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5A91" w:rsidRPr="00246B8C" w:rsidRDefault="00D15A91" w:rsidP="00E2456D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D15A91" w:rsidRPr="00C650EE" w:rsidRDefault="00A679A7" w:rsidP="00D15A91">
      <w:pPr>
        <w:pStyle w:val="Default"/>
        <w:ind w:left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Адаптированная р</w:t>
      </w:r>
      <w:r w:rsidR="00D15A91" w:rsidRPr="00C650EE">
        <w:rPr>
          <w:b/>
          <w:sz w:val="28"/>
          <w:szCs w:val="28"/>
        </w:rPr>
        <w:t>абочая программа по предмету «</w:t>
      </w:r>
      <w:r w:rsidR="00E2456D" w:rsidRPr="00C650EE">
        <w:rPr>
          <w:b/>
          <w:sz w:val="28"/>
          <w:szCs w:val="28"/>
        </w:rPr>
        <w:t>Математика</w:t>
      </w:r>
      <w:r w:rsidR="00D15A91" w:rsidRPr="00C650EE">
        <w:rPr>
          <w:b/>
          <w:sz w:val="28"/>
          <w:szCs w:val="28"/>
        </w:rPr>
        <w:t xml:space="preserve">» для 5-9 классов составлена на основе нормативных документов: </w:t>
      </w:r>
    </w:p>
    <w:p w:rsidR="000E5CDA" w:rsidRPr="0041648A" w:rsidRDefault="000E5CDA" w:rsidP="00D15A91">
      <w:pPr>
        <w:pStyle w:val="Default"/>
        <w:ind w:left="720"/>
        <w:jc w:val="both"/>
        <w:rPr>
          <w:sz w:val="28"/>
          <w:szCs w:val="28"/>
        </w:rPr>
      </w:pP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 xml:space="preserve">1. Федеральный государственный образовательный стандарт основного общего образования (утвержден приказом Министерства образования и науки Российской Федерации от «17» декабря 2010 г. №1897), (в ред. Приказов Министерства образования и науки РФ от 29.12.2014 N 1644 и от 31.12.2015 г. № 1577); </w:t>
      </w: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>2. Приказ Министерства образования и науки Российской Федерации от 31 марта 2014 года № 253 «О федеральном перечне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 (с изменениями, внесенными приказами Министерства образования и науки Российской Федерации от 8 июня 2015 года № 576, от 28 декабря 2015 года № 1529, от 26 января 2016 года № 38</w:t>
      </w:r>
      <w:r w:rsidR="00512639">
        <w:t xml:space="preserve">, </w:t>
      </w:r>
      <w:r w:rsidR="00512639" w:rsidRPr="0066661D">
        <w:t>от  8июня 2017 года №535, от 5 июля 2017 года №629</w:t>
      </w:r>
      <w:r w:rsidRPr="008718D4">
        <w:t xml:space="preserve">). </w:t>
      </w:r>
    </w:p>
    <w:p w:rsidR="00D15A91" w:rsidRPr="008718D4" w:rsidRDefault="00D15A91" w:rsidP="00D15A91">
      <w:pPr>
        <w:pStyle w:val="Default"/>
        <w:spacing w:after="27"/>
        <w:ind w:left="720"/>
        <w:jc w:val="both"/>
      </w:pPr>
      <w:r w:rsidRPr="008718D4">
        <w:t xml:space="preserve">3. Основная образовательная программа общего образования МБОУ башкирский лицей им.М.Бурангуловас.Раевский. </w:t>
      </w:r>
    </w:p>
    <w:p w:rsidR="008718D4" w:rsidRDefault="00D15A91" w:rsidP="008718D4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8718D4">
        <w:rPr>
          <w:rFonts w:ascii="Times New Roman" w:hAnsi="Times New Roman" w:cs="Times New Roman"/>
          <w:sz w:val="24"/>
          <w:szCs w:val="24"/>
        </w:rPr>
        <w:t xml:space="preserve">4. </w:t>
      </w:r>
      <w:r w:rsidR="00CC5A7C">
        <w:rPr>
          <w:rFonts w:ascii="Times New Roman" w:hAnsi="Times New Roman" w:cs="Times New Roman"/>
          <w:sz w:val="24"/>
          <w:szCs w:val="24"/>
        </w:rPr>
        <w:t xml:space="preserve">Математика. Сборник рабочих программ. 5-6 классы/ составитель Т.А Бурмистрова-М.: Просвещение, 2015. </w:t>
      </w:r>
      <w:r w:rsidR="008718D4"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18D4" w:rsidRDefault="008718D4" w:rsidP="008718D4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8718D4">
        <w:rPr>
          <w:rFonts w:ascii="Times New Roman" w:hAnsi="Times New Roman" w:cs="Times New Roman"/>
          <w:sz w:val="24"/>
          <w:szCs w:val="24"/>
        </w:rPr>
        <w:t xml:space="preserve">Авторская программа по алгебре 7 – 9 класс Ю. Н. Макарычева, Н. Г. Миндюк, К. И. Нешкова, С. Б. Суворовой. </w:t>
      </w:r>
    </w:p>
    <w:p w:rsidR="0041648A" w:rsidRPr="0041648A" w:rsidRDefault="008718D4" w:rsidP="008718D4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6. </w:t>
      </w:r>
      <w:r w:rsidRPr="008718D4">
        <w:rPr>
          <w:rFonts w:ascii="Times New Roman" w:eastAsia="Calibri" w:hAnsi="Times New Roman" w:cs="Times New Roman"/>
          <w:sz w:val="24"/>
          <w:szCs w:val="24"/>
        </w:rPr>
        <w:t>Геометрия. Сборник рабочих программ. 7-9 классы</w:t>
      </w:r>
      <w:r w:rsidR="00CC5A7C">
        <w:rPr>
          <w:rFonts w:ascii="Times New Roman" w:eastAsia="Calibri" w:hAnsi="Times New Roman" w:cs="Times New Roman"/>
          <w:sz w:val="24"/>
          <w:szCs w:val="24"/>
        </w:rPr>
        <w:t>/ составитель Т.А. Бурмистрова.-М.: Просвещение , 2015</w:t>
      </w:r>
      <w:r w:rsidRPr="008718D4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15A91" w:rsidRPr="00512639" w:rsidRDefault="00D15A91" w:rsidP="00D15A91">
      <w:pPr>
        <w:pStyle w:val="Default"/>
        <w:ind w:left="284"/>
        <w:jc w:val="both"/>
        <w:rPr>
          <w:b/>
        </w:rPr>
      </w:pPr>
      <w:r w:rsidRPr="00512639">
        <w:rPr>
          <w:b/>
        </w:rPr>
        <w:t>Программа ориентирована на работу по учебникам</w:t>
      </w:r>
      <w:r w:rsidR="00E2456D" w:rsidRPr="00512639">
        <w:rPr>
          <w:b/>
        </w:rPr>
        <w:t xml:space="preserve"> и учебным пособиям</w:t>
      </w:r>
      <w:r w:rsidRPr="00512639">
        <w:rPr>
          <w:b/>
        </w:rPr>
        <w:t xml:space="preserve">: </w:t>
      </w:r>
    </w:p>
    <w:p w:rsidR="004C3B1E" w:rsidRPr="004C3B1E" w:rsidRDefault="004C3B1E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 xml:space="preserve">Н. Я. Виленкин, В. И. Жохов, А. С. Чесноков, С. И. Шварцбурд. Математика 5 класс: учеб. для общеобразоват. учрежд. / – М.:   </w:t>
      </w:r>
    </w:p>
    <w:p w:rsidR="004C3B1E" w:rsidRPr="004C3B1E" w:rsidRDefault="004C3B1E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780163">
        <w:rPr>
          <w:rFonts w:ascii="Times New Roman" w:hAnsi="Times New Roman" w:cs="Times New Roman"/>
          <w:sz w:val="24"/>
          <w:szCs w:val="24"/>
        </w:rPr>
        <w:t xml:space="preserve">, </w:t>
      </w:r>
      <w:r w:rsidR="00CC5A7C">
        <w:rPr>
          <w:rFonts w:ascii="Times New Roman" w:hAnsi="Times New Roman" w:cs="Times New Roman"/>
          <w:sz w:val="24"/>
          <w:szCs w:val="24"/>
        </w:rPr>
        <w:t>2017</w:t>
      </w:r>
      <w:r w:rsidRPr="004C3B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3B1E" w:rsidRPr="004C3B1E" w:rsidRDefault="004C3B1E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 xml:space="preserve">Н. Я. Виленкин, В. И. Жохов, А. С. Чесноков, С. И. Шварцбурд. Математика 6 класс: учеб. для общеобразоват. учрежд. / – М.:    </w:t>
      </w:r>
    </w:p>
    <w:p w:rsidR="004C3B1E" w:rsidRPr="004C3B1E" w:rsidRDefault="004C3B1E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2017</w:t>
      </w:r>
    </w:p>
    <w:p w:rsidR="008718D4" w:rsidRPr="008718D4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18D4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7 класс: </w:t>
      </w:r>
      <w:r w:rsidRPr="008718D4">
        <w:rPr>
          <w:rFonts w:ascii="Times New Roman" w:hAnsi="Times New Roman" w:cs="Times New Roman"/>
          <w:sz w:val="24"/>
          <w:szCs w:val="24"/>
        </w:rPr>
        <w:t>учеб. для общеобразоват. учрежд. / – М.: 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18D4" w:rsidRPr="008718D4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18D4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8 класс: </w:t>
      </w:r>
      <w:r w:rsidRPr="008718D4">
        <w:rPr>
          <w:rFonts w:ascii="Times New Roman" w:hAnsi="Times New Roman" w:cs="Times New Roman"/>
          <w:sz w:val="24"/>
          <w:szCs w:val="24"/>
        </w:rPr>
        <w:t>учеб. для общеобразоват. учрежд. / – М.: 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8718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3B1E" w:rsidRPr="004C3B1E" w:rsidRDefault="008718D4" w:rsidP="009F645A">
      <w:pPr>
        <w:pStyle w:val="a3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bCs/>
          <w:sz w:val="24"/>
          <w:szCs w:val="24"/>
        </w:rPr>
        <w:t xml:space="preserve">Ю. Н. Макарычев, Н. Г. Миндюк, К. И. Нешков, С. Б. Суворова. Алгебра 9 класс: </w:t>
      </w:r>
      <w:r w:rsidRPr="004C3B1E">
        <w:rPr>
          <w:rFonts w:ascii="Times New Roman" w:hAnsi="Times New Roman" w:cs="Times New Roman"/>
          <w:sz w:val="24"/>
          <w:szCs w:val="24"/>
        </w:rPr>
        <w:t xml:space="preserve">учеб. для общеобразоват. учрежд. / – М.: </w:t>
      </w:r>
      <w:r w:rsidR="004C3B1E" w:rsidRPr="004C3B1E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CD6058" w:rsidRPr="004C3B1E" w:rsidRDefault="008718D4" w:rsidP="004C3B1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3B1E">
        <w:rPr>
          <w:rFonts w:ascii="Times New Roman" w:hAnsi="Times New Roman" w:cs="Times New Roman"/>
          <w:sz w:val="24"/>
          <w:szCs w:val="24"/>
        </w:rPr>
        <w:t>Просвещение</w:t>
      </w:r>
      <w:r w:rsidR="00CC5A7C">
        <w:rPr>
          <w:rFonts w:ascii="Times New Roman" w:hAnsi="Times New Roman" w:cs="Times New Roman"/>
          <w:sz w:val="24"/>
          <w:szCs w:val="24"/>
        </w:rPr>
        <w:t>, 2016.</w:t>
      </w:r>
      <w:r w:rsidRPr="004C3B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6058" w:rsidRDefault="008718D4" w:rsidP="00CC5A7C">
      <w:pPr>
        <w:pStyle w:val="a3"/>
        <w:numPr>
          <w:ilvl w:val="0"/>
          <w:numId w:val="43"/>
        </w:numPr>
        <w:spacing w:after="0" w:line="240" w:lineRule="auto"/>
        <w:jc w:val="both"/>
      </w:pPr>
      <w:r w:rsidRPr="00C650EE">
        <w:rPr>
          <w:rFonts w:ascii="Times New Roman" w:eastAsia="Calibri" w:hAnsi="Times New Roman" w:cs="Times New Roman"/>
          <w:sz w:val="24"/>
          <w:szCs w:val="24"/>
        </w:rPr>
        <w:t>Геометрия: 7-9 кл. / А. В. Погорелов. – М.: Просвещение</w:t>
      </w:r>
      <w:r w:rsidR="00037E60">
        <w:rPr>
          <w:rFonts w:ascii="Times New Roman" w:eastAsia="Calibri" w:hAnsi="Times New Roman" w:cs="Times New Roman"/>
          <w:sz w:val="24"/>
          <w:szCs w:val="24"/>
        </w:rPr>
        <w:t>, 2016.</w:t>
      </w: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Default="00C650EE" w:rsidP="00C650EE">
      <w:pPr>
        <w:pStyle w:val="a3"/>
        <w:spacing w:after="0" w:line="240" w:lineRule="auto"/>
        <w:ind w:left="284"/>
        <w:jc w:val="both"/>
      </w:pPr>
    </w:p>
    <w:p w:rsidR="00C650EE" w:rsidRPr="00CD6058" w:rsidRDefault="00C650EE" w:rsidP="00C650EE">
      <w:pPr>
        <w:pStyle w:val="a3"/>
        <w:spacing w:after="0" w:line="240" w:lineRule="auto"/>
        <w:ind w:left="284"/>
        <w:jc w:val="both"/>
      </w:pPr>
    </w:p>
    <w:p w:rsidR="00246B8C" w:rsidRPr="00090040" w:rsidRDefault="00246B8C" w:rsidP="00CD6058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004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Планируемые результаты освоения учебного </w:t>
      </w:r>
      <w:r w:rsidR="00AF7639">
        <w:rPr>
          <w:rFonts w:ascii="Times New Roman" w:hAnsi="Times New Roman" w:cs="Times New Roman"/>
          <w:b/>
          <w:sz w:val="28"/>
          <w:szCs w:val="28"/>
        </w:rPr>
        <w:t>предмета</w:t>
      </w:r>
    </w:p>
    <w:p w:rsidR="00A95BAE" w:rsidRPr="008718D4" w:rsidRDefault="00C650EE" w:rsidP="00A95BA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1E09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12865" cy="403860"/>
            <wp:effectExtent l="19050" t="0" r="6985" b="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865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BAE" w:rsidRPr="008718D4" w:rsidRDefault="00A95BAE" w:rsidP="00F36729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DD0B8B" w:rsidRPr="008718D4" w:rsidRDefault="00DD0B8B" w:rsidP="00F36729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  <w:r w:rsidRPr="008718D4">
        <w:rPr>
          <w:rFonts w:ascii="Times New Roman" w:hAnsi="Times New Roman" w:cs="Times New Roman"/>
          <w:b/>
          <w:bCs/>
          <w:sz w:val="24"/>
          <w:szCs w:val="24"/>
        </w:rPr>
        <w:t xml:space="preserve">Личностные </w:t>
      </w:r>
      <w:r w:rsidR="00A95BAE" w:rsidRPr="008718D4">
        <w:rPr>
          <w:rFonts w:ascii="Times New Roman" w:hAnsi="Times New Roman" w:cs="Times New Roman"/>
          <w:b/>
          <w:bCs/>
          <w:sz w:val="24"/>
          <w:szCs w:val="24"/>
        </w:rPr>
        <w:t>результаты</w:t>
      </w:r>
    </w:p>
    <w:p w:rsidR="00262708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153646" cy="2755076"/>
            <wp:effectExtent l="19050" t="0" r="9154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4137" cy="275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8060" cy="735965"/>
            <wp:effectExtent l="19050" t="0" r="889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73528" cy="937700"/>
            <wp:effectExtent l="19050" t="0" r="3522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960" cy="93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51765" cy="5035137"/>
            <wp:effectExtent l="19050" t="0" r="1485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1458" cy="503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38009" cy="510639"/>
            <wp:effectExtent l="19050" t="0" r="5691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703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48004" cy="2470067"/>
            <wp:effectExtent l="19050" t="0" r="5196" b="0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224" cy="247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3007" cy="2861954"/>
            <wp:effectExtent l="19050" t="0" r="5443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986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68638" cy="4880758"/>
            <wp:effectExtent l="19050" t="0" r="8412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8430" cy="488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2976" cy="735183"/>
            <wp:effectExtent l="19050" t="0" r="2474" b="0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83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54882" cy="736055"/>
            <wp:effectExtent l="19050" t="0" r="0" b="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072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72258" cy="4928260"/>
            <wp:effectExtent l="19050" t="0" r="4792" b="0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223" cy="492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76068" cy="4275117"/>
            <wp:effectExtent l="19050" t="0" r="982" b="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590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83630" cy="1329457"/>
            <wp:effectExtent l="19050" t="0" r="7670" b="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928" cy="133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8628" cy="4853521"/>
            <wp:effectExtent l="19050" t="0" r="7422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433" cy="485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92190" cy="558165"/>
            <wp:effectExtent l="19050" t="0" r="3810" b="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55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C68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2365" cy="676910"/>
            <wp:effectExtent l="19050" t="0" r="698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6940" cy="1674495"/>
            <wp:effectExtent l="19050" t="0" r="3810" b="0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167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29680" cy="2470150"/>
            <wp:effectExtent l="19050" t="0" r="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247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67170" cy="4631690"/>
            <wp:effectExtent l="19050" t="0" r="508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170" cy="463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75375" cy="772160"/>
            <wp:effectExtent l="19050" t="0" r="0" b="0"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375" cy="77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B4C68" w:rsidRDefault="005B4C68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17615" cy="1056640"/>
            <wp:effectExtent l="19050" t="0" r="6985" b="0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15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496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86805" cy="3645535"/>
            <wp:effectExtent l="19050" t="0" r="4445" b="0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05" cy="364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496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70475" cy="1080770"/>
            <wp:effectExtent l="19050" t="0" r="0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475" cy="108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2365" cy="4215765"/>
            <wp:effectExtent l="19050" t="0" r="6985" b="0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215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90665" cy="1614805"/>
            <wp:effectExtent l="19050" t="0" r="635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161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38290" cy="4726305"/>
            <wp:effectExtent l="19050" t="0" r="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472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02325" cy="878840"/>
            <wp:effectExtent l="19050" t="0" r="3175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63310" cy="1852295"/>
            <wp:effectExtent l="19050" t="0" r="889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56630" cy="3728720"/>
            <wp:effectExtent l="19050" t="0" r="1270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372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64961" w:rsidRDefault="0076496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685" cy="2564765"/>
            <wp:effectExtent l="19050" t="0" r="0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27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0260" cy="2172970"/>
            <wp:effectExtent l="19050" t="0" r="0" b="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27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6940" cy="712470"/>
            <wp:effectExtent l="19050" t="0" r="3810" b="0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71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29680" cy="5213350"/>
            <wp:effectExtent l="19050" t="0" r="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26305" cy="308610"/>
            <wp:effectExtent l="19050" t="0" r="0" b="0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305" cy="30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92190" cy="4999355"/>
            <wp:effectExtent l="19050" t="0" r="3810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499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39815" cy="735965"/>
            <wp:effectExtent l="19050" t="0" r="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39815" cy="3408045"/>
            <wp:effectExtent l="19050" t="0" r="0" b="0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80125" cy="2197100"/>
            <wp:effectExtent l="19050" t="0" r="0" b="0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25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FF277B" w:rsidRDefault="00FF277B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4565" cy="4607560"/>
            <wp:effectExtent l="1905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460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F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9315" cy="772160"/>
            <wp:effectExtent l="1905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315" cy="77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FBF" w:rsidRDefault="00736FBF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36FBF" w:rsidRDefault="00736FBF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36FBF" w:rsidRDefault="00736FBF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736FBF" w:rsidRDefault="00736FBF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1380" cy="1472565"/>
            <wp:effectExtent l="19050" t="0" r="1270" b="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147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86805" cy="4524375"/>
            <wp:effectExtent l="19050" t="0" r="4445" b="0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0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FBF" w:rsidRDefault="00736FBF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9315" cy="4690745"/>
            <wp:effectExtent l="19050" t="0" r="0" b="0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315" cy="469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39815" cy="3705225"/>
            <wp:effectExtent l="19050" t="0" r="0" b="0"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602D51" w:rsidRDefault="00602D51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E0920" w:rsidRPr="00262708" w:rsidRDefault="001E0920" w:rsidP="00262708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401A41" w:rsidRDefault="00401A41" w:rsidP="00401A41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03E">
        <w:rPr>
          <w:rFonts w:ascii="Times New Roman" w:hAnsi="Times New Roman" w:cs="Times New Roman"/>
          <w:b/>
          <w:sz w:val="24"/>
        </w:rPr>
        <w:lastRenderedPageBreak/>
        <w:t>Контроль уровня обученности.</w:t>
      </w:r>
    </w:p>
    <w:p w:rsidR="00750B87" w:rsidRDefault="001A2EA1" w:rsidP="008E38CC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246B8C">
        <w:rPr>
          <w:rFonts w:ascii="Times New Roman" w:hAnsi="Times New Roman" w:cs="Times New Roman"/>
          <w:sz w:val="24"/>
        </w:rPr>
        <w:t>Контроль знаний умений и навыков включает систему работ: самостоятельные работы на часть урока и на целый урок, тесты</w:t>
      </w:r>
      <w:r>
        <w:rPr>
          <w:rFonts w:ascii="Times New Roman" w:hAnsi="Times New Roman" w:cs="Times New Roman"/>
          <w:sz w:val="24"/>
        </w:rPr>
        <w:t>, математические диктанты</w:t>
      </w:r>
      <w:r w:rsidRPr="00246B8C">
        <w:rPr>
          <w:rFonts w:ascii="Times New Roman" w:hAnsi="Times New Roman" w:cs="Times New Roman"/>
          <w:sz w:val="24"/>
        </w:rPr>
        <w:t xml:space="preserve"> и контрольные </w:t>
      </w:r>
      <w:r>
        <w:rPr>
          <w:rFonts w:ascii="Times New Roman" w:hAnsi="Times New Roman" w:cs="Times New Roman"/>
          <w:sz w:val="24"/>
        </w:rPr>
        <w:t>работы</w:t>
      </w:r>
      <w:r w:rsidRPr="00246B8C">
        <w:rPr>
          <w:rFonts w:ascii="Times New Roman" w:hAnsi="Times New Roman" w:cs="Times New Roman"/>
          <w:sz w:val="24"/>
        </w:rPr>
        <w:t xml:space="preserve">. Каждый вариант контрольной работы содержит </w:t>
      </w:r>
      <w:r>
        <w:rPr>
          <w:rFonts w:ascii="Times New Roman" w:hAnsi="Times New Roman" w:cs="Times New Roman"/>
          <w:sz w:val="24"/>
        </w:rPr>
        <w:t>задания, соответствующие уровню обязательной подготовки и более продвинутые по степени сложности задания.</w:t>
      </w:r>
    </w:p>
    <w:p w:rsidR="001A2EA1" w:rsidRPr="00401A41" w:rsidRDefault="001A2EA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246B8C">
        <w:rPr>
          <w:rFonts w:ascii="Times New Roman" w:hAnsi="Times New Roman" w:cs="Times New Roman"/>
          <w:sz w:val="24"/>
        </w:rPr>
        <w:t xml:space="preserve"> </w:t>
      </w:r>
      <w:r w:rsidRPr="00401A41">
        <w:rPr>
          <w:rFonts w:ascii="Times New Roman" w:hAnsi="Times New Roman" w:cs="Times New Roman"/>
          <w:b/>
          <w:sz w:val="24"/>
        </w:rPr>
        <w:t xml:space="preserve">5 класс </w:t>
      </w:r>
    </w:p>
    <w:p w:rsidR="000E648C" w:rsidRDefault="00016B66" w:rsidP="0038046F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В 5 классе  13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работы.</w:t>
      </w:r>
    </w:p>
    <w:p w:rsidR="000E648C" w:rsidRDefault="000E648C" w:rsidP="0038046F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</w:rPr>
        <w:sectPr w:rsidR="000E648C" w:rsidSect="00750B87">
          <w:footerReference w:type="default" r:id="rId54"/>
          <w:pgSz w:w="16838" w:h="11906" w:orient="landscape"/>
          <w:pgMar w:top="1134" w:right="850" w:bottom="1134" w:left="1701" w:header="708" w:footer="708" w:gutter="0"/>
          <w:pgNumType w:start="3"/>
          <w:cols w:space="708"/>
          <w:docGrid w:linePitch="360"/>
        </w:sectPr>
      </w:pPr>
    </w:p>
    <w:tbl>
      <w:tblPr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6849"/>
      </w:tblGrid>
      <w:tr w:rsidR="000E648C" w:rsidRPr="00BF056D" w:rsidTr="0038046F">
        <w:trPr>
          <w:tblCellSpacing w:w="0" w:type="dxa"/>
        </w:trPr>
        <w:tc>
          <w:tcPr>
            <w:tcW w:w="0" w:type="auto"/>
            <w:tcBorders>
              <w:top w:val="single" w:sz="6" w:space="0" w:color="DD9999"/>
            </w:tcBorders>
            <w:tcMar>
              <w:top w:w="75" w:type="dxa"/>
              <w:left w:w="30" w:type="dxa"/>
              <w:bottom w:w="75" w:type="dxa"/>
              <w:right w:w="30" w:type="dxa"/>
            </w:tcMar>
            <w:vAlign w:val="center"/>
            <w:hideMark/>
          </w:tcPr>
          <w:p w:rsidR="000E648C" w:rsidRDefault="001A2EA1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246B8C">
              <w:rPr>
                <w:rFonts w:ascii="Times New Roman" w:hAnsi="Times New Roman" w:cs="Times New Roman"/>
                <w:sz w:val="24"/>
              </w:rPr>
              <w:lastRenderedPageBreak/>
              <w:t xml:space="preserve">Входной контроль 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Вариант №1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Найти значения выражения: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(790 – 17220 : 84) · 64 + 54 · 903.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Через ручей сделали мостик из трех досок одинаковой длины. Ширина первой доски 34 см, вторая доска уже первой на 10 см и шире третьей доски на 7 см. Какой ширины мостик, если эти доски соединены вплотную?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. Решите уравнение:</w:t>
            </w:r>
          </w:p>
          <w:p w:rsidR="00A679A7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a · 67 = 6432;       б) 494 + a = 600;       в) 511 – a =</w:t>
            </w:r>
            <w:r w:rsidR="00A67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316;     </w:t>
            </w:r>
          </w:p>
          <w:p w:rsidR="000E648C" w:rsidRDefault="00A679A7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г) a : 56 = 201-148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Вариант №2</w:t>
            </w:r>
          </w:p>
          <w:p w:rsidR="000E648C" w:rsidRPr="000E648C" w:rsidRDefault="000E648C" w:rsidP="002E01A0">
            <w:pPr>
              <w:pStyle w:val="a3"/>
              <w:numPr>
                <w:ilvl w:val="0"/>
                <w:numId w:val="11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Найти значение выражения: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(591 + 15600 : 75) · 56 – 46 · 702.</w:t>
            </w:r>
          </w:p>
          <w:p w:rsidR="000E648C" w:rsidRPr="000E648C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Доска была разрезана на три части. Длина первой части 57 см, вторая часть была короче первой на 18 см и длиннее третьей на 14 см. Найдите первоначальную длину доски.</w:t>
            </w:r>
          </w:p>
          <w:p w:rsidR="000E648C" w:rsidRPr="000E648C" w:rsidRDefault="00A679A7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0E648C"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Решите уравнения:</w:t>
            </w:r>
          </w:p>
          <w:p w:rsidR="00A679A7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а) 48 · а = 4656;       б) a + 296 = 400;       в) a : 37 = 302-257;     </w:t>
            </w:r>
          </w:p>
          <w:p w:rsidR="000E648C" w:rsidRPr="00BF056D" w:rsidRDefault="000E648C" w:rsidP="000E648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E6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г) a – 84 = 121.</w:t>
            </w:r>
          </w:p>
        </w:tc>
      </w:tr>
    </w:tbl>
    <w:p w:rsidR="000E648C" w:rsidRDefault="000E648C" w:rsidP="001A2EA1">
      <w:pPr>
        <w:pStyle w:val="a3"/>
        <w:jc w:val="both"/>
        <w:rPr>
          <w:rFonts w:ascii="Times New Roman" w:hAnsi="Times New Roman" w:cs="Times New Roman"/>
          <w:sz w:val="24"/>
        </w:rPr>
        <w:sectPr w:rsidR="000E648C" w:rsidSect="000E648C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E38CC" w:rsidRDefault="008E38CC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750B87" w:rsidRDefault="00750B8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02D68" w:rsidRPr="00401A41" w:rsidRDefault="00502D68" w:rsidP="00401A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 № 1.</w:t>
      </w:r>
      <w:r w:rsidRPr="00401A41">
        <w:rPr>
          <w:rFonts w:ascii="Times New Roman" w:hAnsi="Times New Roman" w:cs="Times New Roman"/>
          <w:b/>
          <w:color w:val="0000FF"/>
          <w:sz w:val="24"/>
          <w:szCs w:val="24"/>
        </w:rPr>
        <w:t>«НАТУРАЛЬНЫЕ  ЧИСЛА  И  ШКАЛЫ».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02D68" w:rsidRPr="00401A41" w:rsidTr="00401A41">
        <w:tc>
          <w:tcPr>
            <w:tcW w:w="5282" w:type="dxa"/>
          </w:tcPr>
          <w:p w:rsidR="00502D68" w:rsidRPr="00401A41" w:rsidRDefault="0014165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0" allowOverlap="1">
                      <wp:simplePos x="0" y="0"/>
                      <wp:positionH relativeFrom="column">
                        <wp:posOffset>3665855</wp:posOffset>
                      </wp:positionH>
                      <wp:positionV relativeFrom="paragraph">
                        <wp:posOffset>2498725</wp:posOffset>
                      </wp:positionV>
                      <wp:extent cx="2651760" cy="0"/>
                      <wp:effectExtent l="8255" t="12700" r="6985" b="6350"/>
                      <wp:wrapNone/>
                      <wp:docPr id="18" name="Lin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517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8.65pt,196.75pt" to="497.45pt,1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rH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0" allowOverlap="1">
                      <wp:simplePos x="0" y="0"/>
                      <wp:positionH relativeFrom="column">
                        <wp:posOffset>282575</wp:posOffset>
                      </wp:positionH>
                      <wp:positionV relativeFrom="paragraph">
                        <wp:posOffset>2498725</wp:posOffset>
                      </wp:positionV>
                      <wp:extent cx="2651760" cy="0"/>
                      <wp:effectExtent l="6350" t="12700" r="8890" b="6350"/>
                      <wp:wrapNone/>
                      <wp:docPr id="17" name="Lin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517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.25pt,196.75pt" to="231.05pt,19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d2C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" o:allowincell="f"/>
                  </w:pict>
                </mc:Fallback>
              </mc:AlternateConten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- 1.</w:t>
            </w:r>
          </w:p>
          <w:p w:rsidR="00502D68" w:rsidRPr="00401A41" w:rsidRDefault="00502D68" w:rsidP="00401A41">
            <w:pPr>
              <w:pStyle w:val="af"/>
              <w:numPr>
                <w:ilvl w:val="0"/>
                <w:numId w:val="44"/>
              </w:numPr>
              <w:spacing w:after="0"/>
            </w:pPr>
            <w:r w:rsidRPr="00401A41">
              <w:t>Сравните  числа  и  запишите  ответ  с  помощью  знака  &lt;  или  &gt;.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 2 657 209   и    2 254 879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      96 785   и       354 211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Запишите  цифрами  число:   </w:t>
            </w: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триста  пятнадцать  миллионов  восемь  тысяч  шестьсот.</w:t>
            </w:r>
          </w:p>
          <w:p w:rsidR="00502D68" w:rsidRPr="00401A41" w:rsidRDefault="00502D68" w:rsidP="00401A4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  Запишите  координаты  точек  А,  К,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О,  отмеченных  на  координатном  луче:     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'     '     '     '     '     '     '     '     '     '     '     ' 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0    1                К       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А           х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б)   Начертите  координатный  луч,  единичный  отрезок  которого  равен  длине  одной  клетки  тетради.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Отметьте  на  этом  луче  точки  В ( 8 )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( 11 ),  Р ( 1 ),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R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( 16 ).</w:t>
            </w:r>
          </w:p>
          <w:p w:rsidR="00502D68" w:rsidRPr="00401A41" w:rsidRDefault="00502D68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1.</w:t>
            </w:r>
          </w:p>
          <w:p w:rsidR="00502D68" w:rsidRPr="00401A41" w:rsidRDefault="00502D68" w:rsidP="00401A41">
            <w:pPr>
              <w:pStyle w:val="af"/>
              <w:numPr>
                <w:ilvl w:val="0"/>
                <w:numId w:val="45"/>
              </w:numPr>
              <w:spacing w:after="0"/>
            </w:pPr>
            <w:r w:rsidRPr="00401A41">
              <w:t>Сравните  числа  и  запишите  ответ  с  помощью  знака  &lt;  или  &gt;.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13 765 902   и   13 675 879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б)    2 965 87    и      4 982 934</w:t>
            </w:r>
          </w:p>
          <w:p w:rsidR="00502D68" w:rsidRPr="00401A41" w:rsidRDefault="00502D68" w:rsidP="00401A41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Запишите  цифрами  число:  </w:t>
            </w: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три  миллиарда  двести  семьдесят  миллионов  четыреста  восемь  тысяч  пятьсот  двенадцать.</w:t>
            </w:r>
          </w:p>
          <w:p w:rsidR="00502D68" w:rsidRPr="00401A41" w:rsidRDefault="00502D68" w:rsidP="00401A41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  Запишите  координаты  точек  А,  М,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Р,  отмеченных  на  координатном  луче:     </w:t>
            </w:r>
          </w:p>
          <w:p w:rsidR="00502D68" w:rsidRPr="00401A41" w:rsidRDefault="00502D68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'     '     '     '     '     '     '     '     '     '     '     ' 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0    1                А        М          Р             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х</w:t>
            </w:r>
          </w:p>
          <w:p w:rsidR="00502D68" w:rsidRPr="00401A41" w:rsidRDefault="00502D68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б)   Начертите  координатный  луч,  единичный  отрезок  которого  равен  длине  одной  клетки  тетради.  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Отметьте  на  этом  луче  точки  R ( 6 )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С ( 12 ),  К ( 3 ),  Р ( 15 ).</w:t>
            </w:r>
          </w:p>
          <w:p w:rsidR="00502D68" w:rsidRPr="00401A41" w:rsidRDefault="00502D68" w:rsidP="00A679A7">
            <w:pPr>
              <w:pStyle w:val="af"/>
              <w:spacing w:after="0"/>
              <w:ind w:left="360"/>
            </w:pPr>
          </w:p>
        </w:tc>
      </w:tr>
    </w:tbl>
    <w:p w:rsidR="00502D68" w:rsidRPr="00401A41" w:rsidRDefault="00401A41" w:rsidP="00401A4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1A41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8E38CC" w:rsidRDefault="008E38CC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8E38CC" w:rsidRDefault="008E38CC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8E38CC" w:rsidRDefault="008E38CC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401A41" w:rsidRDefault="00401A41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A679A7" w:rsidRDefault="00A679A7" w:rsidP="00401A41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№ 2.</w:t>
      </w:r>
      <w:r w:rsidRPr="00401A41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«СЛОЖЕНИЕ  И  ВЫЧИТАНИЕ  НАТУРАЛЬНЫХ  ЧИСЕЛ».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0"/>
        <w:gridCol w:w="5140"/>
      </w:tblGrid>
      <w:tr w:rsidR="005B4AE9" w:rsidRPr="00401A41" w:rsidTr="00FD5F37">
        <w:tc>
          <w:tcPr>
            <w:tcW w:w="5140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К – 2.</w:t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249 638 + 83 554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 665 247 – 8 296.</w:t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Какое  число  на  28 763  больше  числа     9 338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На  сколько  число  59 345  больше  числа  53 568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 На  сколько  число  59 345  меньше  числа  69 965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 одном  ящике  </w:t>
            </w:r>
            <w:smartTag w:uri="urn:schemas-microsoft-com:office:smarttags" w:element="metricconverter">
              <w:smartTagPr>
                <w:attr w:name="ProductID" w:val="62 кг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62 кг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яблок,  что  на  </w:t>
            </w:r>
            <w:smartTag w:uri="urn:schemas-microsoft-com:office:smarttags" w:element="metricconverter">
              <w:smartTagPr>
                <w:attr w:name="ProductID" w:val="18 кг"/>
              </w:smartTagPr>
              <w:r w:rsidRPr="00401A41">
                <w:rPr>
                  <w:rFonts w:ascii="Times New Roman" w:eastAsia="Calibri" w:hAnsi="Times New Roman" w:cs="Times New Roman"/>
                  <w:color w:val="000000"/>
                  <w:sz w:val="24"/>
                  <w:szCs w:val="24"/>
                </w:rPr>
                <w:t>18 кг</w:t>
              </w:r>
            </w:smartTag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больше,  чем  во  втором.  Сколько  килограммов  яблок  во  втором  ящике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40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К – 2.</w:t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692 545 + 39 647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776 348 –  9397.</w:t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Какое  число  на  37 874  больше  числа     8 137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На  сколько  число  38 954  больше  числа  22 359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 На  сколько  число  38 954  меньше  числа  48 234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  синей  коробке  56  игрушек,  что  на  16  игрушек  меньше,  чем  в  красной  коробке.  Сколько  игрушек  в  красной  коробке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01A41" w:rsidRDefault="00401A41" w:rsidP="00A679A7">
      <w:pPr>
        <w:spacing w:after="0" w:line="240" w:lineRule="auto"/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eastAsia="Calibri" w:hAnsi="Times New Roman" w:cs="Times New Roman"/>
          <w:b/>
          <w:i/>
          <w:color w:val="FF0000"/>
          <w:sz w:val="24"/>
          <w:szCs w:val="24"/>
        </w:rPr>
        <w:t>КОНТРОЛЬНАЯ  РАБОТА  № 3.</w:t>
      </w:r>
      <w:r w:rsidRPr="00401A41">
        <w:rPr>
          <w:rFonts w:ascii="Times New Roman" w:eastAsia="Calibri" w:hAnsi="Times New Roman" w:cs="Times New Roman"/>
          <w:b/>
          <w:i/>
          <w:color w:val="0000FF"/>
          <w:sz w:val="24"/>
          <w:szCs w:val="24"/>
        </w:rPr>
        <w:t>«ЧИСЛОВЫЕ  И  БУКВЕННЫЕ  ВЫРАЖЕНИЯ.  УРАВНЕНИЯ».</w:t>
      </w:r>
    </w:p>
    <w:p w:rsidR="005B4AE9" w:rsidRPr="00401A41" w:rsidRDefault="005B4AE9" w:rsidP="00401A41">
      <w:pPr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11"/>
        <w:gridCol w:w="5211"/>
      </w:tblGrid>
      <w:tr w:rsidR="005B4AE9" w:rsidRPr="00401A41" w:rsidTr="00FD5F37">
        <w:tc>
          <w:tcPr>
            <w:tcW w:w="5211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К – 3.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21 + х = 56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        б)  у – 89 = 90.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 а + т,  если  а = 20,  т = 70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б)   260 +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b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– 160, если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b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= 93.</w:t>
            </w:r>
          </w:p>
          <w:p w:rsidR="005B4AE9" w:rsidRPr="00401A41" w:rsidRDefault="005B4AE9" w:rsidP="00401A41">
            <w:pPr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6 485 + 1 977 + 1 515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863 – ( 163 + 387 ).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11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 а р и а н т 2.                                          К – 3.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х + 32 = 68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               б)  76 – у = 24.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с – п ,  если  с = 80,  п = 30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б)  340 +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– 240 ,  если  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k = 87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49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 7 231 + 1 437 + 563</w:t>
            </w: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  ( 964 + 479 ) – 264.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679A7" w:rsidRDefault="00A679A7" w:rsidP="00401A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lastRenderedPageBreak/>
        <w:t>КОНТРОЛЬНАЯ  РАБОТА  № 4.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«УМНОЖЕНИЕ  И  ДЕЛЕНИЕ  НАТУРАЛЬНЫХ  ЧИСЕЛ».</w:t>
      </w: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К – 4.</w: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42"/>
                <w:sz w:val="24"/>
                <w:szCs w:val="24"/>
              </w:rPr>
              <w:object w:dxaOrig="1120" w:dyaOrig="9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6.1pt;height:50.5pt" o:ole="" fillcolor="window">
                  <v:imagedata r:id="rId55" o:title=""/>
                </v:shape>
                <o:OLEObject Type="Embed" ProgID="Equation.3" ShapeID="_x0000_i1025" DrawAspect="Content" ObjectID="_1609418436" r:id="rId5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6"/>
                <w:sz w:val="24"/>
                <w:szCs w:val="24"/>
              </w:rPr>
              <w:object w:dxaOrig="1340" w:dyaOrig="639">
                <v:shape id="_x0000_i1026" type="#_x0000_t75" style="width:66.4pt;height:31.8pt" o:ole="" fillcolor="window">
                  <v:imagedata r:id="rId57" o:title=""/>
                </v:shape>
                <o:OLEObject Type="Embed" ProgID="Equation.3" ShapeID="_x0000_i1026" DrawAspect="Content" ObjectID="_1609418437" r:id="rId58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40" w:dyaOrig="279">
                <v:shape id="_x0000_i1027" type="#_x0000_t75" style="width:57.05pt;height:14.05pt" o:ole="" fillcolor="window">
                  <v:imagedata r:id="rId59" o:title=""/>
                </v:shape>
                <o:OLEObject Type="Embed" ProgID="Equation.3" ShapeID="_x0000_i1027" DrawAspect="Content" ObjectID="_1609418438" r:id="rId6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б)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160" w:dyaOrig="320">
                <v:shape id="_x0000_i1028" type="#_x0000_t75" style="width:57.95pt;height:15.9pt" o:ole="" fillcolor="window">
                  <v:imagedata r:id="rId61" o:title=""/>
                </v:shape>
                <o:OLEObject Type="Embed" ProgID="Equation.3" ShapeID="_x0000_i1028" DrawAspect="Content" ObjectID="_1609418439" r:id="rId6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00" w:dyaOrig="279">
                <v:shape id="_x0000_i1029" type="#_x0000_t75" style="width:55.15pt;height:14.05pt" o:ole="" fillcolor="window">
                  <v:imagedata r:id="rId63" o:title=""/>
                </v:shape>
                <o:OLEObject Type="Embed" ProgID="Equation.3" ShapeID="_x0000_i1029" DrawAspect="Content" ObjectID="_1609418440" r:id="rId6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а)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19" w:dyaOrig="279">
                <v:shape id="_x0000_i1030" type="#_x0000_t75" style="width:61.7pt;height:14.05pt" o:ole="" fillcolor="window">
                  <v:imagedata r:id="rId65" o:title=""/>
                </v:shape>
                <o:OLEObject Type="Embed" ProgID="Equation.3" ShapeID="_x0000_i1030" DrawAspect="Content" ObjectID="_1609418441" r:id="rId6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б)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20" w:dyaOrig="279">
                <v:shape id="_x0000_i1031" type="#_x0000_t75" style="width:66.4pt;height:14.05pt" o:ole="" fillcolor="window">
                  <v:imagedata r:id="rId67" o:title=""/>
                </v:shape>
                <o:OLEObject Type="Embed" ProgID="Equation.3" ShapeID="_x0000_i1031" DrawAspect="Content" ObjectID="_1609418442" r:id="rId6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32" type="#_x0000_t75" style="width:62.65pt;height:14.05pt" o:ole="" fillcolor="window">
                  <v:imagedata r:id="rId69" o:title=""/>
                </v:shape>
                <o:OLEObject Type="Embed" ProgID="Equation.3" ShapeID="_x0000_i1032" DrawAspect="Content" ObjectID="_1609418443" r:id="rId70"/>
              </w:objec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К – 4.</w: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42"/>
                <w:sz w:val="24"/>
                <w:szCs w:val="24"/>
              </w:rPr>
              <w:object w:dxaOrig="1320" w:dyaOrig="999">
                <v:shape id="_x0000_i1033" type="#_x0000_t75" style="width:66.4pt;height:50.5pt" o:ole="" fillcolor="window">
                  <v:imagedata r:id="rId71" o:title=""/>
                </v:shape>
                <o:OLEObject Type="Embed" ProgID="Equation.3" ShapeID="_x0000_i1033" DrawAspect="Content" ObjectID="_1609418444" r:id="rId7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6"/>
                <w:sz w:val="24"/>
                <w:szCs w:val="24"/>
              </w:rPr>
              <w:object w:dxaOrig="1340" w:dyaOrig="639">
                <v:shape id="_x0000_i1034" type="#_x0000_t75" style="width:66.4pt;height:31.8pt" o:ole="" fillcolor="window">
                  <v:imagedata r:id="rId73" o:title=""/>
                </v:shape>
                <o:OLEObject Type="Embed" ProgID="Equation.3" ShapeID="_x0000_i1034" DrawAspect="Content" ObjectID="_1609418445" r:id="rId74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80" w:dyaOrig="279">
                <v:shape id="_x0000_i1035" type="#_x0000_t75" style="width:58.9pt;height:14.05pt" o:ole="" fillcolor="window">
                  <v:imagedata r:id="rId75" o:title=""/>
                </v:shape>
                <o:OLEObject Type="Embed" ProgID="Equation.3" ShapeID="_x0000_i1035" DrawAspect="Content" ObjectID="_1609418446" r:id="rId7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б)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160" w:dyaOrig="320">
                <v:shape id="_x0000_i1036" type="#_x0000_t75" style="width:57.95pt;height:15.9pt" o:ole="" fillcolor="window">
                  <v:imagedata r:id="rId77" o:title=""/>
                </v:shape>
                <o:OLEObject Type="Embed" ProgID="Equation.3" ShapeID="_x0000_i1036" DrawAspect="Content" ObjectID="_1609418447" r:id="rId7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в)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100" w:dyaOrig="279">
                <v:shape id="_x0000_i1037" type="#_x0000_t75" style="width:55.15pt;height:14.05pt" o:ole="" fillcolor="window">
                  <v:imagedata r:id="rId79" o:title=""/>
                </v:shape>
                <o:OLEObject Type="Embed" ProgID="Equation.3" ShapeID="_x0000_i1037" DrawAspect="Content" ObjectID="_1609418448" r:id="rId80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Вычислите,  выбирая  удобный  порядок  действий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а)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38" type="#_x0000_t75" style="width:62.65pt;height:14.05pt" o:ole="" fillcolor="window">
                  <v:imagedata r:id="rId81" o:title=""/>
                </v:shape>
                <o:OLEObject Type="Embed" ProgID="Equation.3" ShapeID="_x0000_i1038" DrawAspect="Content" ObjectID="_1609418449" r:id="rId82"/>
              </w:objec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00" w:dyaOrig="279">
                <v:shape id="_x0000_i1039" type="#_x0000_t75" style="width:65.45pt;height:14.05pt" o:ole="" fillcolor="window">
                  <v:imagedata r:id="rId83" o:title=""/>
                </v:shape>
                <o:OLEObject Type="Embed" ProgID="Equation.3" ShapeID="_x0000_i1039" DrawAspect="Content" ObjectID="_1609418450" r:id="rId8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в)  </w:t>
            </w:r>
            <w:r w:rsidRPr="00401A41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40" w:dyaOrig="279">
                <v:shape id="_x0000_i1040" type="#_x0000_t75" style="width:62.65pt;height:14.05pt" o:ole="" fillcolor="window">
                  <v:imagedata r:id="rId85" o:title=""/>
                </v:shape>
                <o:OLEObject Type="Embed" ProgID="Equation.3" ShapeID="_x0000_i1040" DrawAspect="Content" ObjectID="_1609418451" r:id="rId86"/>
              </w:objec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01A41" w:rsidRDefault="00401A41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5.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«УПРОЩЕНИЕ  ВЫРАЖЕНИЙ».</w:t>
      </w:r>
    </w:p>
    <w:p w:rsidR="005B4AE9" w:rsidRPr="00401A41" w:rsidRDefault="005B4AE9" w:rsidP="00401A41">
      <w:pPr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К – 5.</w: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50"/>
                <w:sz w:val="24"/>
                <w:szCs w:val="24"/>
              </w:rPr>
              <w:object w:dxaOrig="2480" w:dyaOrig="1100">
                <v:shape id="_x0000_i1041" type="#_x0000_t75" style="width:123.45pt;height:55.15pt" o:ole="" fillcolor="window">
                  <v:imagedata r:id="rId87" o:title=""/>
                </v:shape>
                <o:OLEObject Type="Embed" ProgID="Equation.3" ShapeID="_x0000_i1041" DrawAspect="Content" ObjectID="_1609418452" r:id="rId88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620" w:dyaOrig="680">
                <v:shape id="_x0000_i1042" type="#_x0000_t75" style="width:81.35pt;height:34.6pt" o:ole="" fillcolor="window">
                  <v:imagedata r:id="rId89" o:title=""/>
                </v:shape>
                <o:OLEObject Type="Embed" ProgID="Equation.3" ShapeID="_x0000_i1042" DrawAspect="Content" ObjectID="_1609418453" r:id="rId90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Упростите  выражение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860" w:dyaOrig="680">
                <v:shape id="_x0000_i1043" type="#_x0000_t75" style="width:92.55pt;height:34.6pt" o:ole="" fillcolor="window">
                  <v:imagedata r:id="rId91" o:title=""/>
                </v:shape>
                <o:OLEObject Type="Embed" ProgID="Equation.3" ShapeID="_x0000_i1043" DrawAspect="Content" ObjectID="_1609418454" r:id="rId92"/>
              </w:objec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К – 5.</w: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50"/>
                <w:sz w:val="24"/>
                <w:szCs w:val="24"/>
              </w:rPr>
              <w:object w:dxaOrig="2500" w:dyaOrig="1080">
                <v:shape id="_x0000_i1044" type="#_x0000_t75" style="width:124.35pt;height:55.15pt" o:ole="" fillcolor="window">
                  <v:imagedata r:id="rId93" o:title=""/>
                </v:shape>
                <o:OLEObject Type="Embed" ProgID="Equation.3" ShapeID="_x0000_i1044" DrawAspect="Content" ObjectID="_1609418455" r:id="rId94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560" w:dyaOrig="680">
                <v:shape id="_x0000_i1045" type="#_x0000_t75" style="width:77.6pt;height:34.6pt" o:ole="" fillcolor="window">
                  <v:imagedata r:id="rId95" o:title=""/>
                </v:shape>
                <o:OLEObject Type="Embed" ProgID="Equation.3" ShapeID="_x0000_i1045" DrawAspect="Content" ObjectID="_1609418456" r:id="rId96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Упростите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880" w:dyaOrig="680">
                <v:shape id="_x0000_i1046" type="#_x0000_t75" style="width:93.5pt;height:34.6pt" o:ole="" fillcolor="window">
                  <v:imagedata r:id="rId97" o:title=""/>
                </v:shape>
                <o:OLEObject Type="Embed" ProgID="Equation.3" ShapeID="_x0000_i1046" DrawAspect="Content" ObjectID="_1609418457" r:id="rId98"/>
              </w:objec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679A7" w:rsidRDefault="00A679A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6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«Площади и объемы».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а р и а н т  1.                                          К – 6.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5B4AE9" w:rsidRPr="00401A41" w:rsidRDefault="005B4AE9" w:rsidP="00401A4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30"/>
                <w:sz w:val="24"/>
                <w:szCs w:val="24"/>
              </w:rPr>
              <w:object w:dxaOrig="3100" w:dyaOrig="720">
                <v:shape id="_x0000_i1047" type="#_x0000_t75" style="width:154.3pt;height:36.45pt" o:ole="" fillcolor="window">
                  <v:imagedata r:id="rId99" o:title=""/>
                </v:shape>
                <o:OLEObject Type="Embed" ProgID="Equation.3" ShapeID="_x0000_i1047" DrawAspect="Content" ObjectID="_1609418458" r:id="rId100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Длина  прямоугольного  участка  земли  </w:t>
            </w:r>
            <w:smartTag w:uri="urn:schemas-microsoft-com:office:smarttags" w:element="metricconverter">
              <w:smartTagPr>
                <w:attr w:name="ProductID" w:val="125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125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а  ширина  </w:t>
            </w:r>
            <w:smartTag w:uri="urn:schemas-microsoft-com:office:smarttags" w:element="metricconverter">
              <w:smartTagPr>
                <w:attr w:name="ProductID" w:val="96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96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площадь  поля  и  выразите  её  в  арах.</w:t>
            </w:r>
          </w:p>
          <w:p w:rsidR="005B4AE9" w:rsidRPr="00401A41" w:rsidRDefault="005B4AE9" w:rsidP="00401A41">
            <w:pPr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Найдите  объем  прямоугольного  параллелепипеда,  измерения  которого  равны 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5 дм.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а р и а н т  2.                                           К – 6.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Вычислите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30"/>
                <w:sz w:val="24"/>
                <w:szCs w:val="24"/>
              </w:rPr>
              <w:object w:dxaOrig="3080" w:dyaOrig="720">
                <v:shape id="_x0000_i1048" type="#_x0000_t75" style="width:153.35pt;height:36.45pt" o:ole="" fillcolor="window">
                  <v:imagedata r:id="rId101" o:title=""/>
                </v:shape>
                <o:OLEObject Type="Embed" ProgID="Equation.3" ShapeID="_x0000_i1048" DrawAspect="Content" ObjectID="_1609418459" r:id="rId102"/>
              </w:objec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Ширина  прямоугольного  поля  </w:t>
            </w:r>
            <w:smartTag w:uri="urn:schemas-microsoft-com:office:smarttags" w:element="metricconverter">
              <w:smartTagPr>
                <w:attr w:name="ProductID" w:val="375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375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а  длина  </w:t>
            </w:r>
            <w:smartTag w:uri="urn:schemas-microsoft-com:office:smarttags" w:element="metricconverter">
              <w:smartTagPr>
                <w:attr w:name="ProductID" w:val="1600 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1600 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площадь  поля  и  выразите  её  в  гектарах.</w:t>
            </w:r>
          </w:p>
          <w:p w:rsidR="005B4AE9" w:rsidRPr="00401A41" w:rsidRDefault="005B4AE9" w:rsidP="00401A41">
            <w:pPr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Найдите  объем  прямоугольного  параллелепипеда,  измерения  которого  равны  2 дм,  6 дм  и 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5 см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679A7" w:rsidRDefault="00A679A7" w:rsidP="00063DD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063DD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7.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«ОБЫКНОВЕННЫЕ  ДРОБИ».</w:t>
      </w:r>
    </w:p>
    <w:p w:rsidR="005B4AE9" w:rsidRPr="00401A41" w:rsidRDefault="005B4AE9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К – 7.</w:t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 драматическом  кружке  занимаются  28  человек.  Девочки  составляют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49" type="#_x0000_t75" style="width:12.15pt;height:30.85pt" o:ole="" fillcolor="window">
                  <v:imagedata r:id="rId103" o:title=""/>
                </v:shape>
                <o:OLEObject Type="Embed" ProgID="Equation.3" ShapeID="_x0000_i1049" DrawAspect="Content" ObjectID="_1609418460" r:id="rId10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всех  участников  кружка.  Сколько  девочек  занимается  в  кружке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Возле  школы  растут  только  березы  и  сосны.  Березы  составляют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50" type="#_x0000_t75" style="width:12.15pt;height:30.85pt" o:ole="" fillcolor="window">
                  <v:imagedata r:id="rId105" o:title=""/>
                </v:shape>
                <o:OLEObject Type="Embed" ProgID="Equation.3" ShapeID="_x0000_i1050" DrawAspect="Content" ObjectID="_1609418461" r:id="rId10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всех  деревьев.  Сколько  деревьев  возле  школы,  если  берез  42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а)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60" w:dyaOrig="620">
                <v:shape id="_x0000_i1051" type="#_x0000_t75" style="width:37.4pt;height:30.85pt" o:ole="" fillcolor="window">
                  <v:imagedata r:id="rId107" o:title=""/>
                </v:shape>
                <o:OLEObject Type="Embed" ProgID="Equation.3" ShapeID="_x0000_i1051" DrawAspect="Content" ObjectID="_1609418462" r:id="rId10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б)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560" w:dyaOrig="620">
                <v:shape id="_x0000_i1052" type="#_x0000_t75" style="width:28.05pt;height:30.85pt" o:ole="" fillcolor="window">
                  <v:imagedata r:id="rId109" o:title=""/>
                </v:shape>
                <o:OLEObject Type="Embed" ProgID="Equation.3" ShapeID="_x0000_i1052" DrawAspect="Content" ObjectID="_1609418463" r:id="rId11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К – 7.</w:t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Длина  прямоугольника  56 см.  Ширина  составляет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53" type="#_x0000_t75" style="width:12.15pt;height:30.85pt" o:ole="" fillcolor="window">
                  <v:imagedata r:id="rId111" o:title=""/>
                </v:shape>
                <o:OLEObject Type="Embed" ProgID="Equation.3" ShapeID="_x0000_i1053" DrawAspect="Content" ObjectID="_1609418464" r:id="rId11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длины.  Найти  ширину  прямоугольника.</w:t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районной  олимпиаде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20" w:dyaOrig="620">
                <v:shape id="_x0000_i1054" type="#_x0000_t75" style="width:10.3pt;height:30.85pt" o:ole="" fillcolor="window">
                  <v:imagedata r:id="rId113" o:title=""/>
                </v:shape>
                <o:OLEObject Type="Embed" ProgID="Equation.3" ShapeID="_x0000_i1054" DrawAspect="Content" ObjectID="_1609418465" r:id="rId11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числа  участников  получили  грамоты.  Сколько  участников  было  на  олимпиаде,  если  грамоты  получили  48  человек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а)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60" w:dyaOrig="620">
                <v:shape id="_x0000_i1055" type="#_x0000_t75" style="width:37.4pt;height:30.85pt" o:ole="" fillcolor="window">
                  <v:imagedata r:id="rId115" o:title=""/>
                </v:shape>
                <o:OLEObject Type="Embed" ProgID="Equation.3" ShapeID="_x0000_i1055" DrawAspect="Content" ObjectID="_1609418466" r:id="rId11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б)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720" w:dyaOrig="620">
                <v:shape id="_x0000_i1056" type="#_x0000_t75" style="width:36.45pt;height:30.85pt" o:ole="" fillcolor="window">
                  <v:imagedata r:id="rId117" o:title=""/>
                </v:shape>
                <o:OLEObject Type="Embed" ProgID="Equation.3" ShapeID="_x0000_i1056" DrawAspect="Content" ObjectID="_1609418467" r:id="rId11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8. «Смешанные числа»</w:t>
      </w:r>
    </w:p>
    <w:tbl>
      <w:tblPr>
        <w:tblW w:w="10564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82"/>
        <w:gridCol w:w="5282"/>
      </w:tblGrid>
      <w:tr w:rsidR="005B4AE9" w:rsidRPr="00401A41" w:rsidTr="00FD5F37"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8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20" w:dyaOrig="620">
                <v:shape id="_x0000_i1057" type="#_x0000_t75" style="width:76.7pt;height:30.85pt" o:ole="">
                  <v:imagedata r:id="rId119" o:title=""/>
                </v:shape>
                <o:OLEObject Type="Embed" ProgID="Equation.3" ShapeID="_x0000_i1057" DrawAspect="Content" ObjectID="_1609418468" r:id="rId12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280" w:dyaOrig="680">
                <v:shape id="_x0000_i1058" type="#_x0000_t75" style="width:114.1pt;height:34.6pt" o:ole="">
                  <v:imagedata r:id="rId121" o:title=""/>
                </v:shape>
                <o:OLEObject Type="Embed" ProgID="Equation.3" ShapeID="_x0000_i1058" DrawAspect="Content" ObjectID="_1609418469" r:id="rId12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трех  участках  площадью  79 га  вырастили  горох.  Площадь  второго  участка 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80" w:dyaOrig="620">
                <v:shape id="_x0000_i1059" type="#_x0000_t75" style="width:24.3pt;height:30.85pt" o:ole="" fillcolor="window">
                  <v:imagedata r:id="rId123" o:title=""/>
                </v:shape>
                <o:OLEObject Type="Embed" ProgID="Equation.3" ShapeID="_x0000_i1059" DrawAspect="Content" ObjectID="_1609418470" r:id="rId12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га  меньше  площади  первого.  Найдите  площадь  третьего  участка,  если  площадь  первого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620" w:dyaOrig="620">
                <v:shape id="_x0000_i1060" type="#_x0000_t75" style="width:30.85pt;height:30.85pt" o:ole="" fillcolor="window">
                  <v:imagedata r:id="rId125" o:title=""/>
                </v:shape>
                <o:OLEObject Type="Embed" ProgID="Equation.3" ShapeID="_x0000_i1060" DrawAspect="Content" ObjectID="_1609418471" r:id="rId12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га.</w:t>
            </w:r>
          </w:p>
          <w:p w:rsidR="005B4AE9" w:rsidRPr="00401A41" w:rsidRDefault="005B4AE9" w:rsidP="00401A41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уравнение:</w:t>
            </w:r>
          </w:p>
          <w:p w:rsidR="005B4AE9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460" w:dyaOrig="620">
                <v:shape id="_x0000_i1061" type="#_x0000_t75" style="width:72.95pt;height:30.85pt" o:ole="">
                  <v:imagedata r:id="rId127" o:title=""/>
                </v:shape>
                <o:OLEObject Type="Embed" ProgID="Equation.3" ShapeID="_x0000_i1061" DrawAspect="Content" ObjectID="_1609418472" r:id="rId12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</w:t>
            </w:r>
          </w:p>
        </w:tc>
        <w:tc>
          <w:tcPr>
            <w:tcW w:w="5282" w:type="dxa"/>
          </w:tcPr>
          <w:p w:rsidR="005B4AE9" w:rsidRPr="00401A41" w:rsidRDefault="005B4AE9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а р и а н т  2.                                        К – 8 </w:t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выражения: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00" w:dyaOrig="620">
                <v:shape id="_x0000_i1062" type="#_x0000_t75" style="width:74.8pt;height:30.85pt" o:ole="">
                  <v:imagedata r:id="rId129" o:title=""/>
                </v:shape>
                <o:OLEObject Type="Embed" ProgID="Equation.3" ShapeID="_x0000_i1062" DrawAspect="Content" ObjectID="_1609418473" r:id="rId13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2160" w:dyaOrig="680">
                <v:shape id="_x0000_i1063" type="#_x0000_t75" style="width:108.45pt;height:34.6pt" o:ole="">
                  <v:imagedata r:id="rId131" o:title=""/>
                </v:shape>
                <o:OLEObject Type="Embed" ProgID="Equation.3" ShapeID="_x0000_i1063" DrawAspect="Content" ObjectID="_1609418474" r:id="rId132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  элеватор  в  первый  день  привезли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99" w:dyaOrig="620">
                <v:shape id="_x0000_i1064" type="#_x0000_t75" style="width:24.3pt;height:30.85pt" o:ole="" fillcolor="window">
                  <v:imagedata r:id="rId133" o:title=""/>
                </v:shape>
                <o:OLEObject Type="Embed" ProgID="Equation.3" ShapeID="_x0000_i1064" DrawAspect="Content" ObjectID="_1609418475" r:id="rId13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зерна,  а  во  второй  день – на  </w:t>
            </w: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460" w:dyaOrig="620">
                <v:shape id="_x0000_i1065" type="#_x0000_t75" style="width:22.45pt;height:30.85pt" o:ole="" fillcolor="window">
                  <v:imagedata r:id="rId135" o:title=""/>
                </v:shape>
                <o:OLEObject Type="Embed" ProgID="Equation.3" ShapeID="_x0000_i1065" DrawAspect="Content" ObjectID="_1609418476" r:id="rId136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  меньше,  чем  в  первый  день.  Сколько  тонн зерна  привезли  в  третий  день,  если  всего  привезли  13 т зерна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5B4AE9" w:rsidRPr="00401A41" w:rsidRDefault="005B4AE9" w:rsidP="00401A41">
            <w:pPr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уравнение:</w:t>
            </w:r>
          </w:p>
          <w:p w:rsidR="00A679A7" w:rsidRPr="00401A41" w:rsidRDefault="005B4AE9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1500" w:dyaOrig="620">
                <v:shape id="_x0000_i1066" type="#_x0000_t75" style="width:74.8pt;height:30.85pt" o:ole="">
                  <v:imagedata r:id="rId137" o:title=""/>
                </v:shape>
                <o:OLEObject Type="Embed" ProgID="Equation.3" ShapeID="_x0000_i1066" DrawAspect="Content" ObjectID="_1609418477" r:id="rId138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     </w:t>
            </w:r>
          </w:p>
          <w:p w:rsidR="005B4AE9" w:rsidRPr="00401A41" w:rsidRDefault="005B4AE9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401A41" w:rsidRPr="00401A41" w:rsidRDefault="00401A41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5B4AE9" w:rsidRPr="00401A41" w:rsidRDefault="005B4AE9" w:rsidP="00401A41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9. «Сложение и вычитание десятичных дробей»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54"/>
        <w:gridCol w:w="5254"/>
      </w:tblGrid>
      <w:tr w:rsidR="002D5FF3" w:rsidRPr="00401A41" w:rsidTr="008E38CC">
        <w:trPr>
          <w:trHeight w:val="85"/>
        </w:trPr>
        <w:tc>
          <w:tcPr>
            <w:tcW w:w="5254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– 9.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 2,1  и  2,099;                б)  0,4486  и  0,45.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3240" w:dyaOrig="680">
                <v:shape id="_x0000_i1067" type="#_x0000_t75" style="width:160.85pt;height:34.6pt" o:ole="" fillcolor="window">
                  <v:imagedata r:id="rId139" o:title=""/>
                </v:shape>
                <o:OLEObject Type="Embed" ProgID="Equation.3" ShapeID="_x0000_i1067" DrawAspect="Content" ObjectID="_1609418478" r:id="rId140"/>
              </w:objec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8E38CC" w:rsidRDefault="002D5FF3" w:rsidP="00A679A7">
            <w:pPr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Скорость  катера  против  течения </w:t>
            </w:r>
            <w:smartTag w:uri="urn:schemas-microsoft-com:office:smarttags" w:element="metricconverter">
              <w:smartTagPr>
                <w:attr w:name="ProductID" w:val="11,3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11,3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Скорость  течения  </w:t>
            </w:r>
            <w:smartTag w:uri="urn:schemas-microsoft-com:office:smarttags" w:element="metricconverter">
              <w:smartTagPr>
                <w:attr w:name="ProductID" w:val="3,9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3,9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собственную скорость  катера  и  его  скорость  по  течению.</w:t>
            </w:r>
          </w:p>
        </w:tc>
        <w:tc>
          <w:tcPr>
            <w:tcW w:w="5254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  К – 9.</w: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Сравните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 7,189  и  7,2;               б)  0,34  и  0,3377.</w:t>
            </w:r>
          </w:p>
          <w:p w:rsidR="002D5FF3" w:rsidRPr="00401A41" w:rsidRDefault="002D5FF3" w:rsidP="00401A41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3260" w:dyaOrig="680">
                <v:shape id="_x0000_i1068" type="#_x0000_t75" style="width:163.65pt;height:34.6pt" o:ole="" fillcolor="window">
                  <v:imagedata r:id="rId141" o:title=""/>
                </v:shape>
                <o:OLEObject Type="Embed" ProgID="Equation.3" ShapeID="_x0000_i1068" DrawAspect="Content" ObjectID="_1609418479" r:id="rId142"/>
              </w:object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5FF3" w:rsidRPr="00401A41" w:rsidRDefault="002D5FF3" w:rsidP="00A679A7">
            <w:pPr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Скорость  теплохода  по  течению  реки  </w:t>
            </w:r>
            <w:smartTag w:uri="urn:schemas-microsoft-com:office:smarttags" w:element="metricconverter">
              <w:smartTagPr>
                <w:attr w:name="ProductID" w:val="42,8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42,8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Скорость  течения  </w:t>
            </w:r>
            <w:smartTag w:uri="urn:schemas-microsoft-com:office:smarttags" w:element="metricconverter">
              <w:smartTagPr>
                <w:attr w:name="ProductID" w:val="2,8 км/ч"/>
              </w:smartTagPr>
              <w:r w:rsidRPr="00401A41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2,8 км/ч</w:t>
              </w:r>
            </w:smartTag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Найдите  собственную  скорость  теплохода  и  его  скорость  против  течения.</w:t>
            </w:r>
          </w:p>
        </w:tc>
      </w:tr>
    </w:tbl>
    <w:p w:rsidR="002D5FF3" w:rsidRPr="00401A41" w:rsidRDefault="002D5FF3" w:rsidP="00401A41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10.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«УМНОЖЕНИЕ  И  ДЕЛЕНИЕ  ДЕСЯТИЧНЫХ  ДРОБЕЙ  НА  НАТУРАЛЬНЫЕ  ЧИСЛА».</w:t>
      </w:r>
    </w:p>
    <w:p w:rsidR="002D5FF3" w:rsidRPr="00401A41" w:rsidRDefault="002D5FF3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2"/>
        <w:gridCol w:w="5352"/>
      </w:tblGrid>
      <w:tr w:rsidR="002D5FF3" w:rsidRPr="00401A41" w:rsidTr="00FD5F37">
        <w:tc>
          <w:tcPr>
            <w:tcW w:w="5352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10.</w: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59" w:dyaOrig="680">
                <v:shape id="_x0000_i1069" type="#_x0000_t75" style="width:67.3pt;height:34.6pt" o:ole="" fillcolor="window">
                  <v:imagedata r:id="rId143" o:title=""/>
                </v:shape>
                <o:OLEObject Type="Embed" ProgID="Equation.3" ShapeID="_x0000_i1069" DrawAspect="Content" ObjectID="_1609418480" r:id="rId14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59" w:dyaOrig="680">
                <v:shape id="_x0000_i1070" type="#_x0000_t75" style="width:67.3pt;height:34.6pt" o:ole="" fillcolor="window">
                  <v:imagedata r:id="rId145" o:title=""/>
                </v:shape>
                <o:OLEObject Type="Embed" ProgID="Equation.3" ShapeID="_x0000_i1070" DrawAspect="Content" ObjectID="_1609418481" r:id="rId146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40" w:dyaOrig="340">
                <v:shape id="_x0000_i1071" type="#_x0000_t75" style="width:101.9pt;height:16.85pt" o:ole="" fillcolor="window">
                  <v:imagedata r:id="rId147" o:title=""/>
                </v:shape>
                <o:OLEObject Type="Embed" ProgID="Equation.3" ShapeID="_x0000_i1071" DrawAspect="Content" ObjectID="_1609418482" r:id="rId148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Масса  5  упаковок  пряников  и  3  тортов  5,1 кг.  Какова  масса  1  упаковки  пряников,  если  масса  одного  торта  0,9 кг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680" w:dyaOrig="320">
                <v:shape id="_x0000_i1072" type="#_x0000_t75" style="width:84.15pt;height:15.9pt" o:ole="" fillcolor="window">
                  <v:imagedata r:id="rId149" o:title=""/>
                </v:shape>
                <o:OLEObject Type="Embed" ProgID="Equation.3" ShapeID="_x0000_i1072" DrawAspect="Content" ObjectID="_1609418483" r:id="rId15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880" w:dyaOrig="340">
                <v:shape id="_x0000_i1073" type="#_x0000_t75" style="width:93.5pt;height:16.85pt" o:ole="" fillcolor="window">
                  <v:imagedata r:id="rId151" o:title=""/>
                </v:shape>
                <o:OLEObject Type="Embed" ProgID="Equation.3" ShapeID="_x0000_i1073" DrawAspect="Content" ObjectID="_1609418484" r:id="rId152"/>
              </w:object>
            </w:r>
          </w:p>
          <w:p w:rsidR="002D5FF3" w:rsidRPr="00401A41" w:rsidRDefault="002D5FF3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52" w:type="dxa"/>
          </w:tcPr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К – 10.</w: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80" w:dyaOrig="680">
                <v:shape id="_x0000_i1074" type="#_x0000_t75" style="width:69.2pt;height:34.6pt" o:ole="" fillcolor="window">
                  <v:imagedata r:id="rId153" o:title=""/>
                </v:shape>
                <o:OLEObject Type="Embed" ProgID="Equation.3" ShapeID="_x0000_i1074" DrawAspect="Content" ObjectID="_1609418485" r:id="rId15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380" w:dyaOrig="680">
                <v:shape id="_x0000_i1075" type="#_x0000_t75" style="width:69.2pt;height:34.6pt" o:ole="" fillcolor="window">
                  <v:imagedata r:id="rId155" o:title=""/>
                </v:shape>
                <o:OLEObject Type="Embed" ProgID="Equation.3" ShapeID="_x0000_i1075" DrawAspect="Content" ObjectID="_1609418486" r:id="rId156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40" w:dyaOrig="340">
                <v:shape id="_x0000_i1076" type="#_x0000_t75" style="width:101.9pt;height:16.85pt" o:ole="" fillcolor="window">
                  <v:imagedata r:id="rId157" o:title=""/>
                </v:shape>
                <o:OLEObject Type="Embed" ProgID="Equation.3" ShapeID="_x0000_i1076" DrawAspect="Content" ObjectID="_1609418487" r:id="rId158"/>
              </w:object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Масса  6  коробок  печенья  и  5  коробок   конфет  6,2 кг.  Какова  масса  1  коробки  конфет, если  масса 1 коробки печенья 0,6 кг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2D5FF3" w:rsidRPr="00401A41" w:rsidRDefault="002D5FF3" w:rsidP="00401A41">
            <w:pPr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2D5FF3" w:rsidRPr="00401A41" w:rsidRDefault="002D5FF3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660" w:dyaOrig="320">
                <v:shape id="_x0000_i1077" type="#_x0000_t75" style="width:82.3pt;height:15.9pt" o:ole="" fillcolor="window">
                  <v:imagedata r:id="rId159" o:title=""/>
                </v:shape>
                <o:OLEObject Type="Embed" ProgID="Equation.3" ShapeID="_x0000_i1077" DrawAspect="Content" ObjectID="_1609418488" r:id="rId16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860" w:dyaOrig="340">
                <v:shape id="_x0000_i1078" type="#_x0000_t75" style="width:92.55pt;height:16.85pt" o:ole="" fillcolor="window">
                  <v:imagedata r:id="rId161" o:title=""/>
                </v:shape>
                <o:OLEObject Type="Embed" ProgID="Equation.3" ShapeID="_x0000_i1078" DrawAspect="Content" ObjectID="_1609418489" r:id="rId162"/>
              </w:object>
            </w:r>
          </w:p>
          <w:p w:rsidR="002D5FF3" w:rsidRPr="00401A41" w:rsidRDefault="002D5FF3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679A7" w:rsidRDefault="00A679A7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401A41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>КОНТРОЛЬНАЯ  РАБОТА  № 11.</w:t>
      </w:r>
      <w:r w:rsid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«ДЕСЯТИЧНЫЕ  ДРОБИ».</w:t>
      </w:r>
    </w:p>
    <w:p w:rsidR="00876E6D" w:rsidRPr="00401A41" w:rsidRDefault="00876E6D" w:rsidP="00401A41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876E6D" w:rsidRPr="00401A41" w:rsidTr="00FD5F37">
        <w:tc>
          <w:tcPr>
            <w:tcW w:w="5423" w:type="dxa"/>
          </w:tcPr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 К – 11.</w: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40" w:dyaOrig="680">
                <v:shape id="_x0000_i1079" type="#_x0000_t75" style="width:1in;height:34.6pt" o:ole="" fillcolor="window">
                  <v:imagedata r:id="rId163" o:title=""/>
                </v:shape>
                <o:OLEObject Type="Embed" ProgID="Equation.3" ShapeID="_x0000_i1079" DrawAspect="Content" ObjectID="_1609418490" r:id="rId164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60" w:dyaOrig="680">
                <v:shape id="_x0000_i1080" type="#_x0000_t75" style="width:72.95pt;height:34.6pt" o:ole="" fillcolor="window">
                  <v:imagedata r:id="rId165" o:title=""/>
                </v:shape>
                <o:OLEObject Type="Embed" ProgID="Equation.3" ShapeID="_x0000_i1080" DrawAspect="Content" ObjectID="_1609418491" r:id="rId166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400" w:dyaOrig="340">
                <v:shape id="_x0000_i1081" type="#_x0000_t75" style="width:119.7pt;height:16.85pt" o:ole="" fillcolor="window">
                  <v:imagedata r:id="rId167" o:title=""/>
                </v:shape>
                <o:OLEObject Type="Embed" ProgID="Equation.3" ShapeID="_x0000_i1081" DrawAspect="Content" ObjectID="_1609418492" r:id="rId168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 кондитерской  фабрики  отгрузили  20  коробок  мармелада  по  1,3 кг  в  коробке  и  30  коробок  по  1,1 кг  мармелада.  Какова  масса  в  среднем  одной  коробки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401A41" w:rsidRDefault="00876E6D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  К – 11.</w: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420" w:dyaOrig="680">
                <v:shape id="_x0000_i1082" type="#_x0000_t75" style="width:71.05pt;height:34.6pt" o:ole="" fillcolor="window">
                  <v:imagedata r:id="rId169" o:title=""/>
                </v:shape>
                <o:OLEObject Type="Embed" ProgID="Equation.3" ShapeID="_x0000_i1082" DrawAspect="Content" ObjectID="_1609418493" r:id="rId170"/>
              </w:objec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</w:t>
            </w:r>
            <w:r w:rsidRPr="00401A41">
              <w:rPr>
                <w:rFonts w:ascii="Times New Roman" w:hAnsi="Times New Roman" w:cs="Times New Roman"/>
                <w:color w:val="000000"/>
                <w:position w:val="-28"/>
                <w:sz w:val="24"/>
                <w:szCs w:val="24"/>
              </w:rPr>
              <w:object w:dxaOrig="1560" w:dyaOrig="680">
                <v:shape id="_x0000_i1083" type="#_x0000_t75" style="width:77.6pt;height:34.6pt" o:ole="" fillcolor="window">
                  <v:imagedata r:id="rId171" o:title=""/>
                </v:shape>
                <o:OLEObject Type="Embed" ProgID="Equation.3" ShapeID="_x0000_i1083" DrawAspect="Content" ObjectID="_1609418494" r:id="rId172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</w:p>
          <w:p w:rsidR="00876E6D" w:rsidRPr="00401A41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Pr="00401A41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439" w:dyaOrig="340">
                <v:shape id="_x0000_i1084" type="#_x0000_t75" style="width:122.5pt;height:16.85pt" o:ole="" fillcolor="window">
                  <v:imagedata r:id="rId173" o:title=""/>
                </v:shape>
                <o:OLEObject Type="Embed" ProgID="Equation.3" ShapeID="_x0000_i1084" DrawAspect="Content" ObjectID="_1609418495" r:id="rId174"/>
              </w:object>
            </w:r>
          </w:p>
          <w:p w:rsidR="00876E6D" w:rsidRPr="00401A41" w:rsidRDefault="00876E6D" w:rsidP="00401A41">
            <w:pPr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магазин  привезли  10  ящиков  яблок  по   3,6 кг  в  каждом  и  40  ящиков  по  3,2  кг  в  ящике.  Сколько  в  среднем  килограммов  яблок  в  одном  ящике</w:t>
            </w:r>
            <w:r w:rsidRPr="00401A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401A41" w:rsidRDefault="00876E6D" w:rsidP="00A679A7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2C43F0" w:rsidRDefault="002C43F0" w:rsidP="002C43F0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E38CC" w:rsidRDefault="008E38CC" w:rsidP="002C43F0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2C43F0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12. 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«ПРОЦЕНТЫ».</w:t>
      </w:r>
    </w:p>
    <w:p w:rsidR="00876E6D" w:rsidRPr="00401A41" w:rsidRDefault="00876E6D" w:rsidP="00401A41">
      <w:pPr>
        <w:tabs>
          <w:tab w:val="left" w:pos="0"/>
        </w:tabs>
        <w:spacing w:after="0" w:line="240" w:lineRule="auto"/>
        <w:ind w:left="284" w:hanging="284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3"/>
        <w:gridCol w:w="5423"/>
      </w:tblGrid>
      <w:tr w:rsidR="00876E6D" w:rsidRPr="006129A0" w:rsidTr="00FD5F37">
        <w:tc>
          <w:tcPr>
            <w:tcW w:w="5423" w:type="dxa"/>
          </w:tcPr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  К – 12.</w:t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 ящике  </w:t>
            </w:r>
            <w:smartTag w:uri="urn:schemas-microsoft-com:office:smarttags" w:element="metricconverter">
              <w:smartTagPr>
                <w:attr w:name="ProductID" w:val="120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120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пшена.  После  того  как  из  ящика  наполнили  мешок  пшеном,  в  ящике  осталось  65%  всего  пшена.  Сколько  килограммов  пшена  вошло  в  мешок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роще  700  берез  и  300  сосен.  Сколько  процентов  всех  деревьев  составляют  сосны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1939" w:dyaOrig="320">
                <v:shape id="_x0000_i1085" type="#_x0000_t75" style="width:96.3pt;height:15.9pt" o:ole="" fillcolor="window">
                  <v:imagedata r:id="rId175" o:title=""/>
                </v:shape>
                <o:OLEObject Type="Embed" ProgID="Equation.3" ShapeID="_x0000_i1085" DrawAspect="Content" ObjectID="_1609418496" r:id="rId176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6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3100" w:dyaOrig="340">
                <v:shape id="_x0000_i1086" type="#_x0000_t75" style="width:154.3pt;height:16.85pt" o:ole="" fillcolor="window">
                  <v:imagedata r:id="rId177" o:title=""/>
                </v:shape>
                <o:OLEObject Type="Embed" ProgID="Equation.3" ShapeID="_x0000_i1086" DrawAspect="Content" ObjectID="_1609418497" r:id="rId178"/>
              </w:object>
            </w:r>
          </w:p>
          <w:p w:rsidR="00876E6D" w:rsidRPr="006129A0" w:rsidRDefault="00876E6D" w:rsidP="002C43F0">
            <w:pPr>
              <w:tabs>
                <w:tab w:val="left" w:pos="0"/>
              </w:tabs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23" w:type="dxa"/>
          </w:tcPr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12.</w:t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Надоили  </w:t>
            </w:r>
            <w:smartTag w:uri="urn:schemas-microsoft-com:office:smarttags" w:element="metricconverter">
              <w:smartTagPr>
                <w:attr w:name="ProductID" w:val="150 л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150 л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молока.  После  того  как  отправили  молоко  в  детский  сад,  осталось  80%  имевшегося  молока.  Сколько  литров  молока  отправили  в  детский  сад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Смешали  </w:t>
            </w:r>
            <w:smartTag w:uri="urn:schemas-microsoft-com:office:smarttags" w:element="metricconverter">
              <w:smartTagPr>
                <w:attr w:name="ProductID" w:val="4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4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сушеных  яблок  и  </w:t>
            </w:r>
            <w:smartTag w:uri="urn:schemas-microsoft-com:office:smarttags" w:element="metricconverter">
              <w:smartTagPr>
                <w:attr w:name="ProductID" w:val="6 кг"/>
              </w:smartTagPr>
              <w:r w:rsidRPr="006129A0">
                <w:rPr>
                  <w:rFonts w:ascii="Times New Roman" w:hAnsi="Times New Roman" w:cs="Times New Roman"/>
                  <w:color w:val="000000"/>
                  <w:sz w:val="24"/>
                  <w:szCs w:val="24"/>
                </w:rPr>
                <w:t>6 кг</w:t>
              </w:r>
            </w:smartTag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сушеных  груш.  Сколько  процентов  полученной  смеси  составляют  яблоки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Решите  уравнение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020" w:dyaOrig="320">
                <v:shape id="_x0000_i1087" type="#_x0000_t75" style="width:101pt;height:15.9pt" o:ole="" fillcolor="window">
                  <v:imagedata r:id="rId179" o:title=""/>
                </v:shape>
                <o:OLEObject Type="Embed" ProgID="Equation.3" ShapeID="_x0000_i1087" DrawAspect="Content" ObjectID="_1609418498" r:id="rId180"/>
              </w:object>
            </w:r>
          </w:p>
          <w:p w:rsidR="00876E6D" w:rsidRPr="006129A0" w:rsidRDefault="00876E6D" w:rsidP="002C43F0">
            <w:pPr>
              <w:numPr>
                <w:ilvl w:val="0"/>
                <w:numId w:val="67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Найдите  значение  выражения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900" w:dyaOrig="340">
                <v:shape id="_x0000_i1088" type="#_x0000_t75" style="width:144.95pt;height:16.85pt" o:ole="" fillcolor="window">
                  <v:imagedata r:id="rId181" o:title=""/>
                </v:shape>
                <o:OLEObject Type="Embed" ProgID="Equation.3" ShapeID="_x0000_i1088" DrawAspect="Content" ObjectID="_1609418499" r:id="rId182"/>
              </w:object>
            </w:r>
          </w:p>
        </w:tc>
      </w:tr>
    </w:tbl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2C43F0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13.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«ИНСТРУМЕНТЫ  ДЛЯ  ИЗМЕРЕНИЙ  И  ВЫЧИСЛЕНИЙ».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65"/>
        <w:gridCol w:w="5120"/>
      </w:tblGrid>
      <w:tr w:rsidR="00876E6D" w:rsidRPr="006129A0" w:rsidTr="002C43F0">
        <w:trPr>
          <w:trHeight w:val="982"/>
        </w:trPr>
        <w:tc>
          <w:tcPr>
            <w:tcW w:w="5365" w:type="dxa"/>
          </w:tcPr>
          <w:p w:rsidR="00876E6D" w:rsidRPr="006129A0" w:rsidRDefault="0014165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0" allowOverlap="1">
                      <wp:simplePos x="0" y="0"/>
                      <wp:positionH relativeFrom="column">
                        <wp:posOffset>4761865</wp:posOffset>
                      </wp:positionH>
                      <wp:positionV relativeFrom="paragraph">
                        <wp:posOffset>662940</wp:posOffset>
                      </wp:positionV>
                      <wp:extent cx="1390015" cy="1005840"/>
                      <wp:effectExtent l="8890" t="5715" r="10795" b="7620"/>
                      <wp:wrapNone/>
                      <wp:docPr id="16" name="Lin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390015" cy="10058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4.95pt,52.2pt" to="484.4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0" allowOverlap="1">
                      <wp:simplePos x="0" y="0"/>
                      <wp:positionH relativeFrom="column">
                        <wp:posOffset>4761865</wp:posOffset>
                      </wp:positionH>
                      <wp:positionV relativeFrom="paragraph">
                        <wp:posOffset>1300480</wp:posOffset>
                      </wp:positionV>
                      <wp:extent cx="1306830" cy="368300"/>
                      <wp:effectExtent l="8890" t="5080" r="8255" b="7620"/>
                      <wp:wrapNone/>
                      <wp:docPr id="15" name="Lin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306830" cy="368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4.95pt,102.4pt" to="477.85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1211580</wp:posOffset>
                      </wp:positionV>
                      <wp:extent cx="924560" cy="365760"/>
                      <wp:effectExtent l="5080" t="11430" r="13335" b="13335"/>
                      <wp:wrapNone/>
                      <wp:docPr id="14" name="Lin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24560" cy="3657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95.4pt" to="130.95pt,1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0" allowOverlap="1">
                      <wp:simplePos x="0" y="0"/>
                      <wp:positionH relativeFrom="column">
                        <wp:posOffset>3938905</wp:posOffset>
                      </wp:positionH>
                      <wp:positionV relativeFrom="paragraph">
                        <wp:posOffset>937260</wp:posOffset>
                      </wp:positionV>
                      <wp:extent cx="822960" cy="731520"/>
                      <wp:effectExtent l="5080" t="13335" r="10160" b="7620"/>
                      <wp:wrapNone/>
                      <wp:docPr id="13" name="Lin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2960" cy="7315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15pt,73.8pt" to="374.95pt,1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0" allowOverlap="1">
                      <wp:simplePos x="0" y="0"/>
                      <wp:positionH relativeFrom="column">
                        <wp:posOffset>4578985</wp:posOffset>
                      </wp:positionH>
                      <wp:positionV relativeFrom="paragraph">
                        <wp:posOffset>1577340</wp:posOffset>
                      </wp:positionV>
                      <wp:extent cx="0" cy="0"/>
                      <wp:effectExtent l="6985" t="5715" r="12065" b="13335"/>
                      <wp:wrapNone/>
                      <wp:docPr id="12" name="Lin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0.55pt,124.2pt" to="360.55pt,1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1211580</wp:posOffset>
                      </wp:positionV>
                      <wp:extent cx="2194560" cy="0"/>
                      <wp:effectExtent l="5080" t="11430" r="10160" b="7620"/>
                      <wp:wrapNone/>
                      <wp:docPr id="11" name="Lin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45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95.4pt" to="230.95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AObEwIAACo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" o:allowincell="f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0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754380</wp:posOffset>
                      </wp:positionV>
                      <wp:extent cx="1554480" cy="457200"/>
                      <wp:effectExtent l="5080" t="11430" r="12065" b="7620"/>
                      <wp:wrapNone/>
                      <wp:docPr id="10" name="Lin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554480" cy="457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59.4pt" to="180.55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" o:allowincell="f"/>
                  </w:pict>
                </mc:Fallback>
              </mc:AlternateConten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 К – 13.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Измерьте  углы  АВХ  и  АВМ,  изображенные  на  рисунке.  Вычислите  градусную  меру  угла  МВХ.                                              А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В                                                      Х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pStyle w:val="1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М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Постройте  углы  СО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  и  АВЕ,  если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40" w:dyaOrig="320">
                <v:shape id="_x0000_i1089" type="#_x0000_t75" style="width:66.4pt;height:15.9pt" o:ole="" fillcolor="window">
                  <v:imagedata r:id="rId183" o:title=""/>
                </v:shape>
                <o:OLEObject Type="Embed" ProgID="Equation.3" ShapeID="_x0000_i1089" DrawAspect="Content" ObjectID="_1609418500" r:id="rId184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090" type="#_x0000_t75" style="width:70.15pt;height:15.9pt" o:ole="" fillcolor="window">
                  <v:imagedata r:id="rId185" o:title=""/>
                </v:shape>
                <o:OLEObject Type="Embed" ProgID="Equation.3" ShapeID="_x0000_i1090" DrawAspect="Content" ObjectID="_1609418501" r:id="rId186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80" w:dyaOrig="320">
                <v:shape id="_x0000_i1091" type="#_x0000_t75" style="width:69.2pt;height:15.9pt" o:ole="" fillcolor="window">
                  <v:imagedata r:id="rId187" o:title=""/>
                </v:shape>
                <o:OLEObject Type="Embed" ProgID="Equation.3" ShapeID="_x0000_i1091" DrawAspect="Content" ObjectID="_1609418502" r:id="rId188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Луч  СЕ  делит  прямой  угол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СМ  на  два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  и  ЕСМ.  Найдите  градусную  меру  этих  углов,  если  угол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  составляет  </w:t>
            </w:r>
            <w:r w:rsidRPr="006129A0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40" w:dyaOrig="620">
                <v:shape id="_x0000_i1092" type="#_x0000_t75" style="width:12.15pt;height:30.85pt" o:ole="" fillcolor="window">
                  <v:imagedata r:id="rId189" o:title=""/>
                </v:shape>
                <o:OLEObject Type="Embed" ProgID="Equation.3" ShapeID="_x0000_i1092" DrawAspect="Content" ObjectID="_1609418503" r:id="rId190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СМ.</w:t>
            </w:r>
          </w:p>
          <w:p w:rsidR="00876E6D" w:rsidRPr="006129A0" w:rsidRDefault="00876E6D" w:rsidP="002C43F0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20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     К – 13.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Измерьте  углы  ХОК  и  АОК,  изображенные  на  рисунке.  Вычислите  градусную  меру   угла  ХОА.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Х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                                            А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       О                                             К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Постройте  углы  САВ,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  и  РОЕ,  если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280" w:dyaOrig="320">
                <v:shape id="_x0000_i1093" type="#_x0000_t75" style="width:63.6pt;height:15.9pt" o:ole="" fillcolor="window">
                  <v:imagedata r:id="rId191" o:title=""/>
                </v:shape>
                <o:OLEObject Type="Embed" ProgID="Equation.3" ShapeID="_x0000_i1093" DrawAspect="Content" ObjectID="_1609418504" r:id="rId192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380" w:dyaOrig="320">
                <v:shape id="_x0000_i1094" type="#_x0000_t75" style="width:69.2pt;height:15.9pt" o:ole="" fillcolor="window">
                  <v:imagedata r:id="rId193" o:title=""/>
                </v:shape>
                <o:OLEObject Type="Embed" ProgID="Equation.3" ShapeID="_x0000_i1094" DrawAspect="Content" ObjectID="_1609418505" r:id="rId194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и  </w:t>
            </w:r>
            <w:r w:rsidRPr="006129A0">
              <w:rPr>
                <w:rFonts w:ascii="Times New Roman" w:hAnsi="Times New Roman" w:cs="Times New Roman"/>
                <w:color w:val="000000"/>
                <w:position w:val="-6"/>
                <w:sz w:val="24"/>
                <w:szCs w:val="24"/>
              </w:rPr>
              <w:object w:dxaOrig="1400" w:dyaOrig="320">
                <v:shape id="_x0000_i1095" type="#_x0000_t75" style="width:70.15pt;height:15.9pt" o:ole="" fillcolor="window">
                  <v:imagedata r:id="rId195" o:title=""/>
                </v:shape>
                <o:OLEObject Type="Embed" ProgID="Equation.3" ShapeID="_x0000_i1095" DrawAspect="Content" ObjectID="_1609418506" r:id="rId196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401A41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Луч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  делит  прямой  угол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на  два  угла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ST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и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TSL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 Найдите  градусную  меру  угла  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TSL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 если  угол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  составляет  </w:t>
            </w:r>
            <w:r w:rsidRPr="006129A0">
              <w:rPr>
                <w:rFonts w:ascii="Times New Roman" w:hAnsi="Times New Roman" w:cs="Times New Roman"/>
                <w:color w:val="000000"/>
                <w:position w:val="-24"/>
                <w:sz w:val="24"/>
                <w:szCs w:val="24"/>
              </w:rPr>
              <w:object w:dxaOrig="220" w:dyaOrig="620">
                <v:shape id="_x0000_i1096" type="#_x0000_t75" style="width:10.3pt;height:30.85pt" o:ole="" fillcolor="window">
                  <v:imagedata r:id="rId197" o:title=""/>
                </v:shape>
                <o:OLEObject Type="Embed" ProgID="Equation.3" ShapeID="_x0000_i1096" DrawAspect="Content" ObjectID="_1609418507" r:id="rId198"/>
              </w:objec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угла  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SL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876E6D" w:rsidRPr="006129A0" w:rsidRDefault="00876E6D" w:rsidP="002C43F0">
            <w:pPr>
              <w:spacing w:after="0" w:line="240" w:lineRule="auto"/>
              <w:ind w:left="36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129A0" w:rsidRDefault="006129A0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876E6D" w:rsidRPr="00401A41" w:rsidRDefault="00876E6D" w:rsidP="006129A0">
      <w:pPr>
        <w:spacing w:after="0" w:line="240" w:lineRule="auto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401A41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КОНТРОЛЬНАЯ  РАБОТА  № 14.  </w:t>
      </w:r>
      <w:r w:rsidRPr="00401A41">
        <w:rPr>
          <w:rFonts w:ascii="Times New Roman" w:hAnsi="Times New Roman" w:cs="Times New Roman"/>
          <w:b/>
          <w:i/>
          <w:color w:val="0000FF"/>
          <w:sz w:val="24"/>
          <w:szCs w:val="24"/>
        </w:rPr>
        <w:t>«ИТОГОВОЕ  ПОВТОРЕНИЕ».</w:t>
      </w:r>
    </w:p>
    <w:p w:rsidR="00876E6D" w:rsidRPr="00401A41" w:rsidRDefault="00876E6D" w:rsidP="00401A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2"/>
        <w:gridCol w:w="5352"/>
      </w:tblGrid>
      <w:tr w:rsidR="00876E6D" w:rsidRPr="006129A0" w:rsidTr="00FD5F37">
        <w:tc>
          <w:tcPr>
            <w:tcW w:w="5352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1.                                          К – 14.</w:t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</w:rPr>
              <w:object w:dxaOrig="2780" w:dyaOrig="320">
                <v:shape id="_x0000_i1097" type="#_x0000_t75" style="width:138.4pt;height:15.9pt" o:ole="" fillcolor="window">
                  <v:imagedata r:id="rId199" o:title=""/>
                </v:shape>
                <o:OLEObject Type="Embed" ProgID="Equation.3" ShapeID="_x0000_i1097" DrawAspect="Content" ObjectID="_1609418508" r:id="rId200"/>
              </w:object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понедельник  на  склад  привезли  32,5 т  моркови,  во  вторник – в  1,4  раза  больше,  чем  в  понедельник,  в  среду – на  5,4 т  меньше,  чем  во  вторник.  Сколько  тонн моркови  привезли  на  склад  за  три  дня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школьном  саду  40  фруктовых  деревьев,  30%  этих  деревьев – яблони.  Сколько  яблонь  в  школьном  саду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угол  АОС,  равный  135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Лучом  ОВ  разделите  этот  угол  так,  чтобы  получившийся  угол  АОВ  был  равен  85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Вычислите  градусную  меру  угла  ВОС.</w:t>
            </w: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52" w:type="dxa"/>
          </w:tcPr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876E6D" w:rsidRPr="006129A0" w:rsidRDefault="00876E6D" w:rsidP="00401A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а р и а н т  2.                                       К – 14.</w:t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Выполните  действия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sym w:font="Symbol" w:char="F03A"/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 </w:t>
            </w:r>
            <w:r w:rsidRPr="006129A0">
              <w:rPr>
                <w:rFonts w:ascii="Times New Roman" w:hAnsi="Times New Roman" w:cs="Times New Roman"/>
                <w:color w:val="000000"/>
                <w:position w:val="-10"/>
                <w:sz w:val="24"/>
                <w:szCs w:val="24"/>
                <w:lang w:val="en-US"/>
              </w:rPr>
              <w:object w:dxaOrig="2720" w:dyaOrig="320">
                <v:shape id="_x0000_i1098" type="#_x0000_t75" style="width:135.6pt;height:15.9pt" o:ole="" fillcolor="window">
                  <v:imagedata r:id="rId201" o:title=""/>
                </v:shape>
                <o:OLEObject Type="Embed" ProgID="Equation.3" ShapeID="_x0000_i1098" DrawAspect="Content" ObjectID="_1609418509" r:id="rId202"/>
              </w:object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Имелось  три  куска  ткани.  В  первом  куске  было  19,4 м,  во  втором – на  5,8 м  больше,  чем  в  первом,  а  в  третьем  куске  было  в  1,2  раза  меньше,  чем  во  втором.  Сколько  метров  ткани  было  в  трех  кусках  вместе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 книге  160  страниц.  Рисунки  занимают  35%  книги.  Сколько  страниц  занимают  рисунки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ym w:font="Symbol" w:char="F03F"/>
            </w:r>
          </w:p>
          <w:p w:rsidR="00876E6D" w:rsidRPr="006129A0" w:rsidRDefault="00876E6D" w:rsidP="00401A41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Начертите  угол  М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К,  равный  140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Лучом  КР  разделите  этот  угол  на  два  угла  так,  чтобы  угол  РК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N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был  равен  55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0</w:t>
            </w:r>
            <w:r w:rsidRPr="006129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 Вычислите  градусную  меру  угла  МКР.</w:t>
            </w:r>
          </w:p>
        </w:tc>
      </w:tr>
    </w:tbl>
    <w:p w:rsidR="00876E6D" w:rsidRDefault="00876E6D" w:rsidP="005B4AE9">
      <w:pPr>
        <w:ind w:firstLine="708"/>
        <w:rPr>
          <w:b/>
          <w:i/>
          <w:color w:val="FF0000"/>
          <w:sz w:val="24"/>
        </w:rPr>
      </w:pPr>
    </w:p>
    <w:p w:rsidR="006129A0" w:rsidRDefault="005B4AE9" w:rsidP="009C3FB6">
      <w:pPr>
        <w:rPr>
          <w:b/>
          <w:i/>
          <w:color w:val="FF0000"/>
          <w:sz w:val="24"/>
        </w:rPr>
      </w:pPr>
      <w:r>
        <w:rPr>
          <w:b/>
          <w:i/>
          <w:color w:val="FF0000"/>
          <w:sz w:val="24"/>
        </w:rPr>
        <w:t xml:space="preserve">  </w:t>
      </w:r>
    </w:p>
    <w:p w:rsidR="009C3FB6" w:rsidRPr="009C3FB6" w:rsidRDefault="009C3FB6" w:rsidP="009C3FB6">
      <w:pPr>
        <w:rPr>
          <w:b/>
          <w:i/>
          <w:color w:val="FF0000"/>
          <w:sz w:val="24"/>
        </w:rPr>
      </w:pPr>
    </w:p>
    <w:p w:rsidR="008E38CC" w:rsidRDefault="008E38CC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8E38CC" w:rsidRDefault="008E38CC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8E38CC" w:rsidRDefault="008E38CC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8E38CC" w:rsidRDefault="008E38CC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A2EA1" w:rsidRDefault="006129A0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6129A0">
        <w:rPr>
          <w:rFonts w:ascii="Times New Roman" w:hAnsi="Times New Roman" w:cs="Times New Roman"/>
          <w:b/>
          <w:sz w:val="24"/>
        </w:rPr>
        <w:t>6</w:t>
      </w:r>
      <w:r w:rsidR="001A2EA1" w:rsidRPr="006129A0">
        <w:rPr>
          <w:rFonts w:ascii="Times New Roman" w:hAnsi="Times New Roman" w:cs="Times New Roman"/>
          <w:b/>
          <w:sz w:val="24"/>
        </w:rPr>
        <w:t xml:space="preserve"> класс </w:t>
      </w:r>
    </w:p>
    <w:p w:rsidR="00C644E8" w:rsidRPr="006129A0" w:rsidRDefault="00C644E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  <w:szCs w:val="24"/>
        </w:rPr>
        <w:t>В 6 классе  14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работы.</w:t>
      </w:r>
    </w:p>
    <w:p w:rsidR="00FD5F37" w:rsidRPr="00811658" w:rsidRDefault="00C644E8" w:rsidP="00C644E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</w:t>
      </w:r>
      <w:r w:rsidR="00FD5F37" w:rsidRPr="00811658">
        <w:rPr>
          <w:rFonts w:ascii="Times New Roman" w:hAnsi="Times New Roman" w:cs="Times New Roman"/>
          <w:b/>
          <w:sz w:val="24"/>
          <w:szCs w:val="24"/>
        </w:rPr>
        <w:t>ходная контрольная работа по математике 6 класс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11658">
        <w:rPr>
          <w:rFonts w:ascii="Times New Roman" w:hAnsi="Times New Roman" w:cs="Times New Roman"/>
          <w:sz w:val="24"/>
          <w:szCs w:val="24"/>
        </w:rPr>
        <w:t>(задания в 1 балл)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sz w:val="24"/>
          <w:szCs w:val="24"/>
        </w:rPr>
        <w:t xml:space="preserve">А1.  Представьте в виде неправильной дроби 4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3A0E4D" w:rsidP="00FD5F37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А2.  Замените неправильную дробь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смешанным числом.</w:t>
      </w:r>
    </w:p>
    <w:p w:rsidR="00FD5F37" w:rsidRPr="00811658" w:rsidRDefault="00FD5F37" w:rsidP="00FD5F37">
      <w:pPr>
        <w:pStyle w:val="a3"/>
        <w:numPr>
          <w:ilvl w:val="0"/>
          <w:numId w:val="7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2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3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3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А3.  Вычислите: 6,35 – 3,5.</w:t>
      </w:r>
    </w:p>
    <w:p w:rsidR="00FD5F37" w:rsidRPr="00811658" w:rsidRDefault="00FD5F37" w:rsidP="00FD5F37">
      <w:pPr>
        <w:pStyle w:val="a3"/>
        <w:numPr>
          <w:ilvl w:val="0"/>
          <w:numId w:val="7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2,85         2) 3,3             3) 6                 4) 3,85</w:t>
      </w:r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А4.  Вычислите: 0,7 ·  0,26.</w:t>
      </w:r>
    </w:p>
    <w:p w:rsidR="00FD5F37" w:rsidRPr="00811658" w:rsidRDefault="00FD5F37" w:rsidP="00FD5F37">
      <w:pPr>
        <w:pStyle w:val="a3"/>
        <w:numPr>
          <w:ilvl w:val="0"/>
          <w:numId w:val="75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0,182       2) 0,0182           3) 1,82           4) 18,2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А5.  Вычислите: 20,7 :  0,9.</w:t>
      </w:r>
    </w:p>
    <w:p w:rsidR="00FD5F37" w:rsidRPr="00811658" w:rsidRDefault="00FD5F37" w:rsidP="00FD5F37">
      <w:pPr>
        <w:pStyle w:val="a3"/>
        <w:numPr>
          <w:ilvl w:val="0"/>
          <w:numId w:val="76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2,3            2) 0,23              3) 23              4) 230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А6.  Расположите числа в порядке убывания</w:t>
      </w:r>
      <w:r>
        <w:rPr>
          <w:rFonts w:ascii="Times New Roman" w:eastAsiaTheme="minorEastAsia" w:hAnsi="Times New Roman" w:cs="Times New Roman"/>
          <w:sz w:val="24"/>
          <w:szCs w:val="24"/>
        </w:rPr>
        <w:t>: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1, 4302;  1,43;  1,437.</w:t>
      </w:r>
    </w:p>
    <w:p w:rsidR="00FD5F37" w:rsidRPr="00811658" w:rsidRDefault="00FD5F37" w:rsidP="00FD5F37">
      <w:pPr>
        <w:pStyle w:val="a3"/>
        <w:numPr>
          <w:ilvl w:val="0"/>
          <w:numId w:val="7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1,437;  1,4302;  1,43                        3) 1,43;  1,4302;  1,437</w:t>
      </w:r>
    </w:p>
    <w:p w:rsidR="00FD5F37" w:rsidRPr="00811658" w:rsidRDefault="00FD5F37" w:rsidP="00FD5F37">
      <w:pPr>
        <w:pStyle w:val="a3"/>
        <w:numPr>
          <w:ilvl w:val="0"/>
          <w:numId w:val="7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1,437;  1,43;  1,4302                        4) 1,4302;  1,43;  1,437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А7.  В ящике было 5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кг яблок, а в корзине на 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кг яблок больше. Сколько килограммов яблок было в корзине?</w:t>
      </w:r>
    </w:p>
    <w:p w:rsidR="00FD5F37" w:rsidRPr="00811658" w:rsidRDefault="00FD5F37" w:rsidP="00FD5F37">
      <w:pPr>
        <w:pStyle w:val="a3"/>
        <w:numPr>
          <w:ilvl w:val="0"/>
          <w:numId w:val="78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4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2) 6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6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34</m:t>
            </m:r>
          </m:den>
        </m:f>
      </m:oMath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А8.  Найдите периметр квадрата, сторона которого 13 см.</w:t>
      </w:r>
    </w:p>
    <w:p w:rsidR="00FD5F37" w:rsidRPr="00811658" w:rsidRDefault="00FD5F37" w:rsidP="00FD5F37">
      <w:pPr>
        <w:pStyle w:val="a3"/>
        <w:numPr>
          <w:ilvl w:val="0"/>
          <w:numId w:val="79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169 см           2) 26 см            3) 52 см              4) 13 см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А9.  Градусная мера угла 45</w:t>
      </w:r>
      <w:r w:rsidRPr="0081165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 Какой это угол?</w:t>
      </w:r>
    </w:p>
    <w:p w:rsidR="00FD5F37" w:rsidRPr="00811658" w:rsidRDefault="00FD5F37" w:rsidP="00FD5F37">
      <w:pPr>
        <w:pStyle w:val="a3"/>
        <w:numPr>
          <w:ilvl w:val="0"/>
          <w:numId w:val="80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прямой         2) острый          3) тупой             4) развернутый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А10.  Сколько процентов составляет число 13 от 100? </w:t>
      </w:r>
    </w:p>
    <w:p w:rsidR="00FD5F37" w:rsidRPr="00811658" w:rsidRDefault="00FD5F37" w:rsidP="00FD5F37">
      <w:pPr>
        <w:pStyle w:val="a3"/>
        <w:numPr>
          <w:ilvl w:val="0"/>
          <w:numId w:val="81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13%            2) 0,13%             3) 1,3%              4) 130%</w:t>
      </w:r>
    </w:p>
    <w:p w:rsidR="00FD5F37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644E8" w:rsidRDefault="00C644E8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FD5F37" w:rsidRPr="00811658" w:rsidRDefault="00FD5F37" w:rsidP="00FD5F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81165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11658">
        <w:rPr>
          <w:rFonts w:ascii="Times New Roman" w:hAnsi="Times New Roman" w:cs="Times New Roman"/>
          <w:sz w:val="24"/>
          <w:szCs w:val="24"/>
        </w:rPr>
        <w:t>(задания в 1 балл)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hAnsi="Times New Roman" w:cs="Times New Roman"/>
          <w:sz w:val="24"/>
          <w:szCs w:val="24"/>
        </w:rPr>
        <w:t xml:space="preserve">А1.  Представьте в виде неправильной дроби 7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3A0E4D" w:rsidP="00FD5F37">
      <w:pPr>
        <w:pStyle w:val="a3"/>
        <w:numPr>
          <w:ilvl w:val="0"/>
          <w:numId w:val="8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  <w:r w:rsidR="00FD5F37"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А2.  Замените неправильную дробь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29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смешанным числом.</w:t>
      </w:r>
    </w:p>
    <w:p w:rsidR="00FD5F37" w:rsidRPr="00811658" w:rsidRDefault="00FD5F37" w:rsidP="00FD5F37">
      <w:pPr>
        <w:pStyle w:val="a3"/>
        <w:numPr>
          <w:ilvl w:val="0"/>
          <w:numId w:val="8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2) 6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3) 7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4) 8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</m:oMath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А3.  Вычислите: 3,34 + 28,7.</w:t>
      </w:r>
    </w:p>
    <w:p w:rsidR="00FD5F37" w:rsidRPr="00811658" w:rsidRDefault="00FD5F37" w:rsidP="00FD5F37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32,04         2) 31,41             3) 31,04                4) 62,1</w:t>
      </w:r>
    </w:p>
    <w:p w:rsidR="00FD5F37" w:rsidRPr="00811658" w:rsidRDefault="00FD5F37" w:rsidP="00FD5F37">
      <w:pPr>
        <w:pStyle w:val="a3"/>
        <w:spacing w:after="0" w:line="240" w:lineRule="auto"/>
        <w:ind w:left="0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А4.  Вычислите: 0,</w:t>
      </w:r>
      <w:r>
        <w:rPr>
          <w:rFonts w:ascii="Times New Roman" w:eastAsiaTheme="minorEastAsia" w:hAnsi="Times New Roman" w:cs="Times New Roman"/>
          <w:sz w:val="24"/>
          <w:szCs w:val="24"/>
        </w:rPr>
        <w:t>34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·  0,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5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2,72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2) </w:t>
      </w:r>
      <w:r>
        <w:rPr>
          <w:rFonts w:ascii="Times New Roman" w:eastAsiaTheme="minorEastAsia" w:hAnsi="Times New Roman" w:cs="Times New Roman"/>
          <w:sz w:val="24"/>
          <w:szCs w:val="24"/>
        </w:rPr>
        <w:t>0,272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27,2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0,0272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А5.  Вычислите: 20,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:  0,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6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2,55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0,255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255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А6.  Расположите числа в порядке убывания</w:t>
      </w:r>
      <w:r>
        <w:rPr>
          <w:rFonts w:ascii="Times New Roman" w:eastAsiaTheme="minorEastAsia" w:hAnsi="Times New Roman" w:cs="Times New Roman"/>
          <w:sz w:val="24"/>
          <w:szCs w:val="24"/>
        </w:rPr>
        <w:t>:3,78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5F37" w:rsidRPr="00811658" w:rsidRDefault="00FD5F37" w:rsidP="00FD5F37">
      <w:pPr>
        <w:pStyle w:val="a3"/>
        <w:numPr>
          <w:ilvl w:val="0"/>
          <w:numId w:val="8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</w:p>
    <w:p w:rsidR="00FD5F37" w:rsidRPr="00811658" w:rsidRDefault="00FD5F37" w:rsidP="00FD5F37">
      <w:pPr>
        <w:pStyle w:val="a3"/>
        <w:numPr>
          <w:ilvl w:val="0"/>
          <w:numId w:val="87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3,784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3,78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3,7801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>3,784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А7.  </w:t>
      </w:r>
      <w:r>
        <w:rPr>
          <w:rFonts w:ascii="Times New Roman" w:eastAsiaTheme="minorEastAsia" w:hAnsi="Times New Roman" w:cs="Times New Roman"/>
          <w:sz w:val="24"/>
          <w:szCs w:val="24"/>
        </w:rPr>
        <w:t>Продолжительность фильма1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ч, а спектакля на2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ч больше. 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Сколько </w:t>
      </w:r>
      <w:r>
        <w:rPr>
          <w:rFonts w:ascii="Times New Roman" w:eastAsiaTheme="minorEastAsia" w:hAnsi="Times New Roman" w:cs="Times New Roman"/>
          <w:sz w:val="24"/>
          <w:szCs w:val="24"/>
        </w:rPr>
        <w:t>времени длиться спектакль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FD5F37" w:rsidRPr="00811658" w:rsidRDefault="00FD5F37" w:rsidP="00FD5F37">
      <w:pPr>
        <w:pStyle w:val="a3"/>
        <w:numPr>
          <w:ilvl w:val="0"/>
          <w:numId w:val="88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r>
          <w:rPr>
            <w:rFonts w:ascii="Cambria Math" w:hAnsi="Cambria Math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13</m:t>
            </m:r>
          </m:den>
        </m:f>
      </m:oMath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26</m:t>
            </m:r>
          </m:den>
        </m:f>
      </m:oMath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А8.  Найдите </w:t>
      </w:r>
      <w:r>
        <w:rPr>
          <w:rFonts w:ascii="Times New Roman" w:eastAsiaTheme="minorEastAsia" w:hAnsi="Times New Roman" w:cs="Times New Roman"/>
          <w:sz w:val="24"/>
          <w:szCs w:val="24"/>
        </w:rPr>
        <w:t>площадь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квадрата, сторона которого 1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FD5F37" w:rsidRPr="00811658" w:rsidRDefault="00FD5F37" w:rsidP="00FD5F37">
      <w:pPr>
        <w:pStyle w:val="a3"/>
        <w:numPr>
          <w:ilvl w:val="0"/>
          <w:numId w:val="89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44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2) </w:t>
      </w:r>
      <w:r>
        <w:rPr>
          <w:rFonts w:ascii="Times New Roman" w:eastAsiaTheme="minorEastAsia" w:hAnsi="Times New Roman" w:cs="Times New Roman"/>
          <w:sz w:val="24"/>
          <w:szCs w:val="24"/>
        </w:rPr>
        <w:t>121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3) </w:t>
      </w:r>
      <w:r>
        <w:rPr>
          <w:rFonts w:ascii="Times New Roman" w:eastAsiaTheme="minorEastAsia" w:hAnsi="Times New Roman" w:cs="Times New Roman"/>
          <w:sz w:val="24"/>
          <w:szCs w:val="24"/>
        </w:rPr>
        <w:t>22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             4) </w:t>
      </w:r>
      <w:r>
        <w:rPr>
          <w:rFonts w:ascii="Times New Roman" w:eastAsiaTheme="minorEastAsia" w:hAnsi="Times New Roman" w:cs="Times New Roman"/>
          <w:sz w:val="24"/>
          <w:szCs w:val="24"/>
        </w:rPr>
        <w:t>121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А9.  Градусная мера угла </w:t>
      </w:r>
      <w:r>
        <w:rPr>
          <w:rFonts w:ascii="Times New Roman" w:eastAsiaTheme="minorEastAsia" w:hAnsi="Times New Roman" w:cs="Times New Roman"/>
          <w:sz w:val="24"/>
          <w:szCs w:val="24"/>
        </w:rPr>
        <w:t>90</w:t>
      </w:r>
      <w:r w:rsidRPr="0081165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0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. Какой это угол?</w:t>
      </w:r>
    </w:p>
    <w:p w:rsidR="00FD5F37" w:rsidRPr="00811658" w:rsidRDefault="00FD5F37" w:rsidP="00FD5F37">
      <w:pPr>
        <w:pStyle w:val="a3"/>
        <w:numPr>
          <w:ilvl w:val="0"/>
          <w:numId w:val="90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прямой         2) острый          3) тупой             4) развернутый</w:t>
      </w:r>
    </w:p>
    <w:p w:rsidR="00FD5F37" w:rsidRPr="00811658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А10.  Сколько процентов составляет число 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 xml:space="preserve"> от 100? </w:t>
      </w:r>
    </w:p>
    <w:p w:rsidR="00FD5F37" w:rsidRPr="00811658" w:rsidRDefault="00FD5F37" w:rsidP="00FD5F37">
      <w:pPr>
        <w:pStyle w:val="a3"/>
        <w:numPr>
          <w:ilvl w:val="0"/>
          <w:numId w:val="91"/>
        </w:num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811658">
        <w:rPr>
          <w:rFonts w:ascii="Times New Roman" w:eastAsiaTheme="minorEastAsia" w:hAnsi="Times New Roman" w:cs="Times New Roman"/>
          <w:sz w:val="24"/>
          <w:szCs w:val="24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2) 0,1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 3) 1,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%              4) 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811658">
        <w:rPr>
          <w:rFonts w:ascii="Times New Roman" w:eastAsiaTheme="minorEastAsia" w:hAnsi="Times New Roman" w:cs="Times New Roman"/>
          <w:sz w:val="24"/>
          <w:szCs w:val="24"/>
        </w:rPr>
        <w:t>0%</w:t>
      </w:r>
    </w:p>
    <w:p w:rsidR="00FD5F37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C43F0" w:rsidRDefault="002C43F0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FD5F37" w:rsidRDefault="00FD5F37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38046F" w:rsidRDefault="0038046F" w:rsidP="00FD5F3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FD5F37" w:rsidRDefault="00FD5F37" w:rsidP="00FD5F3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FD5F37" w:rsidSect="000E648C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38046F" w:rsidRDefault="0038046F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№1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«Делимость чисел»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38046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Разложите на простые множители число 4104.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наибольший общий делитель и наименьшее общее кратное чисел 792 и 1188.</w:t>
      </w:r>
    </w:p>
    <w:p w:rsidR="00FD5F37" w:rsidRPr="0038046F" w:rsidRDefault="00FD5F37" w:rsidP="0038046F">
      <w:pPr>
        <w:pStyle w:val="a3"/>
        <w:numPr>
          <w:ilvl w:val="0"/>
          <w:numId w:val="92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действия: 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273,6 : 0,76 + 7,24 </w:t>
      </w:r>
      <w:r w:rsidRPr="0038046F">
        <w:rPr>
          <w:rFonts w:ascii="Times New Roman" w:hAnsi="Times New Roman" w:cs="Times New Roman"/>
          <w:b/>
          <w:sz w:val="24"/>
          <w:szCs w:val="24"/>
        </w:rPr>
        <w:t>·</w:t>
      </w:r>
      <w:r w:rsidRPr="0038046F">
        <w:rPr>
          <w:rFonts w:ascii="Times New Roman" w:hAnsi="Times New Roman" w:cs="Times New Roman"/>
          <w:sz w:val="24"/>
          <w:szCs w:val="24"/>
        </w:rPr>
        <w:t xml:space="preserve"> 16</w:t>
      </w:r>
    </w:p>
    <w:p w:rsidR="00FD5F37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2C43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Разложите на простые множители число 5544.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наибольший общий делитель и наименьшее общее кратное чисел 504 и 756.</w:t>
      </w:r>
    </w:p>
    <w:p w:rsidR="00FD5F37" w:rsidRPr="0038046F" w:rsidRDefault="00FD5F37" w:rsidP="0038046F">
      <w:pPr>
        <w:pStyle w:val="a3"/>
        <w:numPr>
          <w:ilvl w:val="0"/>
          <w:numId w:val="93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действия: </w:t>
      </w:r>
    </w:p>
    <w:p w:rsidR="00FD5F37" w:rsidRPr="0038046F" w:rsidRDefault="00FD5F37" w:rsidP="0038046F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268,8 : 0,56 + 6,44 </w:t>
      </w:r>
      <w:r w:rsidRPr="0038046F">
        <w:rPr>
          <w:rFonts w:ascii="Times New Roman" w:hAnsi="Times New Roman" w:cs="Times New Roman"/>
          <w:b/>
          <w:sz w:val="24"/>
          <w:szCs w:val="24"/>
        </w:rPr>
        <w:t>·</w:t>
      </w:r>
      <w:r w:rsidRPr="0038046F">
        <w:rPr>
          <w:rFonts w:ascii="Times New Roman" w:hAnsi="Times New Roman" w:cs="Times New Roman"/>
          <w:sz w:val="24"/>
          <w:szCs w:val="24"/>
        </w:rPr>
        <w:t xml:space="preserve"> 12</w:t>
      </w:r>
    </w:p>
    <w:p w:rsidR="00FD5F37" w:rsidRPr="0038046F" w:rsidRDefault="00FD5F37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A2EA1" w:rsidRPr="0038046F" w:rsidRDefault="001A2EA1" w:rsidP="0038046F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2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дробей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с разными знаменателями»</w:t>
      </w:r>
    </w:p>
    <w:p w:rsidR="002C43F0" w:rsidRDefault="002C43F0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  <w:sectPr w:rsidR="002C43F0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FD5F37" w:rsidRPr="0038046F">
        <w:rPr>
          <w:rFonts w:ascii="Times New Roman" w:hAnsi="Times New Roman" w:cs="Times New Roman"/>
          <w:sz w:val="24"/>
          <w:szCs w:val="24"/>
        </w:rPr>
        <w:t xml:space="preserve">Сократите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  <m:r>
              <w:rPr>
                <w:rFonts w:ascii="Cambria Math" w:hAnsi="Cambria Math" w:cs="Times New Roman"/>
                <w:sz w:val="24"/>
                <w:szCs w:val="24"/>
              </w:rPr>
              <m:t>n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FD5F37" w:rsidRPr="0038046F">
        <w:rPr>
          <w:rFonts w:ascii="Times New Roman" w:hAnsi="Times New Roman" w:cs="Times New Roman"/>
          <w:sz w:val="24"/>
          <w:szCs w:val="24"/>
        </w:rPr>
        <w:t xml:space="preserve">Приведите к наименьшему общему знаменателю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FD5F37" w:rsidRPr="0038046F">
        <w:rPr>
          <w:rFonts w:ascii="Times New Roman" w:hAnsi="Times New Roman" w:cs="Times New Roman"/>
          <w:sz w:val="24"/>
          <w:szCs w:val="24"/>
        </w:rPr>
        <w:t>Сравните дроби:</w:t>
      </w:r>
    </w:p>
    <w:p w:rsidR="00FD5F37" w:rsidRPr="0038046F" w:rsidRDefault="00FD5F37" w:rsidP="0038046F">
      <w:pPr>
        <w:tabs>
          <w:tab w:val="left" w:pos="3402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38046F" w:rsidP="0038046F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FD5F37"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3A0E4D" w:rsidP="0038046F">
      <w:p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10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20</m:t>
                </m:r>
              </m:den>
            </m:f>
          </m:e>
        </m:d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C43F0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 w:rsidRPr="0038046F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Сократите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20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  <m:r>
              <w:rPr>
                <w:rFonts w:ascii="Cambria Math" w:hAnsi="Cambria Math" w:cs="Times New Roman"/>
                <w:sz w:val="24"/>
                <w:szCs w:val="24"/>
              </w:rPr>
              <m:t>n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Приведите к наименьшему общему знаменателю дроби: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дроби:</w:t>
      </w:r>
    </w:p>
    <w:p w:rsidR="00FD5F37" w:rsidRPr="0038046F" w:rsidRDefault="00FD5F37" w:rsidP="0038046F">
      <w:pPr>
        <w:tabs>
          <w:tab w:val="left" w:pos="3402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и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4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FD5F37" w:rsidRPr="0038046F" w:rsidRDefault="003A0E4D" w:rsidP="0038046F">
      <w:pPr>
        <w:spacing w:after="0" w:line="240" w:lineRule="auto"/>
        <w:ind w:left="567"/>
        <w:jc w:val="both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14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42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</m:oMath>
      <w:r w:rsidR="00FD5F3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2C43F0" w:rsidSect="002C43F0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D5F37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8046F" w:rsidRDefault="0038046F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Pr="0038046F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2C43F0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3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смешанных чисел»</w:t>
      </w: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2C43F0">
      <w:pPr>
        <w:pStyle w:val="a3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16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8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11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143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38046F" w:rsidRDefault="0038046F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2C43F0" w:rsidRDefault="00FD5F37" w:rsidP="0038046F">
      <w:pPr>
        <w:pStyle w:val="a3"/>
        <w:numPr>
          <w:ilvl w:val="0"/>
          <w:numId w:val="95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43F0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91</m:t>
        </m:r>
      </m:oMath>
      <w:r w:rsidRPr="002C43F0">
        <w:rPr>
          <w:rFonts w:ascii="Times New Roman" w:hAnsi="Times New Roman" w:cs="Times New Roman"/>
          <w:sz w:val="24"/>
          <w:szCs w:val="24"/>
        </w:rPr>
        <w:t>.</w:t>
      </w:r>
    </w:p>
    <w:p w:rsidR="00FD5F37" w:rsidRPr="002C43F0" w:rsidRDefault="00FD5F37" w:rsidP="002C43F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FD5F37" w:rsidRPr="002C43F0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D5F37" w:rsidRPr="0038046F" w:rsidRDefault="00FD5F37" w:rsidP="002C43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D5F37" w:rsidRPr="0038046F" w:rsidRDefault="00FD5F37" w:rsidP="002C43F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«Умножение обыкновенных дробей»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2C43F0">
      <w:pPr>
        <w:pStyle w:val="a3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14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2E01A0">
      <w:pPr>
        <w:pStyle w:val="a3"/>
        <w:numPr>
          <w:ilvl w:val="0"/>
          <w:numId w:val="1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42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3F0" w:rsidRDefault="002C43F0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5F37" w:rsidRPr="0038046F" w:rsidRDefault="00FD5F3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i/>
          <w:sz w:val="24"/>
          <w:szCs w:val="24"/>
        </w:rPr>
        <w:t>«Умножение обыкновенных дробей»</w:t>
      </w:r>
    </w:p>
    <w:p w:rsidR="00FD5F37" w:rsidRPr="0038046F" w:rsidRDefault="00FD5F3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умножение: </w:t>
      </w:r>
    </w:p>
    <w:p w:rsidR="00FD5F37" w:rsidRPr="0038046F" w:rsidRDefault="00FD5F3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10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действие: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Times New Roman" w:hAnsi="Cambria Math" w:cs="Times New Roman"/>
            <w:sz w:val="24"/>
            <w:szCs w:val="24"/>
          </w:rPr>
          <m:t>*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8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16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pStyle w:val="a3"/>
        <w:numPr>
          <w:ilvl w:val="0"/>
          <w:numId w:val="96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Cambria Math" w:cs="Times New Roman"/>
            <w:sz w:val="24"/>
            <w:szCs w:val="24"/>
          </w:rPr>
          <m:t>*</m:t>
        </m:r>
        <m:r>
          <w:rPr>
            <w:rFonts w:ascii="Cambria Math" w:hAnsi="Times New Roman" w:cs="Times New Roman"/>
            <w:sz w:val="24"/>
            <w:szCs w:val="24"/>
          </w:rPr>
          <m:t>63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FD5F37" w:rsidRPr="0038046F" w:rsidRDefault="00FD5F3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FD5F3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5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«Деление обыкновенных дробей»</w:t>
      </w:r>
    </w:p>
    <w:p w:rsidR="00E76FA7" w:rsidRDefault="00E76FA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  <w:sectPr w:rsidR="00E76FA7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2C43F0" w:rsidP="002C43F0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7B1B17"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</w:p>
    <w:p w:rsidR="007B1B17" w:rsidRPr="0038046F" w:rsidRDefault="007B1B1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Cambria Math" w:hAnsi="Times New Roman" w:cs="Times New Roman"/>
            <w:sz w:val="24"/>
            <w:szCs w:val="24"/>
          </w:rPr>
          <m:t>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E76FA7" w:rsidP="00E76FA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7B1B17"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11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E76FA7" w:rsidP="00E76FA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7B1B17"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3A0E4D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6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4"/>
                <w:szCs w:val="24"/>
              </w:rPr>
              <m:t>+1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:2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E76FA7" w:rsidRDefault="00E76FA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5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«Деление обыкновенных дробей»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</w:p>
    <w:p w:rsidR="007B1B17" w:rsidRPr="0038046F" w:rsidRDefault="007B1B17" w:rsidP="0038046F">
      <w:pPr>
        <w:tabs>
          <w:tab w:val="left" w:pos="3969"/>
        </w:tabs>
        <w:spacing w:after="0" w:line="240" w:lineRule="auto"/>
        <w:ind w:left="210" w:firstLine="35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;</m:t>
        </m:r>
      </m:oMath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Cambria Math" w:hAnsi="Times New Roman" w:cs="Times New Roman"/>
            <w:sz w:val="24"/>
            <w:szCs w:val="24"/>
          </w:rPr>
          <m:t>3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: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уравнение: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97"/>
        </w:num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3A0E4D" w:rsidP="0038046F">
      <w:pPr>
        <w:spacing w:after="0" w:line="240" w:lineRule="auto"/>
        <w:ind w:left="207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>:1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E76FA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6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«Дробные выражения»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  <w:r w:rsidR="009C3FB6" w:rsidRPr="0038046F">
        <w:rPr>
          <w:rFonts w:ascii="Times New Roman" w:hAnsi="Times New Roman" w:cs="Times New Roman"/>
          <w:position w:val="-28"/>
          <w:sz w:val="24"/>
          <w:szCs w:val="24"/>
        </w:rPr>
        <w:object w:dxaOrig="1380" w:dyaOrig="960">
          <v:shape id="_x0000_i1099" type="#_x0000_t75" style="width:57.05pt;height:40.2pt" o:ole="">
            <v:imagedata r:id="rId203" o:title=""/>
          </v:shape>
          <o:OLEObject Type="Embed" ProgID="Equation.3" ShapeID="_x0000_i1099" DrawAspect="Content" ObjectID="_1609418510" r:id="rId204"/>
        </w:object>
      </w:r>
    </w:p>
    <w:p w:rsidR="007B1B17" w:rsidRPr="0038046F" w:rsidRDefault="007B1B17" w:rsidP="0038046F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Скосили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00" type="#_x0000_t75" style="width:12.15pt;height:30.85pt" o:ole="">
            <v:imagedata r:id="rId205" o:title=""/>
          </v:shape>
          <o:OLEObject Type="Embed" ProgID="Equation.3" ShapeID="_x0000_i1100" DrawAspect="Content" ObjectID="_1609418511" r:id="rId206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луга. Найдите площадь луга, если скосили 21 га.</w:t>
      </w:r>
    </w:p>
    <w:p w:rsidR="00E76FA7" w:rsidRPr="00E76FA7" w:rsidRDefault="007B1B17" w:rsidP="00E76FA7">
      <w:pPr>
        <w:pStyle w:val="a3"/>
        <w:numPr>
          <w:ilvl w:val="0"/>
          <w:numId w:val="98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76FA7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280" w:dyaOrig="620">
          <v:shape id="_x0000_i1101" type="#_x0000_t75" style="width:63.6pt;height:30.85pt" o:ole="">
            <v:imagedata r:id="rId207" o:title=""/>
          </v:shape>
          <o:OLEObject Type="Embed" ProgID="Equation.3" ShapeID="_x0000_i1101" DrawAspect="Content" ObjectID="_1609418512" r:id="rId208"/>
        </w:object>
      </w:r>
    </w:p>
    <w:p w:rsidR="00E76FA7" w:rsidRDefault="00E76FA7" w:rsidP="00E76F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6FA7" w:rsidRPr="00E76FA7" w:rsidRDefault="00E76FA7" w:rsidP="00E76F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6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«Дробные выражения»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значение выражения: </w:t>
      </w:r>
      <w:r w:rsidR="009C3FB6" w:rsidRPr="0038046F">
        <w:rPr>
          <w:rFonts w:ascii="Times New Roman" w:hAnsi="Times New Roman" w:cs="Times New Roman"/>
          <w:position w:val="-28"/>
          <w:sz w:val="24"/>
          <w:szCs w:val="24"/>
        </w:rPr>
        <w:object w:dxaOrig="1500" w:dyaOrig="960">
          <v:shape id="_x0000_i1102" type="#_x0000_t75" style="width:61.7pt;height:38.35pt" o:ole="">
            <v:imagedata r:id="rId209" o:title=""/>
          </v:shape>
          <o:OLEObject Type="Embed" ProgID="Equation.3" ShapeID="_x0000_i1102" DrawAspect="Content" ObjectID="_1609418513" r:id="rId210"/>
        </w:objec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 первый час автомашина прошла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03" type="#_x0000_t75" style="width:7.5pt;height:19.65pt" o:ole="">
            <v:imagedata r:id="rId211" o:title=""/>
          </v:shape>
          <o:OLEObject Type="Embed" ProgID="Equation.3" ShapeID="_x0000_i1103" DrawAspect="Content" ObjectID="_1609418514" r:id="rId212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 намеченного пути. Каков намеченный путь, если в первый час машина прошла 70 км?</w:t>
      </w:r>
    </w:p>
    <w:p w:rsidR="007B1B17" w:rsidRPr="0038046F" w:rsidRDefault="007B1B17" w:rsidP="0038046F">
      <w:pPr>
        <w:pStyle w:val="a3"/>
        <w:numPr>
          <w:ilvl w:val="0"/>
          <w:numId w:val="99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w:r w:rsidR="0038046F" w:rsidRPr="0038046F">
        <w:rPr>
          <w:rFonts w:ascii="Times New Roman" w:hAnsi="Times New Roman" w:cs="Times New Roman"/>
          <w:position w:val="-24"/>
          <w:sz w:val="24"/>
          <w:szCs w:val="24"/>
        </w:rPr>
        <w:object w:dxaOrig="1300" w:dyaOrig="620">
          <v:shape id="_x0000_i1104" type="#_x0000_t75" style="width:53.3pt;height:24.3pt" o:ole="">
            <v:imagedata r:id="rId213" o:title=""/>
          </v:shape>
          <o:OLEObject Type="Embed" ProgID="Equation.3" ShapeID="_x0000_i1104" DrawAspect="Content" ObjectID="_1609418515" r:id="rId214"/>
        </w:object>
      </w:r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5B73F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7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«Отношения и пропорции»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7B1B17" w:rsidP="0038046F">
      <w:p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520" w:dyaOrig="620">
          <v:shape id="_x0000_i1105" type="#_x0000_t75" style="width:76.7pt;height:30.85pt" o:ole="">
            <v:imagedata r:id="rId215" o:title=""/>
          </v:shape>
          <o:OLEObject Type="Embed" ProgID="Equation.3" ShapeID="_x0000_i1105" DrawAspect="Content" ObjectID="_1609418516" r:id="rId216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б) </w:t>
      </w:r>
      <w:r w:rsidRPr="0038046F">
        <w:rPr>
          <w:rFonts w:ascii="Times New Roman" w:hAnsi="Times New Roman" w:cs="Times New Roman"/>
          <w:position w:val="-28"/>
          <w:sz w:val="24"/>
          <w:szCs w:val="24"/>
        </w:rPr>
        <w:object w:dxaOrig="2100" w:dyaOrig="680">
          <v:shape id="_x0000_i1106" type="#_x0000_t75" style="width:105.65pt;height:33.65pt" o:ole="">
            <v:imagedata r:id="rId217" o:title=""/>
          </v:shape>
          <o:OLEObject Type="Embed" ProgID="Equation.3" ShapeID="_x0000_i1106" DrawAspect="Content" ObjectID="_1609418517" r:id="rId218"/>
        </w:objec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Отведённый участок земли разделили между садом и огородом. Сад занимает 5,6 а, а огород 3,2 а. Во сколько раз площадь огорода меньше площади сада? Какую часть всего участка занимает огород? </w:t>
      </w:r>
    </w:p>
    <w:p w:rsidR="007B1B17" w:rsidRPr="0038046F" w:rsidRDefault="007B1B17" w:rsidP="0038046F">
      <w:pPr>
        <w:pStyle w:val="a3"/>
        <w:numPr>
          <w:ilvl w:val="0"/>
          <w:numId w:val="100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После того как дорогу заасфальтировали, время, затраченное на поездку по этой дороге, сократилось с 2,4 ч до 1,5 ч. На сколько процентов сократилось время поездки?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7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«Отношения и пропорции»</w:t>
      </w:r>
    </w:p>
    <w:p w:rsidR="007B1B17" w:rsidRPr="0038046F" w:rsidRDefault="007B1B17" w:rsidP="0038046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</w:t>
      </w:r>
      <w:r w:rsidR="0038046F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7B1B17" w:rsidP="0038046F">
      <w:p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1480" w:dyaOrig="620">
          <v:shape id="_x0000_i1107" type="#_x0000_t75" style="width:73.85pt;height:30.85pt" o:ole="">
            <v:imagedata r:id="rId219" o:title=""/>
          </v:shape>
          <o:OLEObject Type="Embed" ProgID="Equation.3" ShapeID="_x0000_i1107" DrawAspect="Content" ObjectID="_1609418518" r:id="rId220"/>
        </w:object>
      </w:r>
      <w:r w:rsidRPr="0038046F">
        <w:rPr>
          <w:rFonts w:ascii="Times New Roman" w:hAnsi="Times New Roman" w:cs="Times New Roman"/>
          <w:sz w:val="24"/>
          <w:szCs w:val="24"/>
        </w:rPr>
        <w:t xml:space="preserve">б) </w:t>
      </w:r>
      <w:r w:rsidRPr="0038046F">
        <w:rPr>
          <w:rFonts w:ascii="Times New Roman" w:hAnsi="Times New Roman" w:cs="Times New Roman"/>
          <w:position w:val="-28"/>
          <w:sz w:val="24"/>
          <w:szCs w:val="24"/>
        </w:rPr>
        <w:object w:dxaOrig="2220" w:dyaOrig="680">
          <v:shape id="_x0000_i1108" type="#_x0000_t75" style="width:110.35pt;height:33.65pt" o:ole="">
            <v:imagedata r:id="rId221" o:title=""/>
          </v:shape>
          <o:OLEObject Type="Embed" ProgID="Equation.3" ShapeID="_x0000_i1108" DrawAspect="Content" ObjectID="_1609418519" r:id="rId222"/>
        </w:objec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 пошив сорочки ушло 2,6 м купленной ткани, а на пошив пододеяльника </w:t>
      </w:r>
      <w:smartTag w:uri="urn:schemas-microsoft-com:office:smarttags" w:element="metricconverter">
        <w:smartTagPr>
          <w:attr w:name="ProductID" w:val="9,1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9,1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 xml:space="preserve"> ткани. Во сколько раз больше ткани пошло на пододеяльник, чем на сорочку? Какая часть всей ткани пошла на сорочку?</w:t>
      </w:r>
    </w:p>
    <w:p w:rsidR="007B1B17" w:rsidRPr="0038046F" w:rsidRDefault="007B1B17" w:rsidP="0038046F">
      <w:pPr>
        <w:pStyle w:val="a3"/>
        <w:numPr>
          <w:ilvl w:val="0"/>
          <w:numId w:val="101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С введением нового фасона расход ткани на платье увеличился с </w:t>
      </w:r>
      <w:smartTag w:uri="urn:schemas-microsoft-com:office:smarttags" w:element="metricconverter">
        <w:smartTagPr>
          <w:attr w:name="ProductID" w:val="3,2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3,2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 xml:space="preserve"> до </w:t>
      </w:r>
      <w:smartTag w:uri="urn:schemas-microsoft-com:office:smarttags" w:element="metricconverter">
        <w:smartTagPr>
          <w:attr w:name="ProductID" w:val="3,6 м"/>
        </w:smartTagPr>
        <w:r w:rsidRPr="0038046F">
          <w:rPr>
            <w:rFonts w:ascii="Times New Roman" w:hAnsi="Times New Roman" w:cs="Times New Roman"/>
            <w:sz w:val="24"/>
            <w:szCs w:val="24"/>
          </w:rPr>
          <w:t>3,6 м</w:t>
        </w:r>
      </w:smartTag>
      <w:r w:rsidRPr="0038046F">
        <w:rPr>
          <w:rFonts w:ascii="Times New Roman" w:hAnsi="Times New Roman" w:cs="Times New Roman"/>
          <w:sz w:val="24"/>
          <w:szCs w:val="24"/>
        </w:rPr>
        <w:t>. На сколько процентов увеличился расход ткани на платье?</w:t>
      </w:r>
    </w:p>
    <w:p w:rsidR="007B1B17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5B73F8" w:rsidSect="005B73F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E76FA7" w:rsidRDefault="00E76FA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76FA7" w:rsidRDefault="00E76FA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1B17" w:rsidRDefault="007B1B17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Pr="0038046F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B73F8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8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«Окружность и круг»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длину окружности радиуса 3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сотых.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3,5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1B17" w:rsidRPr="0038046F" w:rsidRDefault="007B1B17" w:rsidP="0038046F">
      <w:pPr>
        <w:pStyle w:val="a3"/>
        <w:numPr>
          <w:ilvl w:val="0"/>
          <w:numId w:val="102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площадь круга с диаметром 14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десятых.</w:t>
      </w:r>
    </w:p>
    <w:p w:rsidR="00A10DFE" w:rsidRDefault="00A10DFE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8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«Окружность и круг»</w:t>
      </w:r>
    </w:p>
    <w:p w:rsidR="007B1B17" w:rsidRPr="0038046F" w:rsidRDefault="007B1B17" w:rsidP="0038046F">
      <w:pPr>
        <w:spacing w:after="0" w:line="240" w:lineRule="auto"/>
        <w:ind w:left="106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длину окружности радиуса 5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сотых.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Решите уравнение: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5,6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1B17" w:rsidRPr="0038046F" w:rsidRDefault="007B1B17" w:rsidP="0038046F">
      <w:pPr>
        <w:pStyle w:val="a3"/>
        <w:numPr>
          <w:ilvl w:val="0"/>
          <w:numId w:val="103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Найдите площадь круга с диаметром 8 см. Число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 округлите до десятых.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B1B17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7B1B17" w:rsidRPr="0038046F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9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«Противоположные числа и модуль»</w:t>
      </w:r>
    </w:p>
    <w:p w:rsidR="007B1B17" w:rsidRPr="0038046F" w:rsidRDefault="007B1B17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числа противоположные числам:</w:t>
      </w:r>
    </w:p>
    <w:p w:rsidR="007B1B17" w:rsidRPr="0038046F" w:rsidRDefault="007B1B17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-11; 2,5; -3; 4,7; -5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Изобразите на координатной прямой точки А(-1); В(2,5); С(-4,7). 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числа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результат запишите в виде неравенства.</w:t>
      </w:r>
    </w:p>
    <w:p w:rsidR="007B1B17" w:rsidRPr="0038046F" w:rsidRDefault="007B1B17" w:rsidP="0038046F">
      <w:pPr>
        <w:pStyle w:val="a3"/>
        <w:numPr>
          <w:ilvl w:val="0"/>
          <w:numId w:val="104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3A0E4D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3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18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den>
        </m:f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A10DFE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10DFE" w:rsidRDefault="007B1B17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9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«Противоположные числа и модуль»</w:t>
      </w:r>
      <w:r w:rsidR="00A10DF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7B1B17" w:rsidRPr="0038046F" w:rsidRDefault="007B1B17" w:rsidP="00A10DF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числа противоположные числам:</w:t>
      </w:r>
    </w:p>
    <w:p w:rsidR="007B1B17" w:rsidRPr="0038046F" w:rsidRDefault="007B1B17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-22; - 4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; 3,5; -2,2; 1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Изобразите на координатной прямой точки А(-2); В(3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); С(-4,5). 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Сравните числа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-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 и результат запишите в виде неравенства.</w:t>
      </w:r>
    </w:p>
    <w:p w:rsidR="007B1B17" w:rsidRPr="0038046F" w:rsidRDefault="007B1B17" w:rsidP="0038046F">
      <w:pPr>
        <w:pStyle w:val="a3"/>
        <w:numPr>
          <w:ilvl w:val="0"/>
          <w:numId w:val="105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7B1B17" w:rsidRPr="0038046F" w:rsidRDefault="003A0E4D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</m:oMath>
      <w:r w:rsidR="007B1B17" w:rsidRPr="0038046F">
        <w:rPr>
          <w:rFonts w:ascii="Times New Roman" w:hAnsi="Times New Roman" w:cs="Times New Roman"/>
          <w:sz w:val="24"/>
          <w:szCs w:val="24"/>
        </w:rPr>
        <w:t>.</w:t>
      </w:r>
    </w:p>
    <w:p w:rsidR="007B1B17" w:rsidRPr="009C3FB6" w:rsidRDefault="007B1B17" w:rsidP="009C3FB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7B1B17" w:rsidRPr="009C3FB6" w:rsidSect="007B1B1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805BC5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5BC5" w:rsidRPr="0038046F" w:rsidRDefault="00805BC5" w:rsidP="005B73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10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противоположных чисел»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с помощью координатной прямой сумму чисел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-2 и -5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сложение: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32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+7</m:t>
        </m:r>
      </m:oMath>
      <w:r w:rsidRPr="0038046F">
        <w:rPr>
          <w:rFonts w:ascii="Times New Roman" w:hAnsi="Times New Roman" w:cs="Times New Roman"/>
          <w:sz w:val="24"/>
          <w:szCs w:val="24"/>
        </w:rPr>
        <w:t>;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вычитание: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7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6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3A0E4D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5,5</m:t>
        </m:r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5BC5" w:rsidRPr="0038046F" w:rsidRDefault="00805BC5" w:rsidP="005B73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10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«Сложение и вычитание противоположных чисел»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с помощью координатной прямой сумму чисел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-4 и -3,5.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сложение: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+6</m:t>
        </m:r>
      </m:oMath>
      <w:r w:rsidRPr="0038046F">
        <w:rPr>
          <w:rFonts w:ascii="Times New Roman" w:hAnsi="Times New Roman" w:cs="Times New Roman"/>
          <w:sz w:val="24"/>
          <w:szCs w:val="24"/>
        </w:rPr>
        <w:t>;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den>
        </m:f>
      </m:oMath>
      <w:r w:rsidRPr="0038046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вычитание: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1,7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7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3A0E4D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+3+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4,7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5BC5" w:rsidRPr="0038046F" w:rsidRDefault="00805BC5" w:rsidP="0038046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5BC5" w:rsidRPr="00A10DFE" w:rsidRDefault="00805BC5" w:rsidP="00A10D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805BC5" w:rsidRPr="00A10DFE" w:rsidSect="00805BC5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805BC5" w:rsidRPr="0038046F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11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«Действия с рациональными числами»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умножение: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2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7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0,3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  <m:oMath>
        <m:r>
          <w:rPr>
            <w:rFonts w:ascii="Cambria Math" w:hAnsi="Times New Roman" w:cs="Times New Roman"/>
            <w:sz w:val="24"/>
            <w:szCs w:val="24"/>
          </w:rPr>
          <m:t>3,5: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3A0E4D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8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выражения, выбрав удобный порядок вычисления: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8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9</m:t>
        </m:r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11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«Действия с рациональными числами»</w:t>
      </w:r>
    </w:p>
    <w:p w:rsidR="00805BC5" w:rsidRPr="0038046F" w:rsidRDefault="00805BC5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Выполните умножение:</w:t>
      </w:r>
    </w:p>
    <w:p w:rsidR="00805BC5" w:rsidRPr="0038046F" w:rsidRDefault="00805BC5" w:rsidP="0038046F">
      <w:pPr>
        <w:tabs>
          <w:tab w:val="left" w:pos="3402"/>
        </w:tabs>
        <w:spacing w:after="0" w:line="240" w:lineRule="auto"/>
        <w:ind w:left="272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а) </w:t>
      </w: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4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6</m:t>
        </m:r>
      </m:oMath>
      <w:r w:rsidRPr="0038046F">
        <w:rPr>
          <w:rFonts w:ascii="Times New Roman" w:hAnsi="Times New Roman" w:cs="Times New Roman"/>
          <w:sz w:val="24"/>
          <w:szCs w:val="24"/>
        </w:rPr>
        <w:t xml:space="preserve">; </w:t>
      </w:r>
      <w:r w:rsidRPr="0038046F">
        <w:rPr>
          <w:rFonts w:ascii="Times New Roman" w:hAnsi="Times New Roman" w:cs="Times New Roman"/>
          <w:sz w:val="24"/>
          <w:szCs w:val="24"/>
        </w:rPr>
        <w:tab/>
        <w:t xml:space="preserve">б) </w:t>
      </w: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1,5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 xml:space="preserve">Выполните деление: </w:t>
      </w:r>
      <m:oMath>
        <m:r>
          <w:rPr>
            <w:rFonts w:ascii="Cambria Math" w:hAnsi="Times New Roman" w:cs="Times New Roman"/>
            <w:sz w:val="24"/>
            <w:szCs w:val="24"/>
          </w:rPr>
          <m:t>2,7: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выражения:</w:t>
      </w:r>
    </w:p>
    <w:p w:rsidR="00805BC5" w:rsidRPr="0038046F" w:rsidRDefault="003A0E4D" w:rsidP="0038046F">
      <w:pPr>
        <w:spacing w:after="0" w:line="240" w:lineRule="auto"/>
        <w:ind w:left="273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d>
        <m:r>
          <w:rPr>
            <w:rFonts w:ascii="Cambria Math" w:hAnsi="Times New Roman" w:cs="Times New Roman"/>
            <w:sz w:val="24"/>
            <w:szCs w:val="24"/>
          </w:rPr>
          <m:t>: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d>
      </m:oMath>
      <w:r w:rsidR="00805BC5" w:rsidRPr="0038046F">
        <w:rPr>
          <w:rFonts w:ascii="Times New Roman" w:hAnsi="Times New Roman" w:cs="Times New Roman"/>
          <w:sz w:val="24"/>
          <w:szCs w:val="24"/>
        </w:rPr>
        <w:t>.</w:t>
      </w:r>
    </w:p>
    <w:p w:rsidR="00805BC5" w:rsidRPr="0038046F" w:rsidRDefault="00805BC5" w:rsidP="0038046F">
      <w:pPr>
        <w:pStyle w:val="a3"/>
        <w:numPr>
          <w:ilvl w:val="0"/>
          <w:numId w:val="109"/>
        </w:numPr>
        <w:spacing w:after="0" w:line="240" w:lineRule="auto"/>
        <w:ind w:left="0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значение выражения, выбрав удобный порядок вычисления:</w:t>
      </w:r>
    </w:p>
    <w:p w:rsidR="00805BC5" w:rsidRPr="0038046F" w:rsidRDefault="00805BC5" w:rsidP="0038046F">
      <w:pPr>
        <w:spacing w:after="0" w:line="240" w:lineRule="auto"/>
        <w:ind w:left="273"/>
        <w:jc w:val="center"/>
        <w:rPr>
          <w:rFonts w:ascii="Cambria Math" w:hAnsi="Times New Roman" w:cs="Times New Roman"/>
          <w:sz w:val="24"/>
          <w:szCs w:val="24"/>
          <w:oMath/>
        </w:rPr>
      </w:pPr>
      <m:oMath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7</m:t>
            </m:r>
          </m:den>
        </m:f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Times New Roman" w:cs="Times New Roman"/>
            <w:sz w:val="24"/>
            <w:szCs w:val="24"/>
          </w:rPr>
          <m:t>6</m:t>
        </m:r>
        <m:r>
          <w:rPr>
            <w:rFonts w:ascii="Cambria Math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447168" w:rsidRPr="0038046F" w:rsidSect="005B73F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B73F8" w:rsidRDefault="005B73F8" w:rsidP="00A10D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47168" w:rsidRPr="0038046F" w:rsidRDefault="00A10DFE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 12</w:t>
      </w:r>
      <w:r w:rsidR="00447168" w:rsidRPr="0038046F">
        <w:rPr>
          <w:rFonts w:ascii="Times New Roman" w:hAnsi="Times New Roman" w:cs="Times New Roman"/>
          <w:b/>
          <w:i/>
          <w:sz w:val="24"/>
          <w:szCs w:val="24"/>
        </w:rPr>
        <w:t>«Раскрытие скобок»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Раскройте скобки и найдите значение выражения:</w:t>
      </w:r>
    </w:p>
    <w:p w:rsidR="00447168" w:rsidRPr="0038046F" w:rsidRDefault="00447168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3,7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1,4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2,8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коэффициент произведения:</w:t>
      </w:r>
    </w:p>
    <w:p w:rsidR="00447168" w:rsidRPr="0038046F" w:rsidRDefault="003A0E4D" w:rsidP="0038046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0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Приведите подобные слагаемые: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4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m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12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10DFE" w:rsidRPr="0038046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«Раскрытие скобок»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Раскройте скобки и найдите значение выражения: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3,2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Times New Roman" w:cs="Times New Roman"/>
                <w:sz w:val="24"/>
                <w:szCs w:val="24"/>
              </w:rPr>
              <m:t>1,1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2,3</m:t>
            </m:r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Найдите коэффициент произведения:</w:t>
      </w:r>
    </w:p>
    <w:p w:rsidR="00447168" w:rsidRPr="0038046F" w:rsidRDefault="003A0E4D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den>
            </m:f>
          </m:e>
        </m:d>
        <m:r>
          <w:rPr>
            <w:rFonts w:ascii="Times New Roman" w:hAnsi="Times New Roman" w:cs="Times New Roman"/>
            <w:sz w:val="24"/>
            <w:szCs w:val="24"/>
          </w:rPr>
          <m:t>∙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="00447168"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numPr>
          <w:ilvl w:val="0"/>
          <w:numId w:val="111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Приведите подобные слагаемые: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Times New Roman" w:hAnsi="Times New Roman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0,5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d>
          <m:d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  <m:r>
              <w:rPr>
                <w:rFonts w:ascii="Times New Roman" w:hAnsi="Times New Roman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m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den>
            </m:f>
          </m:e>
        </m:d>
      </m:oMath>
      <w:r w:rsidRPr="0038046F">
        <w:rPr>
          <w:rFonts w:ascii="Times New Roman" w:hAnsi="Times New Roman" w:cs="Times New Roman"/>
          <w:sz w:val="24"/>
          <w:szCs w:val="24"/>
        </w:rPr>
        <w:t>.</w:t>
      </w:r>
    </w:p>
    <w:p w:rsidR="00447168" w:rsidRPr="0038046F" w:rsidRDefault="00447168" w:rsidP="0038046F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47168" w:rsidRPr="0038046F" w:rsidSect="0044716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13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«Решение уравнений»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Решите уравнение</w:t>
      </w:r>
    </w:p>
    <w:p w:rsidR="00447168" w:rsidRPr="0038046F" w:rsidRDefault="00447168" w:rsidP="0038046F">
      <w:pPr>
        <w:spacing w:after="0" w:line="240" w:lineRule="auto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position w:val="-10"/>
          <w:sz w:val="24"/>
          <w:szCs w:val="24"/>
        </w:rPr>
        <w:object w:dxaOrig="2640" w:dyaOrig="340">
          <v:shape id="_x0000_i1109" type="#_x0000_t75" style="width:131.85pt;height:16.85pt" o:ole="">
            <v:imagedata r:id="rId223" o:title=""/>
          </v:shape>
          <o:OLEObject Type="Embed" ProgID="Equation.3" ShapeID="_x0000_i1109" DrawAspect="Content" ObjectID="_1609418520" r:id="rId224"/>
        </w:object>
      </w:r>
    </w:p>
    <w:p w:rsidR="00447168" w:rsidRPr="0038046F" w:rsidRDefault="00447168" w:rsidP="0038046F">
      <w:pPr>
        <w:pStyle w:val="a3"/>
        <w:numPr>
          <w:ilvl w:val="0"/>
          <w:numId w:val="112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38046F">
        <w:rPr>
          <w:rFonts w:ascii="Times New Roman" w:hAnsi="Times New Roman" w:cs="Times New Roman"/>
          <w:sz w:val="24"/>
          <w:szCs w:val="24"/>
        </w:rPr>
        <w:t>На первой стоянке в 4 раза меньше автомашин, чем на второй. После того как на первую приехали 35 автомашин, а со второй уехали 25 автомашин, автомашин на стоянках стало поровну. Сколько автомашин было на каждой стоянке первоначально?</w:t>
      </w:r>
    </w:p>
    <w:p w:rsidR="00A10DFE" w:rsidRPr="008E38CC" w:rsidRDefault="00447168" w:rsidP="00A10DFE">
      <w:pPr>
        <w:pStyle w:val="a3"/>
        <w:numPr>
          <w:ilvl w:val="0"/>
          <w:numId w:val="112"/>
        </w:numPr>
        <w:spacing w:after="0" w:line="24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38CC">
        <w:rPr>
          <w:rFonts w:ascii="Times New Roman" w:hAnsi="Times New Roman" w:cs="Times New Roman"/>
          <w:sz w:val="24"/>
          <w:szCs w:val="24"/>
        </w:rPr>
        <w:t xml:space="preserve">Сумма двух чисел равна 48. Найдите эти числа, если 40% одного из них равны </w:t>
      </w:r>
      <w:r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10" type="#_x0000_t75" style="width:12.15pt;height:30.85pt" o:ole="">
            <v:imagedata r:id="rId225" o:title=""/>
          </v:shape>
          <o:OLEObject Type="Embed" ProgID="Equation.3" ShapeID="_x0000_i1110" DrawAspect="Content" ObjectID="_1609418521" r:id="rId226"/>
        </w:object>
      </w:r>
      <w:r w:rsidRPr="008E38CC">
        <w:rPr>
          <w:rFonts w:ascii="Times New Roman" w:hAnsi="Times New Roman" w:cs="Times New Roman"/>
          <w:sz w:val="24"/>
          <w:szCs w:val="24"/>
        </w:rPr>
        <w:t xml:space="preserve"> другого.</w:t>
      </w:r>
    </w:p>
    <w:p w:rsidR="008E38CC" w:rsidRPr="008E38CC" w:rsidRDefault="008E38CC" w:rsidP="008E38CC">
      <w:pPr>
        <w:pStyle w:val="a3"/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</w:r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13</w:t>
      </w:r>
      <w:r w:rsidR="00A10D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«Решение уравнений»</w:t>
      </w:r>
    </w:p>
    <w:p w:rsidR="00A10DFE" w:rsidRDefault="00447168" w:rsidP="00A10DFE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447168" w:rsidRPr="00A10DFE" w:rsidRDefault="00A10DFE" w:rsidP="00A10DFE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447168" w:rsidRPr="00A10DFE">
        <w:rPr>
          <w:rFonts w:ascii="Times New Roman" w:hAnsi="Times New Roman" w:cs="Times New Roman"/>
          <w:sz w:val="24"/>
          <w:szCs w:val="24"/>
        </w:rPr>
        <w:t>Решите уравнение</w:t>
      </w:r>
    </w:p>
    <w:p w:rsidR="00447168" w:rsidRPr="00A10DFE" w:rsidRDefault="00447168" w:rsidP="00A10DFE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046F">
        <w:object w:dxaOrig="2659" w:dyaOrig="340">
          <v:shape id="_x0000_i1111" type="#_x0000_t75" style="width:131.85pt;height:16.85pt" o:ole="">
            <v:imagedata r:id="rId227" o:title=""/>
          </v:shape>
          <o:OLEObject Type="Embed" ProgID="Equation.3" ShapeID="_x0000_i1111" DrawAspect="Content" ObjectID="_1609418522" r:id="rId228"/>
        </w:objec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Во второй корзине было в 3 раза больше огурцов, чем в первой. Когда в первую корзину добавили </w:t>
      </w:r>
      <w:smartTag w:uri="urn:schemas-microsoft-com:office:smarttags" w:element="metricconverter">
        <w:smartTagPr>
          <w:attr w:name="ProductID" w:val="25 кг"/>
        </w:smartTagPr>
        <w:r w:rsidR="00447168" w:rsidRPr="0038046F">
          <w:rPr>
            <w:rFonts w:ascii="Times New Roman" w:hAnsi="Times New Roman" w:cs="Times New Roman"/>
            <w:sz w:val="24"/>
            <w:szCs w:val="24"/>
          </w:rPr>
          <w:t>25 кг</w:t>
        </w:r>
      </w:smartTag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огурцов, а из второй взяли </w:t>
      </w:r>
      <w:smartTag w:uri="urn:schemas-microsoft-com:office:smarttags" w:element="metricconverter">
        <w:smartTagPr>
          <w:attr w:name="ProductID" w:val="15 кг"/>
        </w:smartTagPr>
        <w:r w:rsidR="00447168" w:rsidRPr="0038046F">
          <w:rPr>
            <w:rFonts w:ascii="Times New Roman" w:hAnsi="Times New Roman" w:cs="Times New Roman"/>
            <w:sz w:val="24"/>
            <w:szCs w:val="24"/>
          </w:rPr>
          <w:t>15 кг</w:t>
        </w:r>
      </w:smartTag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огурцов, то в обеих корзинах огурцов стало поровну. Сколько килограммов огурцов было в каждой корзине?</w:t>
      </w:r>
    </w:p>
    <w:p w:rsidR="00447168" w:rsidRPr="0038046F" w:rsidRDefault="00A10DFE" w:rsidP="00A10DFE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Разность двух чисел равна 33. Найдите эти числа, если 30% большего из них равны </w:t>
      </w:r>
      <w:r w:rsidR="00447168" w:rsidRPr="0038046F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112" type="#_x0000_t75" style="width:12.15pt;height:30.85pt" o:ole="">
            <v:imagedata r:id="rId225" o:title=""/>
          </v:shape>
          <o:OLEObject Type="Embed" ProgID="Equation.3" ShapeID="_x0000_i1112" DrawAspect="Content" ObjectID="_1609418523" r:id="rId229"/>
        </w:object>
      </w:r>
      <w:r w:rsidR="00447168" w:rsidRPr="0038046F">
        <w:rPr>
          <w:rFonts w:ascii="Times New Roman" w:hAnsi="Times New Roman" w:cs="Times New Roman"/>
          <w:sz w:val="24"/>
          <w:szCs w:val="24"/>
        </w:rPr>
        <w:t xml:space="preserve"> меньшего.</w:t>
      </w:r>
    </w:p>
    <w:p w:rsidR="00447168" w:rsidRPr="00A10DFE" w:rsidRDefault="00447168" w:rsidP="005B73F8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47168" w:rsidRPr="00A10DFE" w:rsidRDefault="00447168" w:rsidP="00A10DF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47168" w:rsidRPr="00A10DFE" w:rsidSect="0044716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447168" w:rsidRPr="0038046F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Контрольная работа № 14</w:t>
      </w:r>
      <w:r w:rsidRPr="0038046F">
        <w:rPr>
          <w:rFonts w:ascii="Times New Roman" w:hAnsi="Times New Roman" w:cs="Times New Roman"/>
          <w:b/>
          <w:i/>
          <w:sz w:val="24"/>
          <w:szCs w:val="24"/>
        </w:rPr>
        <w:t>«Координаты на плоскости»</w:t>
      </w:r>
    </w:p>
    <w:p w:rsidR="00447168" w:rsidRPr="0038046F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046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Отметьте на координатной плоскости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- 4; 0),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B</w:t>
      </w:r>
      <w:r w:rsidRPr="00A10DFE">
        <w:rPr>
          <w:rFonts w:ascii="Times New Roman" w:hAnsi="Times New Roman" w:cs="Times New Roman"/>
          <w:sz w:val="20"/>
          <w:szCs w:val="20"/>
        </w:rPr>
        <w:t xml:space="preserve">( 2; 6),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- 4; 3),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( 4; -1). Проведите луч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AB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отрезок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CD</w:t>
      </w:r>
      <w:r w:rsidRPr="00A10DFE">
        <w:rPr>
          <w:rFonts w:ascii="Times New Roman" w:hAnsi="Times New Roman" w:cs="Times New Roman"/>
          <w:sz w:val="20"/>
          <w:szCs w:val="20"/>
        </w:rPr>
        <w:t xml:space="preserve">. Найдите координаты точки пересечения луча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AB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отрезка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CD</w:t>
      </w:r>
      <w:r w:rsidRPr="00A10DFE">
        <w:rPr>
          <w:rFonts w:ascii="Times New Roman" w:hAnsi="Times New Roman" w:cs="Times New Roman"/>
          <w:sz w:val="20"/>
          <w:szCs w:val="20"/>
        </w:rPr>
        <w:t>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равный 100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внутри угла точку С. Проведите через точку С прямые, параллельные сторонам угла.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МАР, равный 35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и отметьте на стороне АМ точку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. Проведите через точку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>прямые, перпендикулярные сторонам угла МАР.</w:t>
      </w:r>
    </w:p>
    <w:p w:rsidR="00447168" w:rsidRPr="00A10DFE" w:rsidRDefault="00447168" w:rsidP="002E01A0">
      <w:pPr>
        <w:pStyle w:val="a3"/>
        <w:numPr>
          <w:ilvl w:val="0"/>
          <w:numId w:val="113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Уменьшаемое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а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вычитаемое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в</w:t>
      </w:r>
      <w:r w:rsidRPr="00A10DFE">
        <w:rPr>
          <w:rFonts w:ascii="Times New Roman" w:hAnsi="Times New Roman" w:cs="Times New Roman"/>
          <w:sz w:val="20"/>
          <w:szCs w:val="20"/>
        </w:rPr>
        <w:t>. Чему будет равен результат, если от уменьшаемого отнять разность этих чисел?</w:t>
      </w:r>
    </w:p>
    <w:p w:rsidR="00447168" w:rsidRPr="00A10DFE" w:rsidRDefault="00447168" w:rsidP="00A10DFE">
      <w:pPr>
        <w:spacing w:after="0" w:line="240" w:lineRule="auto"/>
        <w:rPr>
          <w:rFonts w:ascii="Times New Roman" w:hAnsi="Times New Roman" w:cs="Times New Roman"/>
          <w:b/>
          <w:i/>
          <w:sz w:val="20"/>
          <w:szCs w:val="20"/>
        </w:rPr>
      </w:pPr>
      <w:r w:rsidRPr="00A10DFE">
        <w:rPr>
          <w:rFonts w:ascii="Times New Roman" w:hAnsi="Times New Roman" w:cs="Times New Roman"/>
          <w:b/>
          <w:sz w:val="20"/>
          <w:szCs w:val="20"/>
        </w:rPr>
        <w:t>Контрольная работа № 14</w:t>
      </w:r>
      <w:r w:rsidRPr="00A10DFE">
        <w:rPr>
          <w:rFonts w:ascii="Times New Roman" w:hAnsi="Times New Roman" w:cs="Times New Roman"/>
          <w:b/>
          <w:i/>
          <w:sz w:val="20"/>
          <w:szCs w:val="20"/>
        </w:rPr>
        <w:t>«Координаты на плоскости»</w:t>
      </w:r>
    </w:p>
    <w:p w:rsidR="00447168" w:rsidRPr="00A10DFE" w:rsidRDefault="00447168" w:rsidP="0038046F">
      <w:pPr>
        <w:spacing w:after="0" w:line="240" w:lineRule="auto"/>
        <w:ind w:left="708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10DFE">
        <w:rPr>
          <w:rFonts w:ascii="Times New Roman" w:hAnsi="Times New Roman" w:cs="Times New Roman"/>
          <w:b/>
          <w:sz w:val="20"/>
          <w:szCs w:val="20"/>
        </w:rPr>
        <w:t>2 вариант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На координатной плоскости проведите прямую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MN</w:t>
      </w:r>
      <w:r w:rsidRPr="00A10DFE">
        <w:rPr>
          <w:rFonts w:ascii="Times New Roman" w:hAnsi="Times New Roman" w:cs="Times New Roman"/>
          <w:sz w:val="20"/>
          <w:szCs w:val="20"/>
        </w:rPr>
        <w:t xml:space="preserve">через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-4; 3) 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N</w:t>
      </w:r>
      <w:r w:rsidRPr="00A10DFE">
        <w:rPr>
          <w:rFonts w:ascii="Times New Roman" w:hAnsi="Times New Roman" w:cs="Times New Roman"/>
          <w:sz w:val="20"/>
          <w:szCs w:val="20"/>
        </w:rPr>
        <w:t xml:space="preserve">( 5; 4) и отрезок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KD</w:t>
      </w:r>
      <w:r w:rsidRPr="00A10DFE">
        <w:rPr>
          <w:rFonts w:ascii="Times New Roman" w:hAnsi="Times New Roman" w:cs="Times New Roman"/>
          <w:sz w:val="20"/>
          <w:szCs w:val="20"/>
        </w:rPr>
        <w:t xml:space="preserve">, соединяющий точки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</w:t>
      </w:r>
      <w:r w:rsidRPr="00A10DFE">
        <w:rPr>
          <w:rFonts w:ascii="Times New Roman" w:hAnsi="Times New Roman" w:cs="Times New Roman"/>
          <w:sz w:val="20"/>
          <w:szCs w:val="20"/>
        </w:rPr>
        <w:t xml:space="preserve">( 9; 4) и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A10DFE">
        <w:rPr>
          <w:rFonts w:ascii="Times New Roman" w:hAnsi="Times New Roman" w:cs="Times New Roman"/>
          <w:sz w:val="20"/>
          <w:szCs w:val="20"/>
        </w:rPr>
        <w:t xml:space="preserve">( -6; -8). Найдите координаты точки пересечения отрезка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KD</w:t>
      </w:r>
      <w:r w:rsidRPr="00A10DFE">
        <w:rPr>
          <w:rFonts w:ascii="Times New Roman" w:hAnsi="Times New Roman" w:cs="Times New Roman"/>
          <w:sz w:val="20"/>
          <w:szCs w:val="20"/>
        </w:rPr>
        <w:t xml:space="preserve"> и прямой </w:t>
      </w:r>
      <w:r w:rsidRPr="00A10DFE">
        <w:rPr>
          <w:rFonts w:ascii="Times New Roman" w:hAnsi="Times New Roman" w:cs="Times New Roman"/>
          <w:sz w:val="20"/>
          <w:szCs w:val="20"/>
          <w:lang w:val="en-US"/>
        </w:rPr>
        <w:t>MN</w:t>
      </w:r>
      <w:r w:rsidRPr="00A10DFE">
        <w:rPr>
          <w:rFonts w:ascii="Times New Roman" w:hAnsi="Times New Roman" w:cs="Times New Roman"/>
          <w:sz w:val="20"/>
          <w:szCs w:val="20"/>
        </w:rPr>
        <w:t>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равный 140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внутри угла точку и проведите через неё прямые, параллельные сторонам угла.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>Постройте угол СМК, равный 45</w:t>
      </w:r>
      <w:r w:rsidRPr="00A10DFE">
        <w:rPr>
          <w:rFonts w:ascii="Times New Roman" w:hAnsi="Times New Roman" w:cs="Times New Roman"/>
          <w:sz w:val="20"/>
          <w:szCs w:val="20"/>
          <w:vertAlign w:val="superscript"/>
        </w:rPr>
        <w:t>0</w:t>
      </w:r>
      <w:r w:rsidRPr="00A10DFE">
        <w:rPr>
          <w:rFonts w:ascii="Times New Roman" w:hAnsi="Times New Roman" w:cs="Times New Roman"/>
          <w:sz w:val="20"/>
          <w:szCs w:val="20"/>
        </w:rPr>
        <w:t>. Отметьте на стороне МС точку А и проведите через неё прямые, перпендикулярные сторонам угла СМК.</w:t>
      </w:r>
    </w:p>
    <w:p w:rsidR="00447168" w:rsidRPr="00A10DFE" w:rsidRDefault="00447168" w:rsidP="002E01A0">
      <w:pPr>
        <w:pStyle w:val="a3"/>
        <w:numPr>
          <w:ilvl w:val="0"/>
          <w:numId w:val="114"/>
        </w:numPr>
        <w:spacing w:after="0" w:line="240" w:lineRule="auto"/>
        <w:ind w:left="426"/>
        <w:jc w:val="both"/>
        <w:rPr>
          <w:rFonts w:ascii="Times New Roman" w:hAnsi="Times New Roman" w:cs="Times New Roman"/>
          <w:sz w:val="20"/>
          <w:szCs w:val="20"/>
        </w:rPr>
      </w:pPr>
      <w:r w:rsidRPr="00A10DFE">
        <w:rPr>
          <w:rFonts w:ascii="Times New Roman" w:hAnsi="Times New Roman" w:cs="Times New Roman"/>
          <w:sz w:val="20"/>
          <w:szCs w:val="20"/>
        </w:rPr>
        <w:t xml:space="preserve">Делимое равно </w:t>
      </w:r>
      <w:r w:rsidRPr="00A10DFE">
        <w:rPr>
          <w:rFonts w:ascii="Times New Roman" w:hAnsi="Times New Roman" w:cs="Times New Roman"/>
          <w:i/>
          <w:sz w:val="20"/>
          <w:szCs w:val="20"/>
        </w:rPr>
        <w:t>а</w:t>
      </w:r>
      <w:r w:rsidRPr="00A10DFE">
        <w:rPr>
          <w:rFonts w:ascii="Times New Roman" w:hAnsi="Times New Roman" w:cs="Times New Roman"/>
          <w:sz w:val="20"/>
          <w:szCs w:val="20"/>
        </w:rPr>
        <w:t xml:space="preserve">, делитель равен </w:t>
      </w:r>
      <w:r w:rsidRPr="00A10DFE">
        <w:rPr>
          <w:rFonts w:ascii="Times New Roman" w:hAnsi="Times New Roman" w:cs="Times New Roman"/>
          <w:i/>
          <w:sz w:val="20"/>
          <w:szCs w:val="20"/>
        </w:rPr>
        <w:t xml:space="preserve">в </w:t>
      </w:r>
      <w:r w:rsidRPr="00A10DFE">
        <w:rPr>
          <w:rFonts w:ascii="Times New Roman" w:hAnsi="Times New Roman" w:cs="Times New Roman"/>
          <w:sz w:val="20"/>
          <w:szCs w:val="20"/>
        </w:rPr>
        <w:t>(</w:t>
      </w:r>
      <w:r w:rsidRPr="00A10DFE">
        <w:rPr>
          <w:rFonts w:ascii="Times New Roman" w:hAnsi="Times New Roman" w:cs="Times New Roman"/>
          <w:i/>
          <w:sz w:val="20"/>
          <w:szCs w:val="20"/>
        </w:rPr>
        <w:t xml:space="preserve">а </w:t>
      </w:r>
      <w:r w:rsidRPr="00A10DFE">
        <w:rPr>
          <w:rFonts w:ascii="Times New Roman" w:hAnsi="Times New Roman" w:cs="Times New Roman"/>
          <w:sz w:val="20"/>
          <w:szCs w:val="20"/>
        </w:rPr>
        <w:t xml:space="preserve">и </w:t>
      </w:r>
      <w:r w:rsidRPr="00A10DFE">
        <w:rPr>
          <w:rFonts w:ascii="Times New Roman" w:hAnsi="Times New Roman" w:cs="Times New Roman"/>
          <w:i/>
          <w:sz w:val="20"/>
          <w:szCs w:val="20"/>
        </w:rPr>
        <w:t>в</w:t>
      </w:r>
      <w:r w:rsidRPr="00A10DFE">
        <w:rPr>
          <w:rFonts w:ascii="Times New Roman" w:hAnsi="Times New Roman" w:cs="Times New Roman"/>
          <w:sz w:val="20"/>
          <w:szCs w:val="20"/>
        </w:rPr>
        <w:t xml:space="preserve"> неравны нулю). Чему будет равно произведение делителя и частного этих чисел?</w:t>
      </w:r>
    </w:p>
    <w:p w:rsidR="00A10DFE" w:rsidRPr="005B73F8" w:rsidRDefault="00A10DFE" w:rsidP="005B73F8">
      <w:pPr>
        <w:jc w:val="both"/>
        <w:rPr>
          <w:rFonts w:ascii="Times New Roman" w:hAnsi="Times New Roman" w:cs="Times New Roman"/>
          <w:b/>
          <w:sz w:val="24"/>
        </w:rPr>
        <w:sectPr w:rsidR="00A10DFE" w:rsidRPr="005B73F8" w:rsidSect="00A10DF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A227B" w:rsidRDefault="008A227B" w:rsidP="005B73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0484F" w:rsidRPr="0010484F" w:rsidRDefault="0010484F" w:rsidP="005B73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курс 6 класса</w:t>
      </w: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1. Вычислите значение выражения.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28"/>
          <w:sz w:val="24"/>
          <w:szCs w:val="24"/>
        </w:rPr>
        <w:object w:dxaOrig="3260" w:dyaOrig="680">
          <v:shape id="_x0000_i1113" type="#_x0000_t75" style="width:163.65pt;height:34.6pt" o:ole="">
            <v:imagedata r:id="rId230" o:title=""/>
          </v:shape>
          <o:OLEObject Type="Embed" ProgID="Equation.3" ShapeID="_x0000_i1113" DrawAspect="Content" ObjectID="_1609418524" r:id="rId231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2. Решите задачу, составляя пропорцию.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 xml:space="preserve">За </w:t>
      </w:r>
      <w:smartTag w:uri="urn:schemas-microsoft-com:office:smarttags" w:element="metricconverter">
        <w:smartTagPr>
          <w:attr w:name="ProductID" w:val="4,5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4,5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картофеля заплатили 112,5 р. Какова стоимость </w:t>
      </w:r>
      <w:smartTag w:uri="urn:schemas-microsoft-com:office:smarttags" w:element="metricconverter">
        <w:smartTagPr>
          <w:attr w:name="ProductID" w:val="8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8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картофеля? 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3. Упростите выражение.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10"/>
          <w:sz w:val="24"/>
          <w:szCs w:val="24"/>
        </w:rPr>
        <w:object w:dxaOrig="2299" w:dyaOrig="340">
          <v:shape id="_x0000_i1114" type="#_x0000_t75" style="width:115pt;height:16.85pt" o:ole="">
            <v:imagedata r:id="rId232" o:title=""/>
          </v:shape>
          <o:OLEObject Type="Embed" ProgID="Equation.3" ShapeID="_x0000_i1114" DrawAspect="Content" ObjectID="_1609418525" r:id="rId233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4. Решите уравнение.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8х-15= -12+5х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5. Постройте прямую СD и точку А, лежащую на данной прямой.  Постройте через точку А  прямую АВ перпендикулярную прямой СD и  прямую АК параллельную прямой СD. Сделайте запись.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6. Постройте треугольник ОВС, где О(1;0), В(4;5)0, С(3;-6)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Итоговая контрольная работа за курс 6 класса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484F" w:rsidRPr="0010484F" w:rsidRDefault="0010484F" w:rsidP="001048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84F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1. Вычислите значение выражения.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28"/>
          <w:sz w:val="24"/>
          <w:szCs w:val="24"/>
        </w:rPr>
        <w:object w:dxaOrig="3060" w:dyaOrig="680">
          <v:shape id="_x0000_i1115" type="#_x0000_t75" style="width:153.35pt;height:34.6pt" o:ole="">
            <v:imagedata r:id="rId234" o:title=""/>
          </v:shape>
          <o:OLEObject Type="Embed" ProgID="Equation.3" ShapeID="_x0000_i1115" DrawAspect="Content" ObjectID="_1609418526" r:id="rId235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2. Решите задачу, составляя пропорцию.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 xml:space="preserve">За </w:t>
      </w:r>
      <w:smartTag w:uri="urn:schemas-microsoft-com:office:smarttags" w:element="metricconverter">
        <w:smartTagPr>
          <w:attr w:name="ProductID" w:val="0,4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0,4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конфет заплатили 75,6 р. Какова стоимость </w:t>
      </w:r>
      <w:smartTag w:uri="urn:schemas-microsoft-com:office:smarttags" w:element="metricconverter">
        <w:smartTagPr>
          <w:attr w:name="ProductID" w:val="0,3 кг"/>
        </w:smartTagPr>
        <w:r w:rsidRPr="0010484F">
          <w:rPr>
            <w:rFonts w:ascii="Times New Roman" w:hAnsi="Times New Roman" w:cs="Times New Roman"/>
            <w:sz w:val="24"/>
            <w:szCs w:val="24"/>
          </w:rPr>
          <w:t>0,3 кг</w:t>
        </w:r>
      </w:smartTag>
      <w:r w:rsidRPr="0010484F">
        <w:rPr>
          <w:rFonts w:ascii="Times New Roman" w:hAnsi="Times New Roman" w:cs="Times New Roman"/>
          <w:sz w:val="24"/>
          <w:szCs w:val="24"/>
        </w:rPr>
        <w:t xml:space="preserve"> этих конфет?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3. Упростите выражение.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position w:val="-10"/>
          <w:sz w:val="24"/>
          <w:szCs w:val="24"/>
        </w:rPr>
        <w:object w:dxaOrig="2079" w:dyaOrig="340">
          <v:shape id="_x0000_i1116" type="#_x0000_t75" style="width:104.75pt;height:16.85pt" o:ole="">
            <v:imagedata r:id="rId236" o:title=""/>
          </v:shape>
          <o:OLEObject Type="Embed" ProgID="Equation.3" ShapeID="_x0000_i1116" DrawAspect="Content" ObjectID="_1609418527" r:id="rId237"/>
        </w:objec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4. Решите уравнение.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15х+12= 9х-6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5. Постройте прямую АВ и точку С, не лежащую на данной прямой.  Постройте через точку С  прямую СО перпендикулярную прямой АВ и прямую СК параллельную прямой АВ. Сделайте запись.</w:t>
      </w:r>
    </w:p>
    <w:p w:rsidR="0010484F" w:rsidRPr="0010484F" w:rsidRDefault="0010484F" w:rsidP="001048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84F">
        <w:rPr>
          <w:rFonts w:ascii="Times New Roman" w:hAnsi="Times New Roman" w:cs="Times New Roman"/>
          <w:sz w:val="24"/>
          <w:szCs w:val="24"/>
        </w:rPr>
        <w:t>6. Постройте треугольник АВС, где А(-1;2), В(3;5)0, С(0;0)</w:t>
      </w: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447168" w:rsidRDefault="00447168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A2EA1" w:rsidRPr="008A227B" w:rsidRDefault="008A227B" w:rsidP="008A227B">
      <w:pPr>
        <w:pStyle w:val="a3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  <w:r w:rsidR="001A2EA1" w:rsidRPr="008A227B">
        <w:rPr>
          <w:rFonts w:ascii="Times New Roman" w:hAnsi="Times New Roman" w:cs="Times New Roman"/>
          <w:b/>
          <w:sz w:val="24"/>
        </w:rPr>
        <w:t>7 класс</w:t>
      </w:r>
      <w:r w:rsidR="00063DD1" w:rsidRPr="008A227B">
        <w:rPr>
          <w:rFonts w:ascii="Times New Roman" w:hAnsi="Times New Roman" w:cs="Times New Roman"/>
          <w:b/>
          <w:sz w:val="24"/>
        </w:rPr>
        <w:t>. Алгебра</w:t>
      </w:r>
    </w:p>
    <w:p w:rsidR="001A2EA1" w:rsidRDefault="00C644E8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В 7 классе  по алгебре 9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4929"/>
      </w:tblGrid>
      <w:tr w:rsidR="00063DD1" w:rsidRPr="00164959" w:rsidTr="00101A1A">
        <w:trPr>
          <w:trHeight w:val="843"/>
        </w:trPr>
        <w:tc>
          <w:tcPr>
            <w:tcW w:w="4928" w:type="dxa"/>
          </w:tcPr>
          <w:p w:rsidR="00063DD1" w:rsidRPr="00164959" w:rsidRDefault="00063DD1" w:rsidP="00101A1A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164959">
              <w:rPr>
                <w:b/>
              </w:rPr>
              <w:t>Входная диагностика учащихся в 7 классе.</w:t>
            </w:r>
          </w:p>
          <w:p w:rsidR="00063DD1" w:rsidRPr="00164959" w:rsidRDefault="00063DD1" w:rsidP="00101A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64959">
              <w:rPr>
                <w:rFonts w:ascii="Times New Roman" w:hAnsi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4929" w:type="dxa"/>
          </w:tcPr>
          <w:p w:rsidR="00063DD1" w:rsidRPr="00164959" w:rsidRDefault="00063DD1" w:rsidP="00101A1A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164959">
              <w:rPr>
                <w:b/>
              </w:rPr>
              <w:t>Входная диагностика учащихся в 7 классе.</w:t>
            </w:r>
          </w:p>
          <w:p w:rsidR="00063DD1" w:rsidRPr="00164959" w:rsidRDefault="00063DD1" w:rsidP="00101A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64959">
              <w:rPr>
                <w:rFonts w:ascii="Times New Roman" w:hAnsi="Times New Roman"/>
                <w:b/>
                <w:sz w:val="24"/>
                <w:szCs w:val="24"/>
              </w:rPr>
              <w:t>Вариант 2</w:t>
            </w:r>
          </w:p>
        </w:tc>
      </w:tr>
      <w:tr w:rsidR="00063DD1" w:rsidRPr="00101A1A" w:rsidTr="005B73F8">
        <w:trPr>
          <w:trHeight w:val="3977"/>
        </w:trPr>
        <w:tc>
          <w:tcPr>
            <w:tcW w:w="4928" w:type="dxa"/>
          </w:tcPr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Выполнить действия:</w:t>
            </w:r>
          </w:p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700" w:dyaOrig="639">
                <v:shape id="_x0000_i1117" type="#_x0000_t75" style="width:35.55pt;height:31.8pt" o:ole="">
                  <v:imagedata r:id="rId238" o:title=""/>
                </v:shape>
                <o:OLEObject Type="Embed" ProgID="Equation.3" ShapeID="_x0000_i1117" DrawAspect="Content" ObjectID="_1609418528" r:id="rId239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б)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940" w:dyaOrig="639">
                <v:shape id="_x0000_i1118" type="#_x0000_t75" style="width:47.7pt;height:31.8pt" o:ole="">
                  <v:imagedata r:id="rId240" o:title=""/>
                </v:shape>
                <o:OLEObject Type="Embed" ProgID="Equation.3" ShapeID="_x0000_i1118" DrawAspect="Content" ObjectID="_1609418529" r:id="rId241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в)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580" w:dyaOrig="639">
                <v:shape id="_x0000_i1119" type="#_x0000_t75" style="width:29pt;height:31.8pt" o:ole="">
                  <v:imagedata r:id="rId242" o:title=""/>
                </v:shape>
                <o:OLEObject Type="Embed" ProgID="Equation.3" ShapeID="_x0000_i1119" DrawAspect="Content" ObjectID="_1609418530" r:id="rId243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г)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600" w:dyaOrig="639">
                <v:shape id="_x0000_i1120" type="#_x0000_t75" style="width:29.9pt;height:31.8pt" o:ole="">
                  <v:imagedata r:id="rId244" o:title=""/>
                </v:shape>
                <o:OLEObject Type="Embed" ProgID="Equation.3" ShapeID="_x0000_i1120" DrawAspect="Content" ObjectID="_1609418531" r:id="rId245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Выполните действия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-3,8-5,7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3,9-8,4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-8,4+3,7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240" w:dyaOrig="380">
                <v:shape id="_x0000_i1121" type="#_x0000_t75" style="width:62.65pt;height:18.7pt" o:ole="">
                  <v:imagedata r:id="rId246" o:title=""/>
                </v:shape>
                <o:OLEObject Type="Embed" ProgID="Equation.3" ShapeID="_x0000_i1121" DrawAspect="Content" ObjectID="_1609418532" r:id="rId247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640" w:dyaOrig="380">
                <v:shape id="_x0000_i1122" type="#_x0000_t75" style="width:81.35pt;height:18.7pt" o:ole="">
                  <v:imagedata r:id="rId248" o:title=""/>
                </v:shape>
                <o:OLEObject Type="Embed" ProgID="Equation.3" ShapeID="_x0000_i1122" DrawAspect="Content" ObjectID="_1609418533" r:id="rId249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Решите уравнение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3а+5=8а-15</w:t>
            </w:r>
          </w:p>
          <w:p w:rsidR="00063DD1" w:rsidRPr="00101A1A" w:rsidRDefault="005B73F8" w:rsidP="005B73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063DD1"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Найдите: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от 28; б) 35% от 70</w:t>
            </w:r>
          </w:p>
        </w:tc>
        <w:tc>
          <w:tcPr>
            <w:tcW w:w="4929" w:type="dxa"/>
          </w:tcPr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Выполнить действия:</w:t>
            </w:r>
          </w:p>
          <w:p w:rsidR="00063DD1" w:rsidRPr="00101A1A" w:rsidRDefault="00063DD1" w:rsidP="00101A1A">
            <w:pPr>
              <w:tabs>
                <w:tab w:val="left" w:pos="222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700" w:dyaOrig="639">
                <v:shape id="_x0000_i1123" type="#_x0000_t75" style="width:35.55pt;height:31.8pt" o:ole="">
                  <v:imagedata r:id="rId250" o:title=""/>
                </v:shape>
                <o:OLEObject Type="Embed" ProgID="Equation.3" ShapeID="_x0000_i1123" DrawAspect="Content" ObjectID="_1609418534" r:id="rId251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б)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980" w:dyaOrig="639">
                <v:shape id="_x0000_i1124" type="#_x0000_t75" style="width:48.6pt;height:31.8pt" o:ole="">
                  <v:imagedata r:id="rId252" o:title=""/>
                </v:shape>
                <o:OLEObject Type="Embed" ProgID="Equation.3" ShapeID="_x0000_i1124" DrawAspect="Content" ObjectID="_1609418535" r:id="rId253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в)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580" w:dyaOrig="639">
                <v:shape id="_x0000_i1125" type="#_x0000_t75" style="width:29pt;height:31.8pt" o:ole="">
                  <v:imagedata r:id="rId254" o:title=""/>
                </v:shape>
                <o:OLEObject Type="Embed" ProgID="Equation.3" ShapeID="_x0000_i1125" DrawAspect="Content" ObjectID="_1609418536" r:id="rId255"/>
              </w:object>
            </w: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г) </w:t>
            </w:r>
            <w:r w:rsidRPr="00101A1A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440" w:dyaOrig="620">
                <v:shape id="_x0000_i1126" type="#_x0000_t75" style="width:21.5pt;height:30.85pt" o:ole="">
                  <v:imagedata r:id="rId256" o:title=""/>
                </v:shape>
                <o:OLEObject Type="Embed" ProgID="Equation.3" ShapeID="_x0000_i1126" DrawAspect="Content" ObjectID="_1609418537" r:id="rId257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Выполните действия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-4,1+2,8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8,7-9,4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-7,4-2,9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280" w:dyaOrig="380">
                <v:shape id="_x0000_i1127" type="#_x0000_t75" style="width:64.5pt;height:18.7pt" o:ole="">
                  <v:imagedata r:id="rId258" o:title=""/>
                </v:shape>
                <o:OLEObject Type="Embed" ProgID="Equation.3" ShapeID="_x0000_i1127" DrawAspect="Content" ObjectID="_1609418538" r:id="rId259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д) </w:t>
            </w:r>
            <w:r w:rsidRPr="00101A1A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1579" w:dyaOrig="380">
                <v:shape id="_x0000_i1128" type="#_x0000_t75" style="width:78.55pt;height:18.7pt" o:ole="">
                  <v:imagedata r:id="rId260" o:title=""/>
                </v:shape>
                <o:OLEObject Type="Embed" ProgID="Equation.3" ShapeID="_x0000_i1128" DrawAspect="Content" ObjectID="_1609418539" r:id="rId261"/>
              </w:objec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Решите уравнение</w:t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3х-17=8х+18</w:t>
            </w:r>
          </w:p>
          <w:p w:rsidR="00063DD1" w:rsidRPr="00101A1A" w:rsidRDefault="00063DD1" w:rsidP="005B73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Найдите:</w:t>
            </w:r>
          </w:p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от 81; б) 45% от 70;</w:t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C644E8" w:rsidRDefault="00C644E8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E38CC" w:rsidRDefault="008E38CC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A227B" w:rsidRDefault="008A227B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8A227B" w:rsidRDefault="008A227B" w:rsidP="00063DD1">
      <w:pPr>
        <w:pStyle w:val="41"/>
        <w:shd w:val="clear" w:color="auto" w:fill="auto"/>
        <w:spacing w:line="240" w:lineRule="auto"/>
        <w:ind w:right="40"/>
        <w:jc w:val="left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jc w:val="left"/>
        <w:rPr>
          <w:rFonts w:ascii="Times New Roman" w:hAnsi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№1 </w:t>
      </w:r>
      <w:r w:rsidRPr="00101A1A">
        <w:rPr>
          <w:rFonts w:ascii="Times New Roman" w:hAnsi="Times New Roman"/>
          <w:i w:val="0"/>
          <w:sz w:val="24"/>
          <w:szCs w:val="24"/>
        </w:rPr>
        <w:t>по теме «Выражения. Преобразование выражений».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2413635"/>
                  <wp:effectExtent l="19050" t="0" r="1905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2413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68650" cy="627380"/>
                  <wp:effectExtent l="1905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26105" cy="1690370"/>
                  <wp:effectExtent l="19050" t="0" r="0" b="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105" cy="1690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Pr="00101A1A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jc w:val="left"/>
        <w:rPr>
          <w:rFonts w:ascii="Times New Roman" w:hAnsi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№2 </w:t>
      </w:r>
      <w:r w:rsidRPr="00101A1A">
        <w:rPr>
          <w:rFonts w:ascii="Times New Roman" w:hAnsi="Times New Roman"/>
          <w:i w:val="0"/>
          <w:sz w:val="24"/>
          <w:szCs w:val="24"/>
        </w:rPr>
        <w:t>по теме:«</w:t>
      </w:r>
      <w:r w:rsidRPr="00101A1A">
        <w:rPr>
          <w:rFonts w:ascii="Times New Roman" w:hAnsi="Times New Roman"/>
          <w:bCs/>
          <w:i w:val="0"/>
          <w:color w:val="000000"/>
          <w:sz w:val="24"/>
          <w:szCs w:val="24"/>
        </w:rPr>
        <w:t>Выражения, тождества, уравнения</w:t>
      </w:r>
      <w:r w:rsidRPr="00101A1A">
        <w:rPr>
          <w:rFonts w:ascii="Times New Roman" w:hAnsi="Times New Roman"/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59"/>
        <w:gridCol w:w="5359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21355" cy="2019935"/>
                  <wp:effectExtent l="1905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355" cy="201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83560" cy="1297305"/>
                  <wp:effectExtent l="19050" t="0" r="254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560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21355" cy="850900"/>
                  <wp:effectExtent l="1905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35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B73F8" w:rsidRDefault="005B73F8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B73F8" w:rsidRDefault="005B73F8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B73F8" w:rsidRPr="00101A1A" w:rsidRDefault="005B73F8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b/>
          <w:bCs/>
          <w:i w:val="0"/>
          <w:color w:val="000000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№3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Функции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6"/>
        <w:gridCol w:w="6066"/>
      </w:tblGrid>
      <w:tr w:rsidR="00063DD1" w:rsidRPr="00D14818" w:rsidTr="00101A1A">
        <w:tc>
          <w:tcPr>
            <w:tcW w:w="5341" w:type="dxa"/>
          </w:tcPr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274695" cy="925195"/>
                  <wp:effectExtent l="19050" t="0" r="1905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69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083560" cy="1265555"/>
                  <wp:effectExtent l="19050" t="0" r="254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560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D14818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3689350" cy="2360295"/>
                  <wp:effectExtent l="19050" t="0" r="635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9350" cy="236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№4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Степень с натуральным показателем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66"/>
        <w:gridCol w:w="5436"/>
      </w:tblGrid>
      <w:tr w:rsidR="00063DD1" w:rsidRPr="003748BC" w:rsidTr="00101A1A">
        <w:tc>
          <w:tcPr>
            <w:tcW w:w="5341" w:type="dxa"/>
          </w:tcPr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-1405890</wp:posOffset>
                  </wp:positionV>
                  <wp:extent cx="3314700" cy="1543050"/>
                  <wp:effectExtent l="19050" t="0" r="0" b="0"/>
                  <wp:wrapSquare wrapText="bothSides"/>
                  <wp:docPr id="1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</w:p>
          <w:p w:rsidR="00063DD1" w:rsidRPr="003748B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i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-1404620</wp:posOffset>
                  </wp:positionV>
                  <wp:extent cx="3286125" cy="1543050"/>
                  <wp:effectExtent l="19050" t="0" r="9525" b="0"/>
                  <wp:wrapSquare wrapText="bothSides"/>
                  <wp:docPr id="17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Default="00063DD1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Default="00063DD1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C91356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>
        <w:rPr>
          <w:rStyle w:val="42"/>
          <w:rFonts w:eastAsia="Calibri"/>
          <w:i/>
          <w:iCs/>
          <w:sz w:val="24"/>
          <w:szCs w:val="24"/>
        </w:rPr>
        <w:t>К</w:t>
      </w:r>
      <w:r w:rsidR="00063DD1" w:rsidRPr="00101A1A">
        <w:rPr>
          <w:rStyle w:val="42"/>
          <w:rFonts w:eastAsia="Calibri"/>
          <w:i/>
          <w:iCs/>
          <w:sz w:val="24"/>
          <w:szCs w:val="24"/>
        </w:rPr>
        <w:t xml:space="preserve">онтрольная работа №5 </w:t>
      </w:r>
      <w:r w:rsidR="00063DD1" w:rsidRPr="00101A1A">
        <w:rPr>
          <w:i w:val="0"/>
          <w:sz w:val="24"/>
          <w:szCs w:val="24"/>
        </w:rPr>
        <w:t>по теме «</w:t>
      </w:r>
      <w:r w:rsidR="00063DD1" w:rsidRPr="00101A1A">
        <w:rPr>
          <w:bCs/>
          <w:i w:val="0"/>
          <w:color w:val="000000"/>
        </w:rPr>
        <w:t>Многочлены. Сумма и разность многочленов. Произведение одночлена на многочлен</w:t>
      </w:r>
      <w:r w:rsidR="00063DD1"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5329"/>
      </w:tblGrid>
      <w:tr w:rsidR="00063DD1" w:rsidRPr="00101A1A" w:rsidTr="00C91356">
        <w:trPr>
          <w:trHeight w:val="3708"/>
        </w:trPr>
        <w:tc>
          <w:tcPr>
            <w:tcW w:w="5353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1270</wp:posOffset>
                  </wp:positionV>
                  <wp:extent cx="3281680" cy="1306195"/>
                  <wp:effectExtent l="19050" t="0" r="0" b="0"/>
                  <wp:wrapSquare wrapText="bothSides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1306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1307465</wp:posOffset>
                  </wp:positionV>
                  <wp:extent cx="2808605" cy="812800"/>
                  <wp:effectExtent l="19050" t="0" r="0" b="0"/>
                  <wp:wrapSquare wrapText="bothSides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605" cy="81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bCs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5329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bCs/>
                <w:i w:val="0"/>
                <w:color w:val="00000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314325</wp:posOffset>
                  </wp:positionV>
                  <wp:extent cx="3228975" cy="1885950"/>
                  <wp:effectExtent l="19050" t="0" r="9525" b="0"/>
                  <wp:wrapSquare wrapText="bothSides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Pr="00101A1A" w:rsidRDefault="00063DD1" w:rsidP="00262708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rFonts w:ascii="Times New Roman" w:hAnsi="Times New Roman" w:cs="Times New Roman"/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№6 </w:t>
      </w:r>
      <w:r w:rsidRPr="00101A1A">
        <w:rPr>
          <w:rFonts w:ascii="Times New Roman" w:hAnsi="Times New Roman" w:cs="Times New Roman"/>
          <w:i w:val="0"/>
          <w:sz w:val="24"/>
          <w:szCs w:val="24"/>
        </w:rPr>
        <w:t>по теме «</w:t>
      </w:r>
      <w:r w:rsidRPr="00101A1A">
        <w:rPr>
          <w:rFonts w:ascii="Times New Roman" w:hAnsi="Times New Roman" w:cs="Times New Roman"/>
          <w:bCs/>
          <w:i w:val="0"/>
          <w:color w:val="000000"/>
          <w:sz w:val="24"/>
          <w:szCs w:val="24"/>
        </w:rPr>
        <w:t>Многочлены</w:t>
      </w:r>
      <w:r w:rsidRPr="00101A1A">
        <w:rPr>
          <w:rFonts w:ascii="Times New Roman" w:hAnsi="Times New Roman" w:cs="Times New Roman"/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437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i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04515" cy="1010285"/>
                  <wp:effectExtent l="19050" t="0" r="635" b="0"/>
                  <wp:docPr id="2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51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6075" cy="233680"/>
                  <wp:effectExtent l="19050" t="0" r="3175" b="0"/>
                  <wp:docPr id="21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23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5195" cy="159385"/>
                  <wp:effectExtent l="19050" t="0" r="8255" b="0"/>
                  <wp:docPr id="21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159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318770"/>
                  <wp:effectExtent l="19050" t="0" r="1905" b="0"/>
                  <wp:docPr id="21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318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723265"/>
                  <wp:effectExtent l="19050" t="0" r="1905" b="0"/>
                  <wp:docPr id="2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41015" cy="1148080"/>
                  <wp:effectExtent l="19050" t="0" r="6985" b="0"/>
                  <wp:docPr id="21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15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6075" cy="233680"/>
                  <wp:effectExtent l="19050" t="0" r="3175" b="0"/>
                  <wp:docPr id="21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23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25195" cy="159385"/>
                  <wp:effectExtent l="19050" t="0" r="8255" b="0"/>
                  <wp:docPr id="2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159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9445" cy="382905"/>
                  <wp:effectExtent l="19050" t="0" r="1905" b="0"/>
                  <wp:docPr id="2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445" cy="38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3DD1" w:rsidRPr="00101A1A" w:rsidRDefault="00063DD1" w:rsidP="00101A1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1A1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6285" cy="680720"/>
                  <wp:effectExtent l="19050" t="0" r="0" b="0"/>
                  <wp:docPr id="21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68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5B73F8" w:rsidRDefault="005B73F8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5B73F8" w:rsidRDefault="005B73F8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№7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Формулы сокращенного умножения</w:t>
      </w:r>
      <w:r w:rsidRPr="00101A1A">
        <w:rPr>
          <w:i w:val="0"/>
          <w:sz w:val="24"/>
          <w:szCs w:val="24"/>
        </w:rPr>
        <w:t>».</w:t>
      </w:r>
    </w:p>
    <w:p w:rsidR="00063DD1" w:rsidRPr="00980873" w:rsidRDefault="00063DD1" w:rsidP="00063DD1">
      <w:pPr>
        <w:pStyle w:val="41"/>
        <w:shd w:val="clear" w:color="auto" w:fill="auto"/>
        <w:spacing w:line="240" w:lineRule="auto"/>
        <w:ind w:right="40"/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C977D5" w:rsidTr="00101A1A">
        <w:trPr>
          <w:trHeight w:val="2800"/>
        </w:trPr>
        <w:tc>
          <w:tcPr>
            <w:tcW w:w="5341" w:type="dxa"/>
          </w:tcPr>
          <w:p w:rsidR="00063DD1" w:rsidRPr="00980873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-1823720</wp:posOffset>
                  </wp:positionV>
                  <wp:extent cx="2809875" cy="1962150"/>
                  <wp:effectExtent l="19050" t="0" r="9525" b="0"/>
                  <wp:wrapTight wrapText="bothSides">
                    <wp:wrapPolygon edited="0">
                      <wp:start x="-146" y="0"/>
                      <wp:lineTo x="-146" y="21390"/>
                      <wp:lineTo x="21673" y="21390"/>
                      <wp:lineTo x="21673" y="0"/>
                      <wp:lineTo x="-146" y="0"/>
                    </wp:wrapPolygon>
                  </wp:wrapTight>
                  <wp:docPr id="1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C977D5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-1995170</wp:posOffset>
                  </wp:positionV>
                  <wp:extent cx="2628900" cy="2133600"/>
                  <wp:effectExtent l="19050" t="0" r="0" b="0"/>
                  <wp:wrapTight wrapText="bothSides">
                    <wp:wrapPolygon edited="0">
                      <wp:start x="-157" y="0"/>
                      <wp:lineTo x="-157" y="21407"/>
                      <wp:lineTo x="21600" y="21407"/>
                      <wp:lineTo x="21600" y="0"/>
                      <wp:lineTo x="-157" y="0"/>
                    </wp:wrapPolygon>
                  </wp:wrapTight>
                  <wp:docPr id="17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91356" w:rsidRDefault="00C91356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№8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Преобразование целых выражений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101A1A" w:rsidTr="00101A1A">
        <w:tc>
          <w:tcPr>
            <w:tcW w:w="5341" w:type="dxa"/>
          </w:tcPr>
          <w:p w:rsidR="00063DD1" w:rsidRPr="00101A1A" w:rsidRDefault="00063DD1" w:rsidP="00101A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color w:val="000000"/>
              </w:rPr>
            </w:pP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136900" cy="1849755"/>
                  <wp:effectExtent l="19050" t="0" r="635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900" cy="184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063DD1" w:rsidRPr="00101A1A" w:rsidRDefault="00063DD1" w:rsidP="00063D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color w:val="000000"/>
              </w:rPr>
            </w:pP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094355" cy="775970"/>
                  <wp:effectExtent l="19050" t="0" r="0" b="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77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1A1A">
              <w:rPr>
                <w:i/>
                <w:noProof/>
                <w:color w:val="000000"/>
                <w:lang w:eastAsia="ru-RU"/>
              </w:rPr>
              <w:drawing>
                <wp:inline distT="0" distB="0" distL="0" distR="0">
                  <wp:extent cx="3094355" cy="1223010"/>
                  <wp:effectExtent l="1905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101A1A" w:rsidRDefault="00101A1A" w:rsidP="00063DD1">
      <w:pPr>
        <w:pStyle w:val="41"/>
        <w:shd w:val="clear" w:color="auto" w:fill="auto"/>
        <w:spacing w:line="240" w:lineRule="auto"/>
        <w:ind w:right="40"/>
        <w:rPr>
          <w:rStyle w:val="42"/>
          <w:rFonts w:eastAsia="Calibri"/>
          <w:i/>
          <w:iCs/>
          <w:sz w:val="24"/>
          <w:szCs w:val="24"/>
        </w:rPr>
      </w:pPr>
    </w:p>
    <w:p w:rsidR="00063DD1" w:rsidRPr="00101A1A" w:rsidRDefault="00063DD1" w:rsidP="00063DD1">
      <w:pPr>
        <w:pStyle w:val="41"/>
        <w:shd w:val="clear" w:color="auto" w:fill="auto"/>
        <w:spacing w:line="240" w:lineRule="auto"/>
        <w:ind w:right="40"/>
        <w:rPr>
          <w:i w:val="0"/>
          <w:sz w:val="24"/>
          <w:szCs w:val="24"/>
        </w:rPr>
      </w:pPr>
      <w:r w:rsidRPr="00101A1A">
        <w:rPr>
          <w:rStyle w:val="42"/>
          <w:rFonts w:eastAsia="Calibri"/>
          <w:i/>
          <w:iCs/>
          <w:sz w:val="24"/>
          <w:szCs w:val="24"/>
        </w:rPr>
        <w:t xml:space="preserve">Контрольная работа №9 </w:t>
      </w:r>
      <w:r w:rsidRPr="00101A1A">
        <w:rPr>
          <w:i w:val="0"/>
          <w:sz w:val="24"/>
          <w:szCs w:val="24"/>
        </w:rPr>
        <w:t>по теме «</w:t>
      </w:r>
      <w:r w:rsidRPr="00101A1A">
        <w:rPr>
          <w:bCs/>
          <w:i w:val="0"/>
          <w:color w:val="000000"/>
        </w:rPr>
        <w:t>Системы линейных уравнений</w:t>
      </w:r>
      <w:r w:rsidRPr="00101A1A">
        <w:rPr>
          <w:i w:val="0"/>
          <w:sz w:val="24"/>
          <w:szCs w:val="24"/>
        </w:rPr>
        <w:t>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63DD1" w:rsidRPr="00B53A8C" w:rsidTr="00101A1A">
        <w:tc>
          <w:tcPr>
            <w:tcW w:w="5341" w:type="dxa"/>
          </w:tcPr>
          <w:p w:rsidR="00063DD1" w:rsidRPr="00B53A8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200025</wp:posOffset>
                  </wp:positionV>
                  <wp:extent cx="2834005" cy="1917700"/>
                  <wp:effectExtent l="19050" t="0" r="4445" b="0"/>
                  <wp:wrapTight wrapText="bothSides">
                    <wp:wrapPolygon edited="0">
                      <wp:start x="-145" y="0"/>
                      <wp:lineTo x="-145" y="21457"/>
                      <wp:lineTo x="21634" y="21457"/>
                      <wp:lineTo x="21634" y="0"/>
                      <wp:lineTo x="-145" y="0"/>
                    </wp:wrapPolygon>
                  </wp:wrapTight>
                  <wp:docPr id="3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005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63DD1" w:rsidRPr="00B53A8C" w:rsidRDefault="00063DD1" w:rsidP="00101A1A">
            <w:pPr>
              <w:pStyle w:val="41"/>
              <w:shd w:val="clear" w:color="auto" w:fill="auto"/>
              <w:spacing w:line="240" w:lineRule="auto"/>
              <w:ind w:right="40"/>
              <w:rPr>
                <w:bCs/>
                <w:i w:val="0"/>
                <w:color w:val="000000"/>
              </w:rPr>
            </w:pPr>
            <w:r>
              <w:rPr>
                <w:bCs/>
                <w:i w:val="0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0</wp:posOffset>
                  </wp:positionV>
                  <wp:extent cx="2863850" cy="2095500"/>
                  <wp:effectExtent l="19050" t="0" r="0" b="0"/>
                  <wp:wrapTight wrapText="bothSides">
                    <wp:wrapPolygon edited="0">
                      <wp:start x="-144" y="0"/>
                      <wp:lineTo x="-144" y="21404"/>
                      <wp:lineTo x="21552" y="21404"/>
                      <wp:lineTo x="21552" y="0"/>
                      <wp:lineTo x="-144" y="0"/>
                    </wp:wrapPolygon>
                  </wp:wrapTight>
                  <wp:docPr id="2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0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C91356" w:rsidRDefault="00C91356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063DD1" w:rsidRDefault="00063DD1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063DD1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4239491" cy="2531400"/>
            <wp:effectExtent l="19050" t="0" r="8659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257" cy="252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B6D" w:rsidRDefault="00B57B6D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  <w:r w:rsidRPr="00B57B6D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>
            <wp:extent cx="3681351" cy="2287404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7" cy="228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b/>
          <w:sz w:val="24"/>
        </w:rPr>
      </w:pPr>
    </w:p>
    <w:p w:rsidR="001A2EA1" w:rsidRPr="00101A1A" w:rsidRDefault="00101A1A" w:rsidP="00101A1A">
      <w:pPr>
        <w:jc w:val="both"/>
        <w:rPr>
          <w:rFonts w:ascii="Times New Roman" w:hAnsi="Times New Roman" w:cs="Times New Roman"/>
          <w:b/>
          <w:sz w:val="24"/>
        </w:rPr>
      </w:pPr>
      <w:r w:rsidRPr="00101A1A">
        <w:rPr>
          <w:rFonts w:ascii="Times New Roman" w:hAnsi="Times New Roman" w:cs="Times New Roman"/>
          <w:b/>
          <w:sz w:val="24"/>
        </w:rPr>
        <w:t xml:space="preserve">  </w:t>
      </w:r>
      <w:r w:rsidR="001A2EA1" w:rsidRPr="00101A1A">
        <w:rPr>
          <w:rFonts w:ascii="Times New Roman" w:hAnsi="Times New Roman" w:cs="Times New Roman"/>
          <w:b/>
          <w:sz w:val="24"/>
        </w:rPr>
        <w:t>8 класс</w:t>
      </w:r>
      <w:r>
        <w:rPr>
          <w:rFonts w:ascii="Times New Roman" w:hAnsi="Times New Roman" w:cs="Times New Roman"/>
          <w:b/>
          <w:sz w:val="24"/>
        </w:rPr>
        <w:t>. Алгебра</w:t>
      </w:r>
      <w:r w:rsidR="001A2EA1" w:rsidRPr="00101A1A">
        <w:rPr>
          <w:rFonts w:ascii="Times New Roman" w:hAnsi="Times New Roman" w:cs="Times New Roman"/>
          <w:b/>
          <w:sz w:val="24"/>
        </w:rPr>
        <w:t xml:space="preserve"> </w:t>
      </w:r>
    </w:p>
    <w:p w:rsidR="001A2EA1" w:rsidRPr="00C644E8" w:rsidRDefault="00C644E8" w:rsidP="00C644E8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</w:t>
      </w:r>
      <w:r w:rsidR="00353CE1" w:rsidRPr="00C644E8">
        <w:rPr>
          <w:rFonts w:ascii="Times New Roman" w:hAnsi="Times New Roman" w:cs="Times New Roman"/>
          <w:sz w:val="24"/>
        </w:rPr>
        <w:t>в 8</w:t>
      </w:r>
      <w:r w:rsidR="001A2EA1" w:rsidRPr="00C644E8">
        <w:rPr>
          <w:rFonts w:ascii="Times New Roman" w:hAnsi="Times New Roman" w:cs="Times New Roman"/>
          <w:sz w:val="24"/>
        </w:rPr>
        <w:t xml:space="preserve"> классе</w:t>
      </w:r>
      <w:r w:rsidR="00353CE1" w:rsidRPr="00C644E8">
        <w:rPr>
          <w:rFonts w:ascii="Times New Roman" w:hAnsi="Times New Roman" w:cs="Times New Roman"/>
          <w:sz w:val="24"/>
        </w:rPr>
        <w:t xml:space="preserve"> по алгебре 9</w:t>
      </w:r>
      <w:r w:rsidR="00016B66" w:rsidRPr="00C644E8">
        <w:rPr>
          <w:rFonts w:ascii="Times New Roman" w:hAnsi="Times New Roman" w:cs="Times New Roman"/>
          <w:sz w:val="24"/>
        </w:rPr>
        <w:t xml:space="preserve">  текущих контрольных работ, входная и </w:t>
      </w:r>
      <w:r w:rsidR="001A2EA1" w:rsidRPr="00C644E8">
        <w:rPr>
          <w:rFonts w:ascii="Times New Roman" w:hAnsi="Times New Roman" w:cs="Times New Roman"/>
          <w:sz w:val="24"/>
        </w:rPr>
        <w:t xml:space="preserve"> итогов</w:t>
      </w:r>
      <w:r w:rsidR="00016B66" w:rsidRPr="00C644E8">
        <w:rPr>
          <w:rFonts w:ascii="Times New Roman" w:hAnsi="Times New Roman" w:cs="Times New Roman"/>
          <w:sz w:val="24"/>
        </w:rPr>
        <w:t>ая работа</w:t>
      </w:r>
      <w:r w:rsidR="001A2EA1" w:rsidRPr="00C644E8">
        <w:rPr>
          <w:rFonts w:ascii="Times New Roman" w:hAnsi="Times New Roman" w:cs="Times New Roman"/>
          <w:sz w:val="24"/>
        </w:rPr>
        <w:t xml:space="preserve">. 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Входная контрольная работа.</w:t>
      </w:r>
    </w:p>
    <w:p w:rsid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353CE1" w:rsidSect="00FD5F37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353CE1" w:rsidRPr="00A723D6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23D6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1</w:t>
      </w:r>
    </w:p>
    <w:p w:rsidR="00353CE1" w:rsidRP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1.</w:t>
      </w:r>
    </w:p>
    <w:p w:rsidR="00353CE1" w:rsidRPr="00353CE1" w:rsidRDefault="00353CE1" w:rsidP="00353CE1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записать на математическом языке фразу «Утроенная разность кубов чисел к и р ?</w:t>
      </w:r>
    </w:p>
    <w:p w:rsidR="00353CE1" w:rsidRPr="00353CE1" w:rsidRDefault="00353CE1" w:rsidP="00353CE1">
      <w:pPr>
        <w:numPr>
          <w:ilvl w:val="0"/>
          <w:numId w:val="1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верное уравнение к задаче: Карандаш стоит х рублей. Авторучка стоит у рублей. Пять карандашей стоят столько же, сколько три авторучки</w:t>
      </w:r>
    </w:p>
    <w:p w:rsidR="00353CE1" w:rsidRPr="00353CE1" w:rsidRDefault="00353CE1" w:rsidP="00353CE1">
      <w:pPr>
        <w:spacing w:after="0" w:line="240" w:lineRule="auto"/>
        <w:ind w:left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Вычислите: (-1)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6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6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4)Упростите: р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8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· р²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5)Упростите: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12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6)Упростите: (а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6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7)Упростите: (3р²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)³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8)Приведите подобные:7а – 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+ 3а + 4р –р +2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9)Упростите выражение:3а-(2а-3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)+(4а-2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)-(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+5а)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10)Решите уравнение:3(2х-1)-2(3-7х)=2(5х-2)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11)Выполните умножение: (2а-3)(а+5)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12)Раскройте скобки: (3а-2)²</w:t>
      </w:r>
    </w:p>
    <w:p w:rsidR="00353CE1" w:rsidRPr="00353CE1" w:rsidRDefault="00353CE1" w:rsidP="00353CE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13)Разложите на множители: х²-16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14)Разложите на множители: а²+16а+64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15)Разложите на множители: (18а³к+24ак²-6ак)</w:t>
      </w:r>
    </w:p>
    <w:p w:rsid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16)Разложите на множители: 3а+3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+ха+х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2B5307" w:rsidRDefault="002B5307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B5307" w:rsidRDefault="002B5307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B5307" w:rsidRDefault="002B5307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3CE1" w:rsidRPr="00353CE1" w:rsidRDefault="00353CE1" w:rsidP="002B53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 2</w:t>
      </w:r>
    </w:p>
    <w:p w:rsidR="00353CE1" w:rsidRPr="00353CE1" w:rsidRDefault="00353CE1" w:rsidP="00353C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 1.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 номер правильного ответа: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hanging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записать на математическом языке фразу «Утроенный  куб разности чисел к и р ?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hanging="7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верное уравнение к задаче: Карандаш стоит у рублей. Авторучка стоит х рублей. Пять карандашей стоят столько же, сколько три авторучки.</w:t>
      </w:r>
    </w:p>
    <w:p w:rsidR="00353CE1" w:rsidRPr="00353CE1" w:rsidRDefault="00353CE1" w:rsidP="00353CE1">
      <w:pPr>
        <w:numPr>
          <w:ilvl w:val="0"/>
          <w:numId w:val="120"/>
        </w:numPr>
        <w:tabs>
          <w:tab w:val="num" w:pos="426"/>
        </w:tabs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Вычислите: (-1)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5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5 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4)Упростите: р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· р²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5)Упростите: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14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 с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7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                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6)Упростите: (а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4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7)Упростите: (2р²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353CE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8)Приведите подобные:7а + 5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3а – 4р –р 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9)Упростите выражение:3а-(2а-3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)+(4а-2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)-(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+5а)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10)Решите уравнение: -3(2х-1)+2(3-7х)=2(5х-2)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11)Выполните умножение: (2а+3)(а-5)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12)Раскройте скобки: (2а-3)²</w:t>
      </w:r>
    </w:p>
    <w:p w:rsidR="00353CE1" w:rsidRPr="00353CE1" w:rsidRDefault="00353CE1" w:rsidP="00353CE1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13)Разложите на множители: х²-64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14)Разложите на множители: в²-16в+64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15)Разложите на множители: (24а³к-18ак²+6ак)</w:t>
      </w:r>
    </w:p>
    <w:p w:rsidR="00353CE1" w:rsidRPr="00353CE1" w:rsidRDefault="00353CE1" w:rsidP="00353C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16)Разложите на множители: 5а+5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353CE1">
        <w:rPr>
          <w:rFonts w:ascii="Times New Roman" w:eastAsia="Times New Roman" w:hAnsi="Times New Roman" w:cs="Times New Roman"/>
          <w:sz w:val="24"/>
          <w:szCs w:val="24"/>
          <w:lang w:eastAsia="ru-RU"/>
        </w:rPr>
        <w:t>+ха+х</w:t>
      </w:r>
      <w:r w:rsidRPr="00353CE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</w:p>
    <w:p w:rsidR="00101A1A" w:rsidRDefault="00101A1A" w:rsidP="001A2EA1">
      <w:pPr>
        <w:pStyle w:val="a3"/>
        <w:jc w:val="both"/>
        <w:rPr>
          <w:rFonts w:ascii="Times New Roman" w:hAnsi="Times New Roman" w:cs="Times New Roman"/>
          <w:sz w:val="24"/>
        </w:rPr>
      </w:pPr>
    </w:p>
    <w:p w:rsidR="00353CE1" w:rsidRPr="00750B87" w:rsidRDefault="00353CE1" w:rsidP="00750B8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3CE1" w:rsidRPr="00750B87" w:rsidSect="00353CE1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B5307" w:rsidRDefault="002B5307" w:rsidP="00750B8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53CE1" w:rsidRPr="00353CE1" w:rsidRDefault="00353CE1" w:rsidP="00750B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3C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№1 </w:t>
      </w:r>
      <w:r w:rsid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Сложение и вычитание рациональных дробей</w:t>
      </w:r>
      <w:r w:rsid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C644E8" w:rsidRDefault="00C644E8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3CE1" w:rsidRPr="00D9166E" w:rsidRDefault="00353CE1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Сократите дробь: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60">
          <v:shape id="_x0000_i1129" type="#_x0000_t75" style="width:41.15pt;height:31.8pt" o:ole="">
            <v:imagedata r:id="rId293" o:title=""/>
          </v:shape>
          <o:OLEObject Type="Embed" ProgID="Equation.3" ShapeID="_x0000_i1129" DrawAspect="Content" ObjectID="_1609418540" r:id="rId29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20">
          <v:shape id="_x0000_i1130" type="#_x0000_t75" style="width:41.15pt;height:30.85pt" o:ole="">
            <v:imagedata r:id="rId295" o:title=""/>
          </v:shape>
          <o:OLEObject Type="Embed" ProgID="Equation.3" ShapeID="_x0000_i1130" DrawAspect="Content" ObjectID="_1609418541" r:id="rId29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840" w:dyaOrig="700">
          <v:shape id="_x0000_i1131" type="#_x0000_t75" style="width:42.1pt;height:36.45pt" o:ole="">
            <v:imagedata r:id="rId297" o:title=""/>
          </v:shape>
          <o:OLEObject Type="Embed" ProgID="Equation.3" ShapeID="_x0000_i1131" DrawAspect="Content" ObjectID="_1609418542" r:id="rId29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Представьте в виде дроби:</w:t>
      </w:r>
    </w:p>
    <w:p w:rsidR="00353CE1" w:rsidRPr="00D9166E" w:rsidRDefault="00353CE1" w:rsidP="00353C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80" w:dyaOrig="620">
          <v:shape id="_x0000_i1132" type="#_x0000_t75" style="width:67.3pt;height:30.85pt" o:ole="">
            <v:imagedata r:id="rId299" o:title=""/>
          </v:shape>
          <o:OLEObject Type="Embed" ProgID="Equation.3" ShapeID="_x0000_i1132" DrawAspect="Content" ObjectID="_1609418543" r:id="rId30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60" w:dyaOrig="620">
          <v:shape id="_x0000_i1133" type="#_x0000_t75" style="width:77.6pt;height:30.85pt" o:ole="">
            <v:imagedata r:id="rId301" o:title=""/>
          </v:shape>
          <o:OLEObject Type="Embed" ProgID="Equation.3" ShapeID="_x0000_i1133" DrawAspect="Content" ObjectID="_1609418544" r:id="rId30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480" w:dyaOrig="620">
          <v:shape id="_x0000_i1134" type="#_x0000_t75" style="width:74.8pt;height:30.85pt" o:ole="">
            <v:imagedata r:id="rId303" o:title=""/>
          </v:shape>
          <o:OLEObject Type="Embed" ProgID="Equation.3" ShapeID="_x0000_i1134" DrawAspect="Content" ObjectID="_1609418545" r:id="rId30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D9166E" w:rsidRDefault="002B5307" w:rsidP="002B530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53CE1" w:rsidRPr="00D9166E" w:rsidRDefault="00353CE1" w:rsidP="00353CE1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Сократите дробь: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840" w:dyaOrig="720">
          <v:shape id="_x0000_i1135" type="#_x0000_t75" style="width:42.1pt;height:36.45pt" o:ole="">
            <v:imagedata r:id="rId305" o:title=""/>
          </v:shape>
          <o:OLEObject Type="Embed" ProgID="Equation.3" ShapeID="_x0000_i1135" DrawAspect="Content" ObjectID="_1609418546" r:id="rId30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840" w:dyaOrig="660">
          <v:shape id="_x0000_i1136" type="#_x0000_t75" style="width:42.1pt;height:31.8pt" o:ole="">
            <v:imagedata r:id="rId307" o:title=""/>
          </v:shape>
          <o:OLEObject Type="Embed" ProgID="Equation.3" ShapeID="_x0000_i1136" DrawAspect="Content" ObjectID="_1609418547" r:id="rId308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20" w:dyaOrig="620">
          <v:shape id="_x0000_i1137" type="#_x0000_t75" style="width:41.15pt;height:30.85pt" o:ole="">
            <v:imagedata r:id="rId309" o:title=""/>
          </v:shape>
          <o:OLEObject Type="Embed" ProgID="Equation.3" ShapeID="_x0000_i1137" DrawAspect="Content" ObjectID="_1609418548" r:id="rId31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D9166E" w:rsidRDefault="00353CE1" w:rsidP="00353CE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Представьте в виде дроби:</w:t>
      </w:r>
    </w:p>
    <w:p w:rsidR="00353CE1" w:rsidRDefault="00353CE1" w:rsidP="002B530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480" w:dyaOrig="660">
          <v:shape id="_x0000_i1138" type="#_x0000_t75" style="width:74.8pt;height:31.8pt" o:ole="">
            <v:imagedata r:id="rId311" o:title=""/>
          </v:shape>
          <o:OLEObject Type="Embed" ProgID="Equation.3" ShapeID="_x0000_i1138" DrawAspect="Content" ObjectID="_1609418549" r:id="rId312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579" w:dyaOrig="660">
          <v:shape id="_x0000_i1139" type="#_x0000_t75" style="width:77.6pt;height:31.8pt" o:ole="">
            <v:imagedata r:id="rId313" o:title=""/>
          </v:shape>
          <o:OLEObject Type="Embed" ProgID="Equation.3" ShapeID="_x0000_i1139" DrawAspect="Content" ObjectID="_1609418550" r:id="rId314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20">
          <v:shape id="_x0000_i1140" type="#_x0000_t75" style="width:76.7pt;height:30.85pt" o:ole="">
            <v:imagedata r:id="rId315" o:title=""/>
          </v:shape>
          <o:OLEObject Type="Embed" ProgID="Equation.3" ShapeID="_x0000_i1140" DrawAspect="Content" ObjectID="_1609418551" r:id="rId31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E38CC" w:rsidRDefault="008E38CC" w:rsidP="002B530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2B5307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54730" w:rsidRDefault="00353CE1" w:rsidP="00750B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 №2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054730"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Умножение и деление рациональных дробей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353CE1" w:rsidRPr="00054730" w:rsidRDefault="00353CE1" w:rsidP="000547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Представьте в виде дроби: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219" w:dyaOrig="720">
          <v:shape id="_x0000_i1141" type="#_x0000_t75" style="width:59.85pt;height:36.45pt" o:ole="">
            <v:imagedata r:id="rId317" o:title=""/>
          </v:shape>
          <o:OLEObject Type="Embed" ProgID="Equation.3" ShapeID="_x0000_i1141" DrawAspect="Content" ObjectID="_1609418552" r:id="rId31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79" w:dyaOrig="660">
          <v:shape id="_x0000_i1142" type="#_x0000_t75" style="width:77.6pt;height:31.8pt" o:ole="">
            <v:imagedata r:id="rId319" o:title=""/>
          </v:shape>
          <o:OLEObject Type="Embed" ProgID="Equation.3" ShapeID="_x0000_i1142" DrawAspect="Content" ObjectID="_1609418553" r:id="rId32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750B87"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60">
          <v:shape id="_x0000_i1143" type="#_x0000_t75" style="width:61.7pt;height:26.2pt" o:ole="">
            <v:imagedata r:id="rId321" o:title=""/>
          </v:shape>
          <o:OLEObject Type="Embed" ProgID="Equation.3" ShapeID="_x0000_i1143" DrawAspect="Content" ObjectID="_1609418554" r:id="rId32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="00750B87"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960" w:dyaOrig="720">
          <v:shape id="_x0000_i1144" type="#_x0000_t75" style="width:72.95pt;height:27.1pt" o:ole="">
            <v:imagedata r:id="rId323" o:title=""/>
          </v:shape>
          <o:OLEObject Type="Embed" ProgID="Equation.3" ShapeID="_x0000_i1144" DrawAspect="Content" ObjectID="_1609418555" r:id="rId32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Постройте график функции </w:t>
      </w:r>
      <w:r w:rsidR="00054730" w:rsidRPr="00054730">
        <w:rPr>
          <w:rFonts w:ascii="Times New Roman" w:eastAsia="Times New Roman" w:hAnsi="Times New Roman" w:cs="Times New Roman"/>
          <w:i/>
          <w:iCs/>
          <w:position w:val="-24"/>
          <w:sz w:val="24"/>
          <w:szCs w:val="24"/>
          <w:lang w:eastAsia="ru-RU"/>
        </w:rPr>
        <w:object w:dxaOrig="639" w:dyaOrig="620">
          <v:shape id="_x0000_i1145" type="#_x0000_t75" style="width:23.4pt;height:22.45pt" o:ole="">
            <v:imagedata r:id="rId325" o:title=""/>
          </v:shape>
          <o:OLEObject Type="Embed" ProgID="Equation.3" ShapeID="_x0000_i1145" DrawAspect="Content" ObjectID="_1609418556" r:id="rId32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Представьте в виде дроби: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val="en-US" w:eastAsia="ru-RU"/>
        </w:rPr>
        <w:object w:dxaOrig="1380" w:dyaOrig="660">
          <v:shape id="_x0000_i1146" type="#_x0000_t75" style="width:67.3pt;height:31.8pt" o:ole="">
            <v:imagedata r:id="rId327" o:title=""/>
          </v:shape>
          <o:OLEObject Type="Embed" ProgID="Equation.3" ShapeID="_x0000_i1146" DrawAspect="Content" ObjectID="_1609418557" r:id="rId32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00" w:dyaOrig="660">
          <v:shape id="_x0000_i1147" type="#_x0000_t75" style="width:66.4pt;height:31.8pt" o:ole="">
            <v:imagedata r:id="rId329" o:title=""/>
          </v:shape>
          <o:OLEObject Type="Embed" ProgID="Equation.3" ShapeID="_x0000_i1147" DrawAspect="Content" ObjectID="_1609418558" r:id="rId33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53CE1" w:rsidRPr="00054730" w:rsidRDefault="00353CE1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60" w:dyaOrig="660">
          <v:shape id="_x0000_i1148" type="#_x0000_t75" style="width:77.6pt;height:31.8pt" o:ole="">
            <v:imagedata r:id="rId331" o:title=""/>
          </v:shape>
          <o:OLEObject Type="Embed" ProgID="Equation.3" ShapeID="_x0000_i1148" DrawAspect="Content" ObjectID="_1609418559" r:id="rId33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860" w:dyaOrig="720">
          <v:shape id="_x0000_i1149" type="#_x0000_t75" style="width:92.55pt;height:36.45pt" o:ole="">
            <v:imagedata r:id="rId333" o:title=""/>
          </v:shape>
          <o:OLEObject Type="Embed" ProgID="Equation.3" ShapeID="_x0000_i1149" DrawAspect="Content" ObjectID="_1609418560" r:id="rId33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53CE1" w:rsidRPr="00054730" w:rsidRDefault="00353CE1" w:rsidP="000547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Постройте график функции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800" w:dyaOrig="620">
          <v:shape id="_x0000_i1150" type="#_x0000_t75" style="width:40.2pt;height:30.85pt" o:ole="">
            <v:imagedata r:id="rId335" o:title=""/>
          </v:shape>
          <o:OLEObject Type="Embed" ProgID="Equation.3" ShapeID="_x0000_i1150" DrawAspect="Content" ObjectID="_1609418561" r:id="rId33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54730" w:rsidRPr="00750B87" w:rsidRDefault="00054730" w:rsidP="00750B8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54730" w:rsidRPr="00750B87" w:rsidSect="00353CE1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E38CC" w:rsidRDefault="008E38CC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4B38" w:rsidRDefault="00614B38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8CC" w:rsidRDefault="008E38CC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8CC" w:rsidRDefault="008E38CC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4B38" w:rsidRDefault="00614B38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4B38" w:rsidRDefault="00614B38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4B38" w:rsidRDefault="00614B38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54730" w:rsidRDefault="00054730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№3 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«Свойства арифметического квадратного корня»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54730" w:rsidRPr="00054730" w:rsidRDefault="00054730" w:rsidP="00054730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Вычислите: а)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880" w:dyaOrig="620">
          <v:shape id="_x0000_i1151" type="#_x0000_t75" style="width:92.55pt;height:30.85pt" o:ole="">
            <v:imagedata r:id="rId337" o:title=""/>
          </v:shape>
          <o:OLEObject Type="Embed" ProgID="Equation.3" ShapeID="_x0000_i1151" DrawAspect="Content" ObjectID="_1609418562" r:id="rId33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б)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1040" w:dyaOrig="700">
          <v:shape id="_x0000_i1152" type="#_x0000_t75" style="width:51.45pt;height:36.45pt" o:ole="">
            <v:imagedata r:id="rId339" o:title=""/>
          </v:shape>
          <o:OLEObject Type="Embed" ProgID="Equation.3" ShapeID="_x0000_i1152" DrawAspect="Content" ObjectID="_1609418563" r:id="rId34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eastAsia="ru-RU"/>
        </w:rPr>
        <w:object w:dxaOrig="859" w:dyaOrig="460">
          <v:shape id="_x0000_i1153" type="#_x0000_t75" style="width:43.95pt;height:23.4pt" o:ole="">
            <v:imagedata r:id="rId341" o:title=""/>
          </v:shape>
          <o:OLEObject Type="Embed" ProgID="Equation.3" ShapeID="_x0000_i1153" DrawAspect="Content" ObjectID="_1609418564" r:id="rId34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Найдите значение выражения: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1040" w:dyaOrig="400">
          <v:shape id="_x0000_i1154" type="#_x0000_t75" style="width:51.45pt;height:20.55pt" o:ole="">
            <v:imagedata r:id="rId343" o:title=""/>
          </v:shape>
          <o:OLEObject Type="Embed" ProgID="Equation.3" ShapeID="_x0000_i1154" DrawAspect="Content" ObjectID="_1609418565" r:id="rId34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;   б)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980" w:dyaOrig="360">
          <v:shape id="_x0000_i1155" type="#_x0000_t75" style="width:48.6pt;height:18.7pt" o:ole="">
            <v:imagedata r:id="rId345" o:title=""/>
          </v:shape>
          <o:OLEObject Type="Embed" ProgID="Equation.3" ShapeID="_x0000_i1155" DrawAspect="Content" ObjectID="_1609418566" r:id="rId34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val="en-US" w:eastAsia="ru-RU"/>
        </w:rPr>
        <w:object w:dxaOrig="420" w:dyaOrig="700">
          <v:shape id="_x0000_i1156" type="#_x0000_t75" style="width:20.55pt;height:36.45pt" o:ole="">
            <v:imagedata r:id="rId347" o:title=""/>
          </v:shape>
          <o:OLEObject Type="Embed" ProgID="Equation.3" ShapeID="_x0000_i1156" DrawAspect="Content" ObjectID="_1609418567" r:id="rId34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20" w:dyaOrig="400">
          <v:shape id="_x0000_i1157" type="#_x0000_t75" style="width:41.15pt;height:20.55pt" o:ole="">
            <v:imagedata r:id="rId349" o:title=""/>
          </v:shape>
          <o:OLEObject Type="Embed" ProgID="Equation.3" ShapeID="_x0000_i1157" DrawAspect="Content" ObjectID="_1609418568" r:id="rId35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уравнение:  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60" w:dyaOrig="360">
          <v:shape id="_x0000_i1158" type="#_x0000_t75" style="width:47.7pt;height:18.7pt" o:ole="">
            <v:imagedata r:id="rId351" o:title=""/>
          </v:shape>
          <o:OLEObject Type="Embed" ProgID="Equation.3" ShapeID="_x0000_i1158" DrawAspect="Content" ObjectID="_1609418569" r:id="rId35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760" w:dyaOrig="320">
          <v:shape id="_x0000_i1159" type="#_x0000_t75" style="width:38.35pt;height:15.9pt" o:ole="">
            <v:imagedata r:id="rId353" o:title=""/>
          </v:shape>
          <o:OLEObject Type="Embed" ProgID="Equation.3" ShapeID="_x0000_i1159" DrawAspect="Content" ObjectID="_1609418570" r:id="rId35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Упростите выражение:</w:t>
      </w:r>
    </w:p>
    <w:p w:rsidR="008E38CC" w:rsidRDefault="00054730" w:rsidP="008E38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val="en-US" w:eastAsia="ru-RU"/>
        </w:rPr>
        <w:object w:dxaOrig="820" w:dyaOrig="400">
          <v:shape id="_x0000_i1160" type="#_x0000_t75" style="width:41.15pt;height:20.55pt" o:ole="">
            <v:imagedata r:id="rId355" o:title=""/>
          </v:shape>
          <o:OLEObject Type="Embed" ProgID="Equation.3" ShapeID="_x0000_i1160" DrawAspect="Content" ObjectID="_1609418571" r:id="rId35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val="en-US" w:eastAsia="ru-RU"/>
        </w:rPr>
        <w:object w:dxaOrig="560" w:dyaOrig="279">
          <v:shape id="_x0000_i1161" type="#_x0000_t75" style="width:27.1pt;height:13.1pt" o:ole="">
            <v:imagedata r:id="rId357" o:title=""/>
          </v:shape>
          <o:OLEObject Type="Embed" ProgID="Equation.3" ShapeID="_x0000_i1161" DrawAspect="Content" ObjectID="_1609418572" r:id="rId35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i/>
          <w:iCs/>
          <w:position w:val="-26"/>
          <w:sz w:val="24"/>
          <w:szCs w:val="24"/>
          <w:lang w:val="en-US" w:eastAsia="ru-RU"/>
        </w:rPr>
        <w:object w:dxaOrig="1020" w:dyaOrig="700">
          <v:shape id="_x0000_i1162" type="#_x0000_t75" style="width:52.35pt;height:36.45pt" o:ole="">
            <v:imagedata r:id="rId359" o:title=""/>
          </v:shape>
          <o:OLEObject Type="Embed" ProgID="Equation.3" ShapeID="_x0000_i1162" DrawAspect="Content" ObjectID="_1609418573" r:id="rId360"/>
        </w:objec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,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540" w:dyaOrig="279">
          <v:shape id="_x0000_i1163" type="#_x0000_t75" style="width:27.1pt;height:13.1pt" o:ole="">
            <v:imagedata r:id="rId361" o:title=""/>
          </v:shape>
          <o:OLEObject Type="Embed" ProgID="Equation.3" ShapeID="_x0000_i1163" DrawAspect="Content" ObjectID="_1609418574" r:id="rId36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8E38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Вычислите: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val="en-US" w:eastAsia="ru-RU"/>
        </w:rPr>
        <w:object w:dxaOrig="1840" w:dyaOrig="620">
          <v:shape id="_x0000_i1164" type="#_x0000_t75" style="width:92.55pt;height:30.85pt" o:ole="">
            <v:imagedata r:id="rId363" o:title=""/>
          </v:shape>
          <o:OLEObject Type="Embed" ProgID="Equation.3" ShapeID="_x0000_i1164" DrawAspect="Content" ObjectID="_1609418575" r:id="rId36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б)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val="en-US" w:eastAsia="ru-RU"/>
        </w:rPr>
        <w:object w:dxaOrig="1120" w:dyaOrig="700">
          <v:shape id="_x0000_i1165" type="#_x0000_t75" style="width:56.1pt;height:36.45pt" o:ole="">
            <v:imagedata r:id="rId365" o:title=""/>
          </v:shape>
          <o:OLEObject Type="Embed" ProgID="Equation.3" ShapeID="_x0000_i1165" DrawAspect="Content" ObjectID="_1609418576" r:id="rId36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eastAsia="ru-RU"/>
        </w:rPr>
        <w:object w:dxaOrig="820" w:dyaOrig="460">
          <v:shape id="_x0000_i1166" type="#_x0000_t75" style="width:41.15pt;height:23.4pt" o:ole="">
            <v:imagedata r:id="rId367" o:title=""/>
          </v:shape>
          <o:OLEObject Type="Embed" ProgID="Equation.3" ShapeID="_x0000_i1166" DrawAspect="Content" ObjectID="_1609418577" r:id="rId36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Найдите значение выражения: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1040" w:dyaOrig="400">
          <v:shape id="_x0000_i1167" type="#_x0000_t75" style="width:51.45pt;height:20.55pt" o:ole="">
            <v:imagedata r:id="rId369" o:title=""/>
          </v:shape>
          <o:OLEObject Type="Embed" ProgID="Equation.3" ShapeID="_x0000_i1167" DrawAspect="Content" ObjectID="_1609418578" r:id="rId37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80" w:dyaOrig="360">
          <v:shape id="_x0000_i1168" type="#_x0000_t75" style="width:44.9pt;height:18.7pt" o:ole="">
            <v:imagedata r:id="rId371" o:title=""/>
          </v:shape>
          <o:OLEObject Type="Embed" ProgID="Equation.3" ShapeID="_x0000_i1168" DrawAspect="Content" ObjectID="_1609418579" r:id="rId37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540" w:dyaOrig="720">
          <v:shape id="_x0000_i1169" type="#_x0000_t75" style="width:27.1pt;height:36.45pt" o:ole="">
            <v:imagedata r:id="rId373" o:title=""/>
          </v:shape>
          <o:OLEObject Type="Embed" ProgID="Equation.3" ShapeID="_x0000_i1169" DrawAspect="Content" ObjectID="_1609418580" r:id="rId37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г)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820" w:dyaOrig="400">
          <v:shape id="_x0000_i1170" type="#_x0000_t75" style="width:41.15pt;height:20.55pt" o:ole="">
            <v:imagedata r:id="rId375" o:title=""/>
          </v:shape>
          <o:OLEObject Type="Embed" ProgID="Equation.3" ShapeID="_x0000_i1170" DrawAspect="Content" ObjectID="_1609418581" r:id="rId37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уравнение:  </w:t>
      </w: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60" w:dyaOrig="360">
          <v:shape id="_x0000_i1171" type="#_x0000_t75" style="width:47.7pt;height:18.7pt" o:ole="">
            <v:imagedata r:id="rId377" o:title=""/>
          </v:shape>
          <o:OLEObject Type="Embed" ProgID="Equation.3" ShapeID="_x0000_i1171" DrawAspect="Content" ObjectID="_1609418582" r:id="rId37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760" w:dyaOrig="320">
          <v:shape id="_x0000_i1172" type="#_x0000_t75" style="width:38.35pt;height:15.9pt" o:ole="">
            <v:imagedata r:id="rId379" o:title=""/>
          </v:shape>
          <o:OLEObject Type="Embed" ProgID="Equation.3" ShapeID="_x0000_i1172" DrawAspect="Content" ObjectID="_1609418583" r:id="rId38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054730">
        <w:rPr>
          <w:rFonts w:ascii="Times New Roman" w:eastAsia="Times New Roman" w:hAnsi="Times New Roman" w:cs="Times New Roman"/>
          <w:position w:val="-12"/>
          <w:sz w:val="24"/>
          <w:szCs w:val="24"/>
          <w:lang w:val="en-US" w:eastAsia="ru-RU"/>
        </w:rPr>
        <w:object w:dxaOrig="859" w:dyaOrig="440">
          <v:shape id="_x0000_i1173" type="#_x0000_t75" style="width:43.95pt;height:20.55pt" o:ole="">
            <v:imagedata r:id="rId381" o:title=""/>
          </v:shape>
          <o:OLEObject Type="Embed" ProgID="Equation.3" ShapeID="_x0000_i1173" DrawAspect="Content" ObjectID="_1609418584" r:id="rId38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val="en-US" w:eastAsia="ru-RU"/>
        </w:rPr>
        <w:object w:dxaOrig="580" w:dyaOrig="320">
          <v:shape id="_x0000_i1174" type="#_x0000_t75" style="width:28.05pt;height:15.9pt" o:ole="">
            <v:imagedata r:id="rId383" o:title=""/>
          </v:shape>
          <o:OLEObject Type="Embed" ProgID="Equation.3" ShapeID="_x0000_i1174" DrawAspect="Content" ObjectID="_1609418585" r:id="rId38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i/>
          <w:iCs/>
          <w:position w:val="-26"/>
          <w:sz w:val="24"/>
          <w:szCs w:val="24"/>
          <w:lang w:val="en-US" w:eastAsia="ru-RU"/>
        </w:rPr>
        <w:object w:dxaOrig="780" w:dyaOrig="700">
          <v:shape id="_x0000_i1175" type="#_x0000_t75" style="width:40.2pt;height:36.45pt" o:ole="">
            <v:imagedata r:id="rId385" o:title=""/>
          </v:shape>
          <o:OLEObject Type="Embed" ProgID="Equation.3" ShapeID="_x0000_i1175" DrawAspect="Content" ObjectID="_1609418586" r:id="rId386"/>
        </w:object>
      </w:r>
      <w:r w:rsidRPr="0005473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,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</w:t>
      </w:r>
      <w:r w:rsidRPr="00054730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560" w:dyaOrig="279">
          <v:shape id="_x0000_i1176" type="#_x0000_t75" style="width:27.1pt;height:13.1pt" o:ole="">
            <v:imagedata r:id="rId387" o:title=""/>
          </v:shape>
          <o:OLEObject Type="Embed" ProgID="Equation.3" ShapeID="_x0000_i1176" DrawAspect="Content" ObjectID="_1609418587" r:id="rId38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№4 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«Применение свойств арифметического квадратного корня»</w:t>
      </w:r>
    </w:p>
    <w:p w:rsidR="00054730" w:rsidRPr="00054730" w:rsidRDefault="00054730" w:rsidP="0005473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980" w:dyaOrig="360">
          <v:shape id="_x0000_i1177" type="#_x0000_t75" style="width:100.05pt;height:18.7pt" o:ole="">
            <v:imagedata r:id="rId389" o:title=""/>
          </v:shape>
          <o:OLEObject Type="Embed" ProgID="Equation.3" ShapeID="_x0000_i1177" DrawAspect="Content" ObjectID="_1609418588" r:id="rId39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520" w:dyaOrig="380">
          <v:shape id="_x0000_i1178" type="#_x0000_t75" style="width:76.7pt;height:18.7pt" o:ole="">
            <v:imagedata r:id="rId391" o:title=""/>
          </v:shape>
          <o:OLEObject Type="Embed" ProgID="Equation.3" ShapeID="_x0000_i1178" DrawAspect="Content" ObjectID="_1609418589" r:id="rId39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920" w:dyaOrig="440">
          <v:shape id="_x0000_i1179" type="#_x0000_t75" style="width:45.8pt;height:20.55pt" o:ole="">
            <v:imagedata r:id="rId393" o:title=""/>
          </v:shape>
          <o:OLEObject Type="Embed" ProgID="Equation.3" ShapeID="_x0000_i1179" DrawAspect="Content" ObjectID="_1609418590" r:id="rId39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Сравните: 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540" w:dyaOrig="700">
          <v:shape id="_x0000_i1180" type="#_x0000_t75" style="width:27.1pt;height:36.45pt" o:ole="">
            <v:imagedata r:id="rId395" o:title=""/>
          </v:shape>
          <o:OLEObject Type="Embed" ProgID="Equation.3" ShapeID="_x0000_i1180" DrawAspect="Content" ObjectID="_1609418591" r:id="rId39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181" type="#_x0000_t75" style="width:33.65pt;height:30.85pt" o:ole="">
            <v:imagedata r:id="rId397" o:title=""/>
          </v:shape>
          <o:OLEObject Type="Embed" ProgID="Equation.3" ShapeID="_x0000_i1181" DrawAspect="Content" ObjectID="_1609418592" r:id="rId39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Сократите дробь:  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040" w:dyaOrig="720">
          <v:shape id="_x0000_i1182" type="#_x0000_t75" style="width:51.45pt;height:36.45pt" o:ole="">
            <v:imagedata r:id="rId399" o:title=""/>
          </v:shape>
          <o:OLEObject Type="Embed" ProgID="Equation.3" ShapeID="_x0000_i1182" DrawAspect="Content" ObjectID="_1609418593" r:id="rId40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760" w:dyaOrig="660">
          <v:shape id="_x0000_i1183" type="#_x0000_t75" style="width:38.35pt;height:31.8pt" o:ole="">
            <v:imagedata r:id="rId401" o:title=""/>
          </v:shape>
          <o:OLEObject Type="Embed" ProgID="Equation.3" ShapeID="_x0000_i1183" DrawAspect="Content" ObjectID="_1609418594" r:id="rId40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19597D" w:rsidRDefault="00054730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Упростите выражение: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54730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780" w:dyaOrig="360">
          <v:shape id="_x0000_i1184" type="#_x0000_t75" style="width:88.85pt;height:18.7pt" o:ole="">
            <v:imagedata r:id="rId403" o:title=""/>
          </v:shape>
          <o:OLEObject Type="Embed" ProgID="Equation.3" ShapeID="_x0000_i1184" DrawAspect="Content" ObjectID="_1609418595" r:id="rId40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520" w:dyaOrig="380">
          <v:shape id="_x0000_i1185" type="#_x0000_t75" style="width:76.7pt;height:18.7pt" o:ole="">
            <v:imagedata r:id="rId405" o:title=""/>
          </v:shape>
          <o:OLEObject Type="Embed" ProgID="Equation.3" ShapeID="_x0000_i1185" DrawAspect="Content" ObjectID="_1609418596" r:id="rId40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054730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080" w:dyaOrig="440">
          <v:shape id="_x0000_i1186" type="#_x0000_t75" style="width:55.15pt;height:20.55pt" o:ole="">
            <v:imagedata r:id="rId407" o:title=""/>
          </v:shape>
          <o:OLEObject Type="Embed" ProgID="Equation.3" ShapeID="_x0000_i1186" DrawAspect="Content" ObjectID="_1609418597" r:id="rId408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Сравните:  </w:t>
      </w:r>
      <w:r w:rsidRPr="00054730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187" type="#_x0000_t75" style="width:33.65pt;height:30.85pt" o:ole="">
            <v:imagedata r:id="rId409" o:title=""/>
          </v:shape>
          <o:OLEObject Type="Embed" ProgID="Equation.3" ShapeID="_x0000_i1187" DrawAspect="Content" ObjectID="_1609418598" r:id="rId410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054730">
        <w:rPr>
          <w:rFonts w:ascii="Times New Roman" w:eastAsia="Times New Roman" w:hAnsi="Times New Roman" w:cs="Times New Roman"/>
          <w:position w:val="-26"/>
          <w:sz w:val="24"/>
          <w:szCs w:val="24"/>
          <w:lang w:eastAsia="ru-RU"/>
        </w:rPr>
        <w:object w:dxaOrig="620" w:dyaOrig="700">
          <v:shape id="_x0000_i1188" type="#_x0000_t75" style="width:30.85pt;height:36.45pt" o:ole="">
            <v:imagedata r:id="rId411" o:title=""/>
          </v:shape>
          <o:OLEObject Type="Embed" ProgID="Equation.3" ShapeID="_x0000_i1188" DrawAspect="Content" ObjectID="_1609418599" r:id="rId412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54730" w:rsidRP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Сократите дробь:  а)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1040" w:dyaOrig="720">
          <v:shape id="_x0000_i1189" type="#_x0000_t75" style="width:51.45pt;height:36.45pt" o:ole="">
            <v:imagedata r:id="rId413" o:title=""/>
          </v:shape>
          <o:OLEObject Type="Embed" ProgID="Equation.3" ShapeID="_x0000_i1189" DrawAspect="Content" ObjectID="_1609418600" r:id="rId414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054730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760" w:dyaOrig="660">
          <v:shape id="_x0000_i1190" type="#_x0000_t75" style="width:38.35pt;height:31.8pt" o:ole="">
            <v:imagedata r:id="rId415" o:title=""/>
          </v:shape>
          <o:OLEObject Type="Embed" ProgID="Equation.3" ShapeID="_x0000_i1190" DrawAspect="Content" ObjectID="_1609418601" r:id="rId416"/>
        </w:object>
      </w:r>
      <w:r w:rsidRPr="0005473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E38CC" w:rsidRDefault="008E38CC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E38CC" w:rsidSect="008E38CC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54730" w:rsidRDefault="00054730" w:rsidP="0005473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54730" w:rsidSect="00054730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8E38CC" w:rsidRDefault="008E38CC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8CC" w:rsidRDefault="008E38CC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8CC" w:rsidRDefault="008E38CC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17D71" w:rsidRDefault="00D17D71" w:rsidP="00D17D7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D17D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№5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«Квадратное уравнение и его корни»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00" w:dyaOrig="320">
          <v:shape id="_x0000_i1191" type="#_x0000_t75" style="width:80.4pt;height:15.9pt" o:ole="">
            <v:imagedata r:id="rId417" o:title=""/>
          </v:shape>
          <o:OLEObject Type="Embed" ProgID="Equation.3" ShapeID="_x0000_i1191" DrawAspect="Content" ObjectID="_1609418602" r:id="rId418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999" w:dyaOrig="320">
          <v:shape id="_x0000_i1192" type="#_x0000_t75" style="width:51.45pt;height:15.9pt" o:ole="">
            <v:imagedata r:id="rId419" o:title=""/>
          </v:shape>
          <o:OLEObject Type="Embed" ProgID="Equation.3" ShapeID="_x0000_i1192" DrawAspect="Content" ObjectID="_1609418603" r:id="rId420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440" w:dyaOrig="320">
          <v:shape id="_x0000_i1193" type="#_x0000_t75" style="width:1in;height:15.9pt" o:ole="">
            <v:imagedata r:id="rId421" o:title=""/>
          </v:shape>
          <o:OLEObject Type="Embed" ProgID="Equation.3" ShapeID="_x0000_i1193" DrawAspect="Content" ObjectID="_1609418604" r:id="rId422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80" w:dyaOrig="320">
          <v:shape id="_x0000_i1194" type="#_x0000_t75" style="width:84.15pt;height:15.9pt" o:ole="">
            <v:imagedata r:id="rId423" o:title=""/>
          </v:shape>
          <o:OLEObject Type="Embed" ProgID="Equation.3" ShapeID="_x0000_i1194" DrawAspect="Content" ObjectID="_1609418605" r:id="rId424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Периметр прямоугольника равен 20 см. Найдите его стороны, если известно, что площадь прямоугольника равна 24 см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220" w:dyaOrig="320">
          <v:shape id="_x0000_i1195" type="#_x0000_t75" style="width:12.15pt;height:15.9pt" o:ole="">
            <v:imagedata r:id="rId425" o:title=""/>
          </v:shape>
          <o:OLEObject Type="Embed" ProgID="Equation.3" ShapeID="_x0000_i1195" DrawAspect="Content" ObjectID="_1609418606" r:id="rId426"/>
        </w:objec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760" w:dyaOrig="320">
          <v:shape id="_x0000_i1196" type="#_x0000_t75" style="width:87.9pt;height:15.9pt" o:ole="">
            <v:imagedata r:id="rId427" o:title=""/>
          </v:shape>
          <o:OLEObject Type="Embed" ProgID="Equation.3" ShapeID="_x0000_i1196" DrawAspect="Content" ObjectID="_1609418607" r:id="rId428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40" w:dyaOrig="320">
          <v:shape id="_x0000_i1197" type="#_x0000_t75" style="width:61.7pt;height:15.9pt" o:ole="">
            <v:imagedata r:id="rId429" o:title=""/>
          </v:shape>
          <o:OLEObject Type="Embed" ProgID="Equation.3" ShapeID="_x0000_i1197" DrawAspect="Content" ObjectID="_1609418608" r:id="rId430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999" w:dyaOrig="320">
          <v:shape id="_x0000_i1198" type="#_x0000_t75" style="width:51.45pt;height:15.9pt" o:ole="">
            <v:imagedata r:id="rId431" o:title=""/>
          </v:shape>
          <o:OLEObject Type="Embed" ProgID="Equation.3" ShapeID="_x0000_i1198" DrawAspect="Content" ObjectID="_1609418609" r:id="rId432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579" w:dyaOrig="320">
          <v:shape id="_x0000_i1199" type="#_x0000_t75" style="width:77.6pt;height:15.9pt" o:ole="">
            <v:imagedata r:id="rId433" o:title=""/>
          </v:shape>
          <o:OLEObject Type="Embed" ProgID="Equation.3" ShapeID="_x0000_i1199" DrawAspect="Content" ObjectID="_1609418610" r:id="rId434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Периметр прямоугольника равен 30 см. Найдите его стороны, если известно, что площадь прямоугольника равна 56 см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220" w:dyaOrig="320">
          <v:shape id="_x0000_i1200" type="#_x0000_t75" style="width:12.15pt;height:15.9pt" o:ole="">
            <v:imagedata r:id="rId425" o:title=""/>
          </v:shape>
          <o:OLEObject Type="Embed" ProgID="Equation.3" ShapeID="_x0000_i1200" DrawAspect="Content" ObjectID="_1609418611" r:id="rId435"/>
        </w:object>
      </w:r>
    </w:p>
    <w:p w:rsidR="0019597D" w:rsidRPr="0019597D" w:rsidRDefault="0019597D" w:rsidP="001959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D17D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№6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«Дробные рациональные уравнения»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Решите уравнение: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520" w:dyaOrig="660">
          <v:shape id="_x0000_i1201" type="#_x0000_t75" style="width:76.7pt;height:31.8pt" o:ole="">
            <v:imagedata r:id="rId436" o:title=""/>
          </v:shape>
          <o:OLEObject Type="Embed" ProgID="Equation.3" ShapeID="_x0000_i1201" DrawAspect="Content" ObjectID="_1609418612" r:id="rId43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20" w:dyaOrig="620">
          <v:shape id="_x0000_i1202" type="#_x0000_t75" style="width:66.4pt;height:30.85pt" o:ole="">
            <v:imagedata r:id="rId438" o:title=""/>
          </v:shape>
          <o:OLEObject Type="Embed" ProgID="Equation.3" ShapeID="_x0000_i1202" DrawAspect="Content" ObjectID="_1609418613" r:id="rId43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Default="0019597D" w:rsidP="00D17D7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 пункта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пункт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велосипедист проехал по одной дороге длиной 27 км, а обратно возвращался по другой дороге, которая была короче первой на 7 км. Хотя на обратном пути велосипедист уменьшил скорость на 3 км/ч, он все же на обратный путь затратил времени на 10 мин меньше, чем на путь из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 какой скоростью ехал велосипедист из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уравнение: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719" w:dyaOrig="660">
          <v:shape id="_x0000_i1203" type="#_x0000_t75" style="width:85.1pt;height:31.8pt" o:ole="">
            <v:imagedata r:id="rId440" o:title=""/>
          </v:shape>
          <o:OLEObject Type="Embed" ProgID="Equation.3" ShapeID="_x0000_i1203" DrawAspect="Content" ObjectID="_1609418614" r:id="rId44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320" w:dyaOrig="620">
          <v:shape id="_x0000_i1204" type="#_x0000_t75" style="width:66.4pt;height:30.85pt" o:ole="">
            <v:imagedata r:id="rId442" o:title=""/>
          </v:shape>
          <o:OLEObject Type="Embed" ProgID="Equation.3" ShapeID="_x0000_i1204" DrawAspect="Content" ObjectID="_1609418615" r:id="rId44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14B38" w:rsidRDefault="0019597D" w:rsidP="00D17D7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Катер прошел 12 км против течения реки и 5 км по течению. При этом он затратил столько времени, сколько ему потребовалось бы, если бы он шел 18 км по озеру. Какова собственная скорость катера, если известно, что скорость течения реки равна 3 км/ч?</w:t>
      </w:r>
    </w:p>
    <w:p w:rsidR="00D17D71" w:rsidRPr="00D17D71" w:rsidRDefault="00D17D71" w:rsidP="00D17D71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614B38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 №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7 «Числовые неравенства и их свойства»</w:t>
      </w:r>
    </w:p>
    <w:p w:rsidR="0019597D" w:rsidRPr="0019597D" w:rsidRDefault="0019597D" w:rsidP="00614B38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Докажите неравенство: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820" w:dyaOrig="360">
          <v:shape id="_x0000_i1205" type="#_x0000_t75" style="width:88.85pt;height:18.7pt" o:ole="">
            <v:imagedata r:id="rId444" o:title=""/>
          </v:shape>
          <o:OLEObject Type="Embed" ProgID="Equation.3" ShapeID="_x0000_i1205" DrawAspect="Content" ObjectID="_1609418616" r:id="rId44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840" w:dyaOrig="360">
          <v:shape id="_x0000_i1206" type="#_x0000_t75" style="width:92.55pt;height:18.7pt" o:ole="">
            <v:imagedata r:id="rId446" o:title=""/>
          </v:shape>
          <o:OLEObject Type="Embed" ProgID="Equation.3" ShapeID="_x0000_i1206" DrawAspect="Content" ObjectID="_1609418617" r:id="rId44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Известно, что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&lt;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 Сравните: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07" type="#_x0000_t75" style="width:20.55pt;height:13.1pt" o:ole="">
            <v:imagedata r:id="rId448" o:title=""/>
          </v:shape>
          <o:OLEObject Type="Embed" ProgID="Equation.3" ShapeID="_x0000_i1207" DrawAspect="Content" ObjectID="_1609418618" r:id="rId44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08" type="#_x0000_t75" style="width:20.55pt;height:13.1pt" o:ole="">
            <v:imagedata r:id="rId450" o:title=""/>
          </v:shape>
          <o:OLEObject Type="Embed" ProgID="Equation.3" ShapeID="_x0000_i1208" DrawAspect="Content" ObjectID="_1609418619" r:id="rId45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09" type="#_x0000_t75" style="width:33.65pt;height:15.9pt" o:ole="">
            <v:imagedata r:id="rId452" o:title=""/>
          </v:shape>
          <o:OLEObject Type="Embed" ProgID="Equation.3" ShapeID="_x0000_i1209" DrawAspect="Content" ObjectID="_1609418620" r:id="rId45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60" w:dyaOrig="320">
          <v:shape id="_x0000_i1210" type="#_x0000_t75" style="width:31.8pt;height:15.9pt" o:ole="">
            <v:imagedata r:id="rId454" o:title=""/>
          </v:shape>
          <o:OLEObject Type="Embed" ProgID="Equation.3" ShapeID="_x0000_i1210" DrawAspect="Content" ObjectID="_1609418621" r:id="rId45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440" w:dyaOrig="320">
          <v:shape id="_x0000_i1211" type="#_x0000_t75" style="width:20.55pt;height:15.9pt" o:ole="">
            <v:imagedata r:id="rId456" o:title=""/>
          </v:shape>
          <o:OLEObject Type="Embed" ProgID="Equation.3" ShapeID="_x0000_i1211" DrawAspect="Content" ObjectID="_1609418622" r:id="rId45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440" w:dyaOrig="320">
          <v:shape id="_x0000_i1212" type="#_x0000_t75" style="width:20.55pt;height:15.9pt" o:ole="">
            <v:imagedata r:id="rId458" o:title=""/>
          </v:shape>
          <o:OLEObject Type="Embed" ProgID="Equation.3" ShapeID="_x0000_i1212" DrawAspect="Content" ObjectID="_1609418623" r:id="rId45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 сравнения запишите в виде неравенства.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60" w:dyaOrig="380">
          <v:shape id="_x0000_i1213" type="#_x0000_t75" style="width:72.95pt;height:18.7pt" o:ole="">
            <v:imagedata r:id="rId460" o:title=""/>
          </v:shape>
          <o:OLEObject Type="Embed" ProgID="Equation.3" ShapeID="_x0000_i1213" DrawAspect="Content" ObjectID="_1609418624" r:id="rId46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Оцените: а)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499" w:dyaOrig="360">
          <v:shape id="_x0000_i1214" type="#_x0000_t75" style="width:24.3pt;height:18.7pt" o:ole="">
            <v:imagedata r:id="rId462" o:title=""/>
          </v:shape>
          <o:OLEObject Type="Embed" ProgID="Equation.3" ShapeID="_x0000_i1214" DrawAspect="Content" ObjectID="_1609418625" r:id="rId46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б) 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560" w:dyaOrig="360">
          <v:shape id="_x0000_i1215" type="#_x0000_t75" style="width:27.1pt;height:18.7pt" o:ole="">
            <v:imagedata r:id="rId464" o:title=""/>
          </v:shape>
          <o:OLEObject Type="Embed" ProgID="Equation.3" ShapeID="_x0000_i1215" DrawAspect="Content" ObjectID="_1609418626" r:id="rId46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50B87" w:rsidRDefault="00750B87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Докажите неравенство: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920" w:dyaOrig="360">
          <v:shape id="_x0000_i1216" type="#_x0000_t75" style="width:96.3pt;height:18.7pt" o:ole="">
            <v:imagedata r:id="rId466" o:title=""/>
          </v:shape>
          <o:OLEObject Type="Embed" ProgID="Equation.3" ShapeID="_x0000_i1216" DrawAspect="Content" ObjectID="_1609418627" r:id="rId46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719" w:dyaOrig="360">
          <v:shape id="_x0000_i1217" type="#_x0000_t75" style="width:85.1pt;height:18.7pt" o:ole="">
            <v:imagedata r:id="rId468" o:title=""/>
          </v:shape>
          <o:OLEObject Type="Embed" ProgID="Equation.3" ShapeID="_x0000_i1217" DrawAspect="Content" ObjectID="_1609418628" r:id="rId46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Известно, что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&gt;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 Сравните: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20" w:dyaOrig="279">
          <v:shape id="_x0000_i1218" type="#_x0000_t75" style="width:20.55pt;height:13.1pt" o:ole="">
            <v:imagedata r:id="rId470" o:title=""/>
          </v:shape>
          <o:OLEObject Type="Embed" ProgID="Equation.3" ShapeID="_x0000_i1218" DrawAspect="Content" ObjectID="_1609418629" r:id="rId47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400" w:dyaOrig="279">
          <v:shape id="_x0000_i1219" type="#_x0000_t75" style="width:20.55pt;height:13.1pt" o:ole="">
            <v:imagedata r:id="rId472" o:title=""/>
          </v:shape>
          <o:OLEObject Type="Embed" ProgID="Equation.3" ShapeID="_x0000_i1219" DrawAspect="Content" ObjectID="_1609418630" r:id="rId47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20" type="#_x0000_t75" style="width:33.65pt;height:15.9pt" o:ole="">
            <v:imagedata r:id="rId474" o:title=""/>
          </v:shape>
          <o:OLEObject Type="Embed" ProgID="Equation.3" ShapeID="_x0000_i1220" DrawAspect="Content" ObjectID="_1609418631" r:id="rId47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21" type="#_x0000_t75" style="width:33.65pt;height:15.9pt" o:ole="">
            <v:imagedata r:id="rId476" o:title=""/>
          </v:shape>
          <o:OLEObject Type="Embed" ProgID="Equation.3" ShapeID="_x0000_i1221" DrawAspect="Content" ObjectID="_1609418632" r:id="rId47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60" w:dyaOrig="320">
          <v:shape id="_x0000_i1222" type="#_x0000_t75" style="width:31.8pt;height:15.9pt" o:ole="">
            <v:imagedata r:id="rId478" o:title=""/>
          </v:shape>
          <o:OLEObject Type="Embed" ProgID="Equation.3" ShapeID="_x0000_i1222" DrawAspect="Content" ObjectID="_1609418633" r:id="rId47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680" w:dyaOrig="320">
          <v:shape id="_x0000_i1223" type="#_x0000_t75" style="width:33.65pt;height:15.9pt" o:ole="">
            <v:imagedata r:id="rId480" o:title=""/>
          </v:shape>
          <o:OLEObject Type="Embed" ProgID="Equation.3" ShapeID="_x0000_i1223" DrawAspect="Content" ObjectID="_1609418634" r:id="rId48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 сравнения запишите в виде неравенства.</w:t>
      </w:r>
    </w:p>
    <w:p w:rsidR="0019597D" w:rsidRPr="0019597D" w:rsidRDefault="0019597D" w:rsidP="0019597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Известно, что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1480" w:dyaOrig="380">
          <v:shape id="_x0000_i1224" type="#_x0000_t75" style="width:74.8pt;height:18.7pt" o:ole="">
            <v:imagedata r:id="rId482" o:title=""/>
          </v:shape>
          <o:OLEObject Type="Embed" ProgID="Equation.3" ShapeID="_x0000_i1224" DrawAspect="Content" ObjectID="_1609418635" r:id="rId48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.Оцените:  а) </w:t>
      </w:r>
      <w:r w:rsidRPr="0019597D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580" w:dyaOrig="360">
          <v:shape id="_x0000_i1225" type="#_x0000_t75" style="width:28.05pt;height:18.7pt" o:ole="">
            <v:imagedata r:id="rId484" o:title=""/>
          </v:shape>
          <o:OLEObject Type="Embed" ProgID="Equation.3" ShapeID="_x0000_i1225" DrawAspect="Content" ObjectID="_1609418636" r:id="rId48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660" w:dyaOrig="360">
          <v:shape id="_x0000_i1226" type="#_x0000_t75" style="width:31.8pt;height:18.7pt" o:ole="">
            <v:imagedata r:id="rId486" o:title=""/>
          </v:shape>
          <o:OLEObject Type="Embed" ProgID="Equation.3" ShapeID="_x0000_i1226" DrawAspect="Content" ObjectID="_1609418637" r:id="rId487"/>
        </w:object>
      </w:r>
    </w:p>
    <w:p w:rsid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19597D" w:rsidSect="00614B3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614B38" w:rsidRDefault="00614B38" w:rsidP="0019597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4B38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 №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8 «Неравенства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одной переменной и их системы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</w:t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неравенство:</w:t>
      </w:r>
    </w:p>
    <w:p w:rsid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720" w:dyaOrig="620">
          <v:shape id="_x0000_i1227" type="#_x0000_t75" style="width:36.45pt;height:30.85pt" o:ole="">
            <v:imagedata r:id="rId488" o:title=""/>
          </v:shape>
          <o:OLEObject Type="Embed" ProgID="Equation.3" ShapeID="_x0000_i1227" DrawAspect="Content" ObjectID="_1609418638" r:id="rId48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20" w:dyaOrig="279">
          <v:shape id="_x0000_i1228" type="#_x0000_t75" style="width:52.35pt;height:13.1pt" o:ole="">
            <v:imagedata r:id="rId490" o:title=""/>
          </v:shape>
          <o:OLEObject Type="Embed" ProgID="Equation.3" ShapeID="_x0000_i1228" DrawAspect="Content" ObjectID="_1609418639" r:id="rId49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280" w:dyaOrig="320">
          <v:shape id="_x0000_i1229" type="#_x0000_t75" style="width:114.1pt;height:15.9pt" o:ole="">
            <v:imagedata r:id="rId492" o:title=""/>
          </v:shape>
          <o:OLEObject Type="Embed" ProgID="Equation.3" ShapeID="_x0000_i1229" DrawAspect="Content" ObjectID="_1609418640" r:id="rId49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каких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a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00" w:dyaOrig="620">
          <v:shape id="_x0000_i1230" type="#_x0000_t75" style="width:18.7pt;height:19.65pt" o:ole="">
            <v:imagedata r:id="rId494" o:title=""/>
          </v:shape>
          <o:OLEObject Type="Embed" ProgID="Equation.3" ShapeID="_x0000_i1230" DrawAspect="Content" ObjectID="_1609418641" r:id="rId49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соответствующего значения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31" type="#_x0000_t75" style="width:26.2pt;height:24.3pt" o:ole="">
            <v:imagedata r:id="rId496" o:title=""/>
          </v:shape>
          <o:OLEObject Type="Embed" ProgID="Equation.3" ShapeID="_x0000_i1231" DrawAspect="Content" ObjectID="_1609418642" r:id="rId49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Решите систему неравенств: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219" w:dyaOrig="720">
          <v:shape id="_x0000_i1232" type="#_x0000_t75" style="width:59.85pt;height:36.45pt" o:ole="">
            <v:imagedata r:id="rId498" o:title=""/>
          </v:shape>
          <o:OLEObject Type="Embed" ProgID="Equation.3" ShapeID="_x0000_i1232" DrawAspect="Content" ObjectID="_1609418643" r:id="rId49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380" w:dyaOrig="720">
          <v:shape id="_x0000_i1233" type="#_x0000_t75" style="width:67.3pt;height:36.45pt" o:ole="">
            <v:imagedata r:id="rId500" o:title=""/>
          </v:shape>
          <o:OLEObject Type="Embed" ProgID="Equation.3" ShapeID="_x0000_i1233" DrawAspect="Content" ObjectID="_1609418644" r:id="rId501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0B87" w:rsidRDefault="00750B87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4B38" w:rsidRDefault="00614B38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Решите неравенство: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720" w:dyaOrig="620">
          <v:shape id="_x0000_i1234" type="#_x0000_t75" style="width:36.45pt;height:30.85pt" o:ole="">
            <v:imagedata r:id="rId502" o:title=""/>
          </v:shape>
          <o:OLEObject Type="Embed" ProgID="Equation.3" ShapeID="_x0000_i1234" DrawAspect="Content" ObjectID="_1609418645" r:id="rId50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19597D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60" w:dyaOrig="279">
          <v:shape id="_x0000_i1235" type="#_x0000_t75" style="width:53.3pt;height:13.1pt" o:ole="">
            <v:imagedata r:id="rId504" o:title=""/>
          </v:shape>
          <o:OLEObject Type="Embed" ProgID="Equation.3" ShapeID="_x0000_i1235" DrawAspect="Content" ObjectID="_1609418646" r:id="rId505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19597D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500" w:dyaOrig="320">
          <v:shape id="_x0000_i1236" type="#_x0000_t75" style="width:125.3pt;height:15.9pt" o:ole="">
            <v:imagedata r:id="rId506" o:title=""/>
          </v:shape>
          <o:OLEObject Type="Embed" ProgID="Equation.3" ShapeID="_x0000_i1236" DrawAspect="Content" ObjectID="_1609418647" r:id="rId507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каких </w:t>
      </w:r>
      <w:r w:rsidRPr="0019597D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b</w: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580" w:dyaOrig="620">
          <v:shape id="_x0000_i1237" type="#_x0000_t75" style="width:15.9pt;height:18.7pt" o:ole="">
            <v:imagedata r:id="rId508" o:title=""/>
          </v:shape>
          <o:OLEObject Type="Embed" ProgID="Equation.3" ShapeID="_x0000_i1237" DrawAspect="Content" ObjectID="_1609418648" r:id="rId509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больше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соответствующего значения дроби </w:t>
      </w:r>
      <w:r w:rsidRPr="0019597D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680" w:dyaOrig="620">
          <v:shape id="_x0000_i1238" type="#_x0000_t75" style="width:23.4pt;height:21.5pt" o:ole="">
            <v:imagedata r:id="rId510" o:title=""/>
          </v:shape>
          <o:OLEObject Type="Embed" ProgID="Equation.3" ShapeID="_x0000_i1238" DrawAspect="Content" ObjectID="_1609418649" r:id="rId511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Решите систему неравенств: </w: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400" w:dyaOrig="720">
          <v:shape id="_x0000_i1239" type="#_x0000_t75" style="width:69.2pt;height:36.45pt" o:ole="">
            <v:imagedata r:id="rId512" o:title=""/>
          </v:shape>
          <o:OLEObject Type="Embed" ProgID="Equation.3" ShapeID="_x0000_i1239" DrawAspect="Content" ObjectID="_1609418650" r:id="rId513"/>
        </w:object>
      </w:r>
      <w:r w:rsidRPr="001959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</w:t>
      </w:r>
      <w:r w:rsidRPr="0019597D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1340" w:dyaOrig="720">
          <v:shape id="_x0000_i1240" type="#_x0000_t75" style="width:67.3pt;height:36.45pt" o:ole="">
            <v:imagedata r:id="rId514" o:title=""/>
          </v:shape>
          <o:OLEObject Type="Embed" ProgID="Equation.3" ShapeID="_x0000_i1240" DrawAspect="Content" ObjectID="_1609418651" r:id="rId515"/>
        </w:object>
      </w:r>
    </w:p>
    <w:p w:rsidR="0019597D" w:rsidRPr="0019597D" w:rsidRDefault="0019597D" w:rsidP="0019597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19597D" w:rsidSect="0019597D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F67BFE" w:rsidRPr="00F67BFE" w:rsidRDefault="00F67BFE" w:rsidP="00F67BFE">
      <w:pPr>
        <w:rPr>
          <w:rFonts w:ascii="Times New Roman" w:hAnsi="Times New Roman" w:cs="Times New Roman"/>
          <w:sz w:val="24"/>
          <w:szCs w:val="24"/>
        </w:rPr>
      </w:pP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05448" cy="1276336"/>
            <wp:effectExtent l="19050" t="0" r="9402" b="0"/>
            <wp:docPr id="1772" name="Рисунок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184" cy="127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3568" cy="1698906"/>
            <wp:effectExtent l="19050" t="0" r="1732" b="0"/>
            <wp:docPr id="1773" name="Рисунок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/>
                    <pic:cNvPicPr>
                      <a:picLocks noChangeAspect="1" noChangeArrowheads="1"/>
                    </pic:cNvPicPr>
                  </pic:nvPicPr>
                  <pic:blipFill>
                    <a:blip r:embed="rId5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28" cy="169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BFE" w:rsidRPr="00F67BFE" w:rsidRDefault="00F67BFE" w:rsidP="00F67BFE">
      <w:pPr>
        <w:rPr>
          <w:rFonts w:ascii="Times New Roman" w:hAnsi="Times New Roman" w:cs="Times New Roman"/>
          <w:sz w:val="24"/>
          <w:szCs w:val="24"/>
        </w:rPr>
      </w:pPr>
      <w:r w:rsidRPr="00F67B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72828" cy="2743200"/>
            <wp:effectExtent l="19050" t="0" r="0" b="0"/>
            <wp:docPr id="1774" name="Рисунок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5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860" cy="2743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Pr="0019597D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67BFE" w:rsidRDefault="00F67BFE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F67BFE" w:rsidSect="00F67BF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P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9166E" w:rsidRDefault="00D9166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  <w:sectPr w:rsidR="00D9166E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Итоговая контрольная работа</w:t>
      </w: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Вариант 1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значение выражения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0,16 ∙25</m:t>
            </m:r>
          </m:e>
        </m:rad>
      </m:oMath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– 6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∙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36</m:t>
                </m:r>
              </m:den>
            </m:f>
          </m:e>
        </m:rad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Выполните деление дробей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6х+6у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х</m:t>
            </m:r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 :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 xml:space="preserve">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Решите неравенство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5 (х + 2) – х  &gt; 6 (х - 2).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Упростите выражение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4</m:t>
            </m:r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-2 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4 </w:t>
      </w:r>
      <m:oMath>
        <m:r>
          <w:rPr>
            <w:rFonts w:ascii="Cambria Math" w:eastAsia="Times New Roman" w:hAnsi="Cambria Math" w:cs="Times New Roman"/>
            <w:sz w:val="24"/>
            <w:szCs w:val="24"/>
            <w:vertAlign w:val="superscript"/>
          </w:rPr>
          <m:t>∙</m:t>
        </m:r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8 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D9166E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D9166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-2</w:t>
      </w:r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Запишите в стандартном виде число 2180000.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Решите уравнения </w:t>
      </w:r>
    </w:p>
    <w:p w:rsidR="00F67BFE" w:rsidRPr="00D9166E" w:rsidRDefault="00F67BFE" w:rsidP="00F67B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241" type="#_x0000_t75" style="width:51.45pt;height:15.9pt" o:ole="">
            <v:imagedata r:id="rId419" o:title=""/>
          </v:shape>
          <o:OLEObject Type="Embed" ProgID="Equation.3" ShapeID="_x0000_i1241" DrawAspect="Content" ObjectID="_1609418652" r:id="rId519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б)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440" w:dyaOrig="315">
          <v:shape id="_x0000_i1242" type="#_x0000_t75" style="width:1in;height:15.9pt" o:ole="">
            <v:imagedata r:id="rId421" o:title=""/>
          </v:shape>
          <o:OLEObject Type="Embed" ProgID="Equation.3" ShapeID="_x0000_i1242" DrawAspect="Content" ObjectID="_1609418653" r:id="rId520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  в) </w:t>
      </w:r>
      <w:r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680" w:dyaOrig="315">
          <v:shape id="_x0000_i1243" type="#_x0000_t75" style="width:84.15pt;height:15.9pt" o:ole="">
            <v:imagedata r:id="rId423" o:title=""/>
          </v:shape>
          <o:OLEObject Type="Embed" ProgID="Equation.3" ShapeID="_x0000_i1243" DrawAspect="Content" ObjectID="_1609418654" r:id="rId521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3A0E4D" w:rsidP="00F67BFE">
      <w:pPr>
        <w:numPr>
          <w:ilvl w:val="0"/>
          <w:numId w:val="121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position w:val="-40"/>
          <w:sz w:val="24"/>
          <w:szCs w:val="24"/>
        </w:rPr>
        <w:pict>
          <v:shape id="_x0000_s1205" type="#_x0000_t75" style="position:absolute;left:0;text-align:left;margin-left:412.3pt;margin-top:25.6pt;width:85.2pt;height:42.15pt;z-index:251684864">
            <v:imagedata r:id="rId522" o:title=""/>
            <w10:wrap type="square" side="right"/>
          </v:shape>
          <o:OLEObject Type="Embed" ProgID="Equation.3" ShapeID="_x0000_s1205" DrawAspect="Content" ObjectID="_1609418724" r:id="rId523"/>
        </w:pict>
      </w:r>
      <w:r w:rsidR="00F67BFE"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целые решения системы неравенств </w:t>
      </w:r>
      <w:r w:rsidR="00F67BFE" w:rsidRPr="00D9166E">
        <w:rPr>
          <w:rFonts w:ascii="Times New Roman" w:eastAsia="Times New Roman" w:hAnsi="Times New Roman" w:cs="Times New Roman"/>
          <w:position w:val="-40"/>
          <w:sz w:val="24"/>
          <w:szCs w:val="24"/>
          <w:lang w:eastAsia="ru-RU"/>
        </w:rPr>
        <w:object w:dxaOrig="1740" w:dyaOrig="915">
          <v:shape id="_x0000_i1244" type="#_x0000_t75" style="width:86.95pt;height:45.8pt" o:ole="">
            <v:imagedata r:id="rId524" o:title=""/>
          </v:shape>
          <o:OLEObject Type="Embed" ProgID="Equation.3" ShapeID="_x0000_i1244" DrawAspect="Content" ObjectID="_1609418655" r:id="rId525"/>
        </w:objec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contextualSpacing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При каких значениях </w:t>
      </w:r>
      <w:r w:rsidRPr="00D9166E">
        <w:rPr>
          <w:rFonts w:ascii="Times New Roman" w:eastAsia="Calibri" w:hAnsi="Times New Roman" w:cs="Times New Roman"/>
          <w:i/>
          <w:iCs/>
          <w:sz w:val="24"/>
          <w:szCs w:val="24"/>
        </w:rPr>
        <w:t>х</w: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имеет смысл выражение </w:t>
      </w:r>
      <w:r w:rsidRPr="00D9166E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695" w:dyaOrig="360">
          <v:shape id="_x0000_i1245" type="#_x0000_t75" style="width:85.1pt;height:18.7pt" o:ole="">
            <v:imagedata r:id="rId526" o:title=""/>
          </v:shape>
          <o:OLEObject Type="Embed" ProgID="Equation.3" ShapeID="_x0000_i1245" DrawAspect="Content" ObjectID="_1609418656" r:id="rId527"/>
        </w:objec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?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Упростите выражение:   </w:t>
      </w:r>
      <w:r w:rsidRPr="00D9166E">
        <w:rPr>
          <w:rFonts w:ascii="Times New Roman" w:eastAsia="Times New Roman" w:hAnsi="Times New Roman" w:cs="Times New Roman"/>
          <w:position w:val="-30"/>
          <w:sz w:val="24"/>
          <w:szCs w:val="24"/>
          <w:lang w:eastAsia="ru-RU"/>
        </w:rPr>
        <w:object w:dxaOrig="2895" w:dyaOrig="720">
          <v:shape id="_x0000_i1246" type="#_x0000_t75" style="width:144.95pt;height:36.45pt" o:ole="">
            <v:imagedata r:id="rId528" o:title=""/>
          </v:shape>
          <o:OLEObject Type="Embed" ProgID="Equation.3" ShapeID="_x0000_i1246" DrawAspect="Content" ObjectID="_1609418657" r:id="rId529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F67BFE" w:rsidP="00F67BFE">
      <w:pPr>
        <w:numPr>
          <w:ilvl w:val="0"/>
          <w:numId w:val="121"/>
        </w:num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Два автомобиля выезжают одновременно из одного города в другой, находящийся на расстоянии 560 км. Скорость первого на 10 км/ч больше скорости второго, и поэтому первый автомобиль приезжает на место на 1 час раньше второго. Определите скорость каждого автомобиля.</w:t>
      </w:r>
    </w:p>
    <w:p w:rsidR="00F67BFE" w:rsidRPr="00D9166E" w:rsidRDefault="00F67BF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  <w:lang w:val="en-US"/>
        </w:rPr>
      </w:pP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F67BFE" w:rsidRPr="00D9166E" w:rsidRDefault="00F67BFE" w:rsidP="00D9166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Итоговая контрольная работа</w:t>
      </w:r>
    </w:p>
    <w:p w:rsidR="00F67BFE" w:rsidRPr="00D9166E" w:rsidRDefault="00F67BFE" w:rsidP="00F67BF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166E">
        <w:rPr>
          <w:rFonts w:ascii="Times New Roman" w:eastAsia="Calibri" w:hAnsi="Times New Roman" w:cs="Times New Roman"/>
          <w:b/>
          <w:sz w:val="24"/>
          <w:szCs w:val="24"/>
        </w:rPr>
        <w:t>Вариант 2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значение выражения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0,04 ∙81</m:t>
            </m:r>
          </m:e>
        </m:rad>
      </m:oMath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– 7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∙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49</m:t>
                </m:r>
              </m:den>
            </m:f>
          </m:e>
        </m:rad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Выполните умножение дробей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6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sup>
            </m:sSup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х-5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>∙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- 25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18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</m:oMath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Решите неравенство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3 (х - 2) – 5 (х + 3)  &gt; х.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Times New Roman" w:hAnsi="Times New Roman" w:cs="Times New Roman"/>
          <w:sz w:val="24"/>
          <w:szCs w:val="24"/>
        </w:rPr>
        <w:t xml:space="preserve">Упростите выражение 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1,5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ab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 xml:space="preserve">-3 </w:t>
      </w:r>
      <m:oMath>
        <m:r>
          <w:rPr>
            <w:rFonts w:ascii="Cambria Math" w:eastAsia="Times New Roman" w:hAnsi="Cambria Math" w:cs="Times New Roman"/>
            <w:sz w:val="24"/>
            <w:szCs w:val="24"/>
            <w:vertAlign w:val="superscript"/>
          </w:rPr>
          <m:t>∙</m:t>
        </m:r>
      </m:oMath>
      <w:r w:rsidRPr="00D9166E">
        <w:rPr>
          <w:rFonts w:ascii="Times New Roman" w:eastAsia="Times New Roman" w:hAnsi="Times New Roman" w:cs="Times New Roman"/>
          <w:i/>
          <w:sz w:val="24"/>
          <w:szCs w:val="24"/>
        </w:rPr>
        <w:t>6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a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-2</w:t>
      </w:r>
      <w:r w:rsidRPr="00D9166E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b</w:t>
      </w:r>
      <w:r w:rsidRPr="00D9166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Запишите в стандартном виде число 52000000.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Решите уравнения </w:t>
      </w:r>
    </w:p>
    <w:p w:rsidR="00F67BFE" w:rsidRPr="00D9166E" w:rsidRDefault="00D9166E" w:rsidP="00F67B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45" w:dyaOrig="315">
          <v:shape id="_x0000_i1247" type="#_x0000_t75" style="width:61.7pt;height:15.9pt" o:ole="">
            <v:imagedata r:id="rId429" o:title=""/>
          </v:shape>
          <o:OLEObject Type="Embed" ProgID="Equation.3" ShapeID="_x0000_i1247" DrawAspect="Content" ObjectID="_1609418658" r:id="rId530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;б)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005" w:dyaOrig="315">
          <v:shape id="_x0000_i1248" type="#_x0000_t75" style="width:51.45pt;height:15.9pt" o:ole="">
            <v:imagedata r:id="rId431" o:title=""/>
          </v:shape>
          <o:OLEObject Type="Embed" ProgID="Equation.3" ShapeID="_x0000_i1248" DrawAspect="Content" ObjectID="_1609418659" r:id="rId531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в) </w:t>
      </w:r>
      <w:r w:rsidR="00F67BFE" w:rsidRPr="00D9166E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575" w:dyaOrig="315">
          <v:shape id="_x0000_i1249" type="#_x0000_t75" style="width:77.6pt;height:15.9pt" o:ole="">
            <v:imagedata r:id="rId433" o:title=""/>
          </v:shape>
          <o:OLEObject Type="Embed" ProgID="Equation.3" ShapeID="_x0000_i1249" DrawAspect="Content" ObjectID="_1609418660" r:id="rId532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Найдите целые решения системы неравенств </w:t>
      </w:r>
    </w:p>
    <w:p w:rsidR="00F67BF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br w:type="textWrapping" w:clear="all"/>
      </w:r>
    </w:p>
    <w:p w:rsid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D9166E" w:rsidRPr="00D9166E" w:rsidRDefault="00D9166E" w:rsidP="00F67BFE">
      <w:pPr>
        <w:spacing w:after="0" w:line="24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contextualSpacing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При каких значениях</w:t>
      </w:r>
      <w:r w:rsidRPr="00D9166E">
        <w:rPr>
          <w:rFonts w:ascii="Times New Roman" w:eastAsia="Calibri" w:hAnsi="Times New Roman" w:cs="Times New Roman"/>
          <w:i/>
          <w:iCs/>
          <w:sz w:val="24"/>
          <w:szCs w:val="24"/>
        </w:rPr>
        <w:t>а</w:t>
      </w:r>
      <w:r w:rsidRPr="00D9166E">
        <w:rPr>
          <w:rFonts w:ascii="Times New Roman" w:eastAsia="Calibri" w:hAnsi="Times New Roman" w:cs="Times New Roman"/>
          <w:sz w:val="24"/>
          <w:szCs w:val="24"/>
        </w:rPr>
        <w:t xml:space="preserve"> имеет смысл выражение </w:t>
      </w:r>
    </w:p>
    <w:p w:rsidR="00F67BFE" w:rsidRPr="00D9166E" w:rsidRDefault="00D9166E" w:rsidP="00F67BFE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t xml:space="preserve">        </w:t>
      </w:r>
      <w:r w:rsidR="00F67BFE" w:rsidRPr="00D9166E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1665" w:dyaOrig="360">
          <v:shape id="_x0000_i1250" type="#_x0000_t75" style="width:84.15pt;height:18.7pt" o:ole="">
            <v:imagedata r:id="rId533" o:title=""/>
          </v:shape>
          <o:OLEObject Type="Embed" ProgID="Equation.3" ShapeID="_x0000_i1250" DrawAspect="Content" ObjectID="_1609418661" r:id="rId534"/>
        </w:object>
      </w:r>
      <w:r w:rsidR="00F67BFE"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?</w:t>
      </w:r>
    </w:p>
    <w:p w:rsidR="00F67BFE" w:rsidRPr="00D9166E" w:rsidRDefault="00F67BFE" w:rsidP="00F67BFE">
      <w:pPr>
        <w:numPr>
          <w:ilvl w:val="0"/>
          <w:numId w:val="122"/>
        </w:numPr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Упростите выражение:  </w:t>
      </w:r>
      <w:r w:rsidRPr="00D9166E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object w:dxaOrig="3105" w:dyaOrig="675">
          <v:shape id="_x0000_i1251" type="#_x0000_t75" style="width:156.15pt;height:33.65pt" o:ole="">
            <v:imagedata r:id="rId535" o:title=""/>
          </v:shape>
          <o:OLEObject Type="Embed" ProgID="Equation.3" ShapeID="_x0000_i1251" DrawAspect="Content" ObjectID="_1609418662" r:id="rId536"/>
        </w:object>
      </w:r>
      <w:r w:rsidRPr="00D9166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67BFE" w:rsidRPr="00A723D6" w:rsidRDefault="00F67BFE" w:rsidP="00F67BFE">
      <w:pPr>
        <w:numPr>
          <w:ilvl w:val="0"/>
          <w:numId w:val="122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9166E">
        <w:rPr>
          <w:rFonts w:ascii="Times New Roman" w:eastAsia="Calibri" w:hAnsi="Times New Roman" w:cs="Times New Roman"/>
          <w:sz w:val="24"/>
          <w:szCs w:val="24"/>
        </w:rPr>
        <w:t>«Ракета» на подводных крыльях имеет скорость на 50 км/ч большую, чем скорость теплохода, и поэтому путь в 210 км она прошла на 7 ч 30 мин скорее, чем теплоход. Найдите скорость «Ракеты».</w:t>
      </w:r>
    </w:p>
    <w:p w:rsidR="00D9166E" w:rsidRDefault="00D9166E" w:rsidP="00F67BF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D9166E" w:rsidSect="00D9166E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19597D" w:rsidRDefault="0019597D" w:rsidP="00F67BF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9597D" w:rsidRDefault="0019597D" w:rsidP="001959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4730" w:rsidRDefault="00054730" w:rsidP="00054730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016B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A1" w:rsidRPr="00016B66" w:rsidRDefault="001A2EA1" w:rsidP="00016B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6B66">
        <w:rPr>
          <w:rFonts w:ascii="Times New Roman" w:hAnsi="Times New Roman" w:cs="Times New Roman"/>
          <w:b/>
          <w:sz w:val="24"/>
          <w:szCs w:val="24"/>
        </w:rPr>
        <w:t xml:space="preserve"> 9 класс</w:t>
      </w:r>
      <w:r w:rsidR="00016B66">
        <w:rPr>
          <w:rFonts w:ascii="Times New Roman" w:hAnsi="Times New Roman" w:cs="Times New Roman"/>
          <w:b/>
          <w:sz w:val="24"/>
          <w:szCs w:val="24"/>
        </w:rPr>
        <w:t>. Алгебра.</w:t>
      </w:r>
      <w:r w:rsidRPr="00016B6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A56C4" w:rsidRDefault="00016B66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9 классе  по алгебре </w:t>
      </w:r>
      <w:r w:rsidR="004A6127">
        <w:rPr>
          <w:rFonts w:ascii="Times New Roman" w:hAnsi="Times New Roman" w:cs="Times New Roman"/>
          <w:sz w:val="24"/>
          <w:szCs w:val="24"/>
        </w:rPr>
        <w:t xml:space="preserve">6 </w:t>
      </w:r>
      <w:r>
        <w:rPr>
          <w:rFonts w:ascii="Times New Roman" w:hAnsi="Times New Roman" w:cs="Times New Roman"/>
          <w:sz w:val="24"/>
          <w:szCs w:val="24"/>
        </w:rPr>
        <w:t>текущих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 xml:space="preserve">, входная и 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 итогов</w:t>
      </w:r>
      <w:r>
        <w:rPr>
          <w:rFonts w:ascii="Times New Roman" w:hAnsi="Times New Roman" w:cs="Times New Roman"/>
          <w:sz w:val="24"/>
          <w:szCs w:val="24"/>
        </w:rPr>
        <w:t>ая работы</w:t>
      </w:r>
      <w:r w:rsidR="001A2EA1" w:rsidRPr="0005473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Входной срез</w:t>
      </w:r>
      <w:r w:rsidRPr="00DB274B">
        <w:rPr>
          <w:rFonts w:ascii="Times New Roman" w:hAnsi="Times New Roman" w:cs="Times New Roman"/>
          <w:b/>
          <w:sz w:val="24"/>
          <w:szCs w:val="24"/>
        </w:rPr>
        <w:tab/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Вариант 1.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b/>
          <w:sz w:val="24"/>
          <w:szCs w:val="24"/>
        </w:rPr>
        <w:t>Часть 1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i/>
          <w:sz w:val="24"/>
          <w:szCs w:val="24"/>
        </w:rPr>
        <w:t>К каждому заданию этой части даны 4 варианта ответа, из которых только один верный. Обведите цифру, которая обозначает номер выбранного Вами ответа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и выберите верный ответ: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00" w:dyaOrig="360">
          <v:shape id="_x0000_i1252" type="#_x0000_t75" style="width:20.55pt;height:14.95pt" o:ole="">
            <v:imagedata r:id="rId537" o:title=""/>
          </v:shape>
          <o:OLEObject Type="Embed" ProgID="Equation.3" ShapeID="_x0000_i1252" DrawAspect="Content" ObjectID="_1609418663" r:id="rId538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+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253" type="#_x0000_t75" style="width:18.7pt;height:13.1pt" o:ole="">
            <v:imagedata r:id="rId539" o:title=""/>
          </v:shape>
          <o:OLEObject Type="Embed" ProgID="Equation.3" ShapeID="_x0000_i1253" DrawAspect="Content" ObjectID="_1609418664" r:id="rId540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–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80" w:dyaOrig="360">
          <v:shape id="_x0000_i1254" type="#_x0000_t75" style="width:27.1pt;height:15.9pt" o:ole="">
            <v:imagedata r:id="rId541" o:title=""/>
          </v:shape>
          <o:OLEObject Type="Embed" ProgID="Equation.3" ShapeID="_x0000_i1254" DrawAspect="Content" ObjectID="_1609418665" r:id="rId542"/>
        </w:objec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 xml:space="preserve">1). 3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255" type="#_x0000_t75" style="width:18.7pt;height:18.7pt" o:ole="">
            <v:imagedata r:id="rId543" o:title=""/>
          </v:shape>
          <o:OLEObject Type="Embed" ProgID="Equation.3" ShapeID="_x0000_i1255" DrawAspect="Content" ObjectID="_1609418666" r:id="rId544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2). 2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256" type="#_x0000_t75" style="width:18.7pt;height:18.7pt" o:ole="">
            <v:imagedata r:id="rId545" o:title=""/>
          </v:shape>
          <o:OLEObject Type="Embed" ProgID="Equation.3" ShapeID="_x0000_i1256" DrawAspect="Content" ObjectID="_1609418667" r:id="rId546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3 ). 5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257" type="#_x0000_t75" style="width:18.7pt;height:18.7pt" o:ole="">
            <v:imagedata r:id="rId547" o:title=""/>
          </v:shape>
          <o:OLEObject Type="Embed" ProgID="Equation.3" ShapeID="_x0000_i1257" DrawAspect="Content" ObjectID="_1609418668" r:id="rId548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4)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258" type="#_x0000_t75" style="width:18.7pt;height:18.7pt" o:ole="">
            <v:imagedata r:id="rId549" o:title=""/>
          </v:shape>
          <o:OLEObject Type="Embed" ProgID="Equation.3" ShapeID="_x0000_i1258" DrawAspect="Content" ObjectID="_1609418669" r:id="rId550"/>
        </w:object>
      </w:r>
      <w:r w:rsidRPr="00DB274B">
        <w:rPr>
          <w:rFonts w:ascii="Times New Roman" w:hAnsi="Times New Roman" w:cs="Times New Roman"/>
          <w:sz w:val="24"/>
          <w:szCs w:val="24"/>
        </w:rPr>
        <w:t>.</w:t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А2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1459" w:dyaOrig="620">
          <v:shape id="_x0000_i1259" type="#_x0000_t75" style="width:56.1pt;height:24.3pt" o:ole="">
            <v:imagedata r:id="rId551" o:title=""/>
          </v:shape>
          <o:OLEObject Type="Embed" ProgID="Equation.3" ShapeID="_x0000_i1259" DrawAspect="Content" ObjectID="_1609418670" r:id="rId552"/>
        </w:objec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 xml:space="preserve">1).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580" w:dyaOrig="620">
          <v:shape id="_x0000_i1260" type="#_x0000_t75" style="width:20.55pt;height:22.45pt" o:ole="">
            <v:imagedata r:id="rId553" o:title=""/>
          </v:shape>
          <o:OLEObject Type="Embed" ProgID="Equation.3" ShapeID="_x0000_i1260" DrawAspect="Content" ObjectID="_1609418671" r:id="rId554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3.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  -3.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4).  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660" w:dyaOrig="620">
          <v:shape id="_x0000_i1261" type="#_x0000_t75" style="width:23.4pt;height:21.5pt" o:ole="">
            <v:imagedata r:id="rId555" o:title=""/>
          </v:shape>
          <o:OLEObject Type="Embed" ProgID="Equation.3" ShapeID="_x0000_i1261" DrawAspect="Content" ObjectID="_1609418672" r:id="rId556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А3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Сократите дробь 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940" w:dyaOrig="1080">
          <v:shape id="_x0000_i1262" type="#_x0000_t75" style="width:31.8pt;height:40.2pt" o:ole="">
            <v:imagedata r:id="rId557" o:title=""/>
          </v:shape>
          <o:OLEObject Type="Embed" ProgID="Equation.3" ShapeID="_x0000_i1262" DrawAspect="Content" ObjectID="_1609418673" r:id="rId558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 1). 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580" w:dyaOrig="620">
          <v:shape id="_x0000_i1263" type="#_x0000_t75" style="width:21.5pt;height:24.3pt" o:ole="">
            <v:imagedata r:id="rId559" o:title=""/>
          </v:shape>
          <o:OLEObject Type="Embed" ProgID="Equation.3" ShapeID="_x0000_i1263" DrawAspect="Content" ObjectID="_1609418674" r:id="rId560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2).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740" w:dyaOrig="1040">
          <v:shape id="_x0000_i1264" type="#_x0000_t75" style="width:29.9pt;height:43pt" o:ole="">
            <v:imagedata r:id="rId561" o:title=""/>
          </v:shape>
          <o:OLEObject Type="Embed" ProgID="Equation.3" ShapeID="_x0000_i1264" DrawAspect="Content" ObjectID="_1609418675" r:id="rId562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880" w:dyaOrig="620">
          <v:shape id="_x0000_i1265" type="#_x0000_t75" style="width:39.25pt;height:27.1pt" o:ole="">
            <v:imagedata r:id="rId563" o:title=""/>
          </v:shape>
          <o:OLEObject Type="Embed" ProgID="Equation.3" ShapeID="_x0000_i1265" DrawAspect="Content" ObjectID="_1609418676" r:id="rId564"/>
        </w:objec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 4).  </w:t>
      </w:r>
      <w:r w:rsidRPr="00DB274B">
        <w:rPr>
          <w:rFonts w:ascii="Times New Roman" w:hAnsi="Times New Roman" w:cs="Times New Roman"/>
          <w:position w:val="-66"/>
          <w:sz w:val="24"/>
          <w:szCs w:val="24"/>
        </w:rPr>
        <w:object w:dxaOrig="780" w:dyaOrig="1040">
          <v:shape id="_x0000_i1266" type="#_x0000_t75" style="width:30.85pt;height:41.15pt" o:ole="">
            <v:imagedata r:id="rId565" o:title=""/>
          </v:shape>
          <o:OLEObject Type="Embed" ProgID="Equation.3" ShapeID="_x0000_i1266" DrawAspect="Content" ObjectID="_1609418677" r:id="rId566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А4</w:t>
      </w:r>
      <w:r w:rsidRPr="00DB274B">
        <w:rPr>
          <w:rFonts w:ascii="Times New Roman" w:hAnsi="Times New Roman" w:cs="Times New Roman"/>
          <w:sz w:val="24"/>
          <w:szCs w:val="24"/>
        </w:rPr>
        <w:t>. Укажите координаты точки пересечения графиков функций  у = -0,5х +2   и у = -3 + 2х.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 (-2;-1)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( -2;1)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( 2;1)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( 2; -1).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А5</w:t>
      </w:r>
      <w:r w:rsidRPr="00DB274B">
        <w:rPr>
          <w:rFonts w:ascii="Times New Roman" w:hAnsi="Times New Roman" w:cs="Times New Roman"/>
          <w:sz w:val="24"/>
          <w:szCs w:val="24"/>
        </w:rPr>
        <w:t>. Найдите наибольший корень уравнения       х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+ 2х – 3 = 0.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1).-3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-8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2</w:t>
      </w: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Вариант 2.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274B" w:rsidRPr="00DB274B" w:rsidRDefault="00DB274B" w:rsidP="00DB27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Часть 1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B274B">
        <w:rPr>
          <w:rFonts w:ascii="Times New Roman" w:hAnsi="Times New Roman" w:cs="Times New Roman"/>
          <w:i/>
          <w:sz w:val="24"/>
          <w:szCs w:val="24"/>
        </w:rPr>
        <w:t>К каждому заданию этой части даны 4 варианта ответа, из которых только один верный. Обведите цифру, которая обозначает номер выбранного Вами ответа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А1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и выберите верный ответ: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267" type="#_x0000_t75" style="width:15.9pt;height:12.15pt" o:ole="">
            <v:imagedata r:id="rId567" o:title=""/>
          </v:shape>
          <o:OLEObject Type="Embed" ProgID="Equation.3" ShapeID="_x0000_i1267" DrawAspect="Content" ObjectID="_1609418678" r:id="rId568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+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480" w:dyaOrig="360">
          <v:shape id="_x0000_i1268" type="#_x0000_t75" style="width:18.7pt;height:13.1pt" o:ole="">
            <v:imagedata r:id="rId569" o:title=""/>
          </v:shape>
          <o:OLEObject Type="Embed" ProgID="Equation.3" ShapeID="_x0000_i1268" DrawAspect="Content" ObjectID="_1609418679" r:id="rId570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– </w:t>
      </w:r>
      <w:r w:rsidRPr="00DB274B">
        <w:rPr>
          <w:rFonts w:ascii="Times New Roman" w:hAnsi="Times New Roman" w:cs="Times New Roman"/>
          <w:position w:val="-8"/>
          <w:sz w:val="24"/>
          <w:szCs w:val="24"/>
        </w:rPr>
        <w:object w:dxaOrig="580" w:dyaOrig="360">
          <v:shape id="_x0000_i1269" type="#_x0000_t75" style="width:18.7pt;height:10.3pt" o:ole="">
            <v:imagedata r:id="rId571" o:title=""/>
          </v:shape>
          <o:OLEObject Type="Embed" ProgID="Equation.3" ShapeID="_x0000_i1269" DrawAspect="Content" ObjectID="_1609418680" r:id="rId572"/>
        </w:object>
      </w:r>
      <w:r w:rsidRPr="00DB274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270" type="#_x0000_t75" style="width:13.1pt;height:12.15pt" o:ole="">
            <v:imagedata r:id="rId573" o:title=""/>
          </v:shape>
          <o:OLEObject Type="Embed" ProgID="Equation.3" ShapeID="_x0000_i1270" DrawAspect="Content" ObjectID="_1609418681" r:id="rId574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 3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271" type="#_x0000_t75" style="width:14.95pt;height:13.1pt" o:ole="">
            <v:imagedata r:id="rId575" o:title=""/>
          </v:shape>
          <o:OLEObject Type="Embed" ProgID="Equation.3" ShapeID="_x0000_i1271" DrawAspect="Content" ObjectID="_1609418682" r:id="rId576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 4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272" type="#_x0000_t75" style="width:14.95pt;height:14.05pt" o:ole="">
            <v:imagedata r:id="rId577" o:title=""/>
          </v:shape>
          <o:OLEObject Type="Embed" ProgID="Equation.3" ShapeID="_x0000_i1272" DrawAspect="Content" ObjectID="_1609418683" r:id="rId578"/>
        </w:object>
      </w:r>
      <w:r w:rsidRPr="00DB274B">
        <w:rPr>
          <w:rFonts w:ascii="Times New Roman" w:hAnsi="Times New Roman" w:cs="Times New Roman"/>
          <w:sz w:val="24"/>
          <w:szCs w:val="24"/>
        </w:rPr>
        <w:t>;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4).-</w:t>
      </w:r>
      <w:r w:rsidRPr="00DB274B">
        <w:rPr>
          <w:rFonts w:ascii="Times New Roman" w:hAnsi="Times New Roman" w:cs="Times New Roman"/>
          <w:position w:val="-6"/>
          <w:sz w:val="24"/>
          <w:szCs w:val="24"/>
        </w:rPr>
        <w:object w:dxaOrig="380" w:dyaOrig="340">
          <v:shape id="_x0000_i1273" type="#_x0000_t75" style="width:14.95pt;height:14.05pt" o:ole="">
            <v:imagedata r:id="rId579" o:title=""/>
          </v:shape>
          <o:OLEObject Type="Embed" ProgID="Equation.3" ShapeID="_x0000_i1273" DrawAspect="Content" ObjectID="_1609418684" r:id="rId580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</w:t>
      </w:r>
      <w:r w:rsidRPr="00AF7639">
        <w:rPr>
          <w:rFonts w:ascii="Times New Roman" w:hAnsi="Times New Roman" w:cs="Times New Roman"/>
          <w:b/>
          <w:sz w:val="24"/>
          <w:szCs w:val="24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. Упростите выражение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1640" w:dyaOrig="620">
          <v:shape id="_x0000_i1274" type="#_x0000_t75" style="width:62.65pt;height:24.3pt" o:ole="">
            <v:imagedata r:id="rId581" o:title=""/>
          </v:shape>
          <o:OLEObject Type="Embed" ProgID="Equation.3" ShapeID="_x0000_i1274" DrawAspect="Content" ObjectID="_1609418685" r:id="rId582"/>
        </w:object>
      </w:r>
    </w:p>
    <w:p w:rsidR="00DB274B" w:rsidRPr="00DB274B" w:rsidRDefault="00DB274B" w:rsidP="00DB274B">
      <w:pPr>
        <w:spacing w:after="0" w:line="240" w:lineRule="auto"/>
        <w:ind w:left="1415" w:firstLine="709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 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3).2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AF7639">
        <w:rPr>
          <w:rFonts w:ascii="Times New Roman" w:hAnsi="Times New Roman" w:cs="Times New Roman"/>
          <w:sz w:val="24"/>
          <w:szCs w:val="24"/>
        </w:rPr>
        <w:tab/>
      </w:r>
      <w:r w:rsidRPr="00AF7639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>4).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620" w:dyaOrig="620">
          <v:shape id="_x0000_i1275" type="#_x0000_t75" style="width:20.55pt;height:28.05pt" o:ole="">
            <v:imagedata r:id="rId583" o:title=""/>
          </v:shape>
          <o:OLEObject Type="Embed" ProgID="Equation.3" ShapeID="_x0000_i1275" DrawAspect="Content" ObjectID="_1609418686" r:id="rId584"/>
        </w:objec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А3</w:t>
      </w:r>
      <w:r w:rsidRPr="00DB274B">
        <w:rPr>
          <w:rFonts w:ascii="Times New Roman" w:hAnsi="Times New Roman" w:cs="Times New Roman"/>
          <w:sz w:val="24"/>
          <w:szCs w:val="24"/>
        </w:rPr>
        <w:t>. Для функции у= -1,5 х – 5 найти х, при котором у=1.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1).-1,5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2).-4.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3).-2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2,5.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А4</w:t>
      </w:r>
      <w:r w:rsidRPr="00DB274B">
        <w:rPr>
          <w:rFonts w:ascii="Times New Roman" w:hAnsi="Times New Roman" w:cs="Times New Roman"/>
          <w:sz w:val="24"/>
          <w:szCs w:val="24"/>
        </w:rPr>
        <w:t>. Укажите координаты точки пересечения графиков функций у= 1,5х -2 и у= 4 – 0,5 х.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1).(3;2,5)</w:t>
      </w:r>
      <w:r w:rsidRPr="00DB274B">
        <w:rPr>
          <w:rFonts w:ascii="Times New Roman" w:hAnsi="Times New Roman" w:cs="Times New Roman"/>
          <w:sz w:val="24"/>
          <w:szCs w:val="24"/>
        </w:rPr>
        <w:tab/>
        <w:t>2). ( -3; -6,5)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 xml:space="preserve">3). ( 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220" w:dyaOrig="620">
          <v:shape id="_x0000_i1276" type="#_x0000_t75" style="width:10.3pt;height:29pt" o:ole="">
            <v:imagedata r:id="rId585" o:title=""/>
          </v:shape>
          <o:OLEObject Type="Embed" ProgID="Equation.3" ShapeID="_x0000_i1276" DrawAspect="Content" ObjectID="_1609418687" r:id="rId586"/>
        </w:object>
      </w:r>
      <w:r w:rsidRPr="00DB274B">
        <w:rPr>
          <w:rFonts w:ascii="Times New Roman" w:hAnsi="Times New Roman" w:cs="Times New Roman"/>
          <w:sz w:val="24"/>
          <w:szCs w:val="24"/>
        </w:rPr>
        <w:t>; -1,5)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( -</w:t>
      </w:r>
      <w:r w:rsidRPr="00DB274B">
        <w:rPr>
          <w:rFonts w:ascii="Times New Roman" w:hAnsi="Times New Roman" w:cs="Times New Roman"/>
          <w:position w:val="-24"/>
          <w:sz w:val="24"/>
          <w:szCs w:val="24"/>
        </w:rPr>
        <w:object w:dxaOrig="220" w:dyaOrig="620">
          <v:shape id="_x0000_i1277" type="#_x0000_t75" style="width:10.3pt;height:29pt" o:ole="">
            <v:imagedata r:id="rId585" o:title=""/>
          </v:shape>
          <o:OLEObject Type="Embed" ProgID="Equation.3" ShapeID="_x0000_i1277" DrawAspect="Content" ObjectID="_1609418688" r:id="rId587"/>
        </w:object>
      </w:r>
      <w:r w:rsidRPr="00DB274B">
        <w:rPr>
          <w:rFonts w:ascii="Times New Roman" w:hAnsi="Times New Roman" w:cs="Times New Roman"/>
          <w:sz w:val="24"/>
          <w:szCs w:val="24"/>
        </w:rPr>
        <w:t>; - 2,5)</w:t>
      </w:r>
    </w:p>
    <w:p w:rsidR="00DB274B" w:rsidRP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b/>
          <w:sz w:val="24"/>
          <w:szCs w:val="24"/>
        </w:rPr>
        <w:t>А5</w:t>
      </w:r>
      <w:r w:rsidRPr="00DB274B">
        <w:rPr>
          <w:rFonts w:ascii="Times New Roman" w:hAnsi="Times New Roman" w:cs="Times New Roman"/>
          <w:sz w:val="24"/>
          <w:szCs w:val="24"/>
        </w:rPr>
        <w:t>. Найдите наименьший корень уравнения х</w:t>
      </w:r>
      <w:r w:rsidRPr="00DB27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274B">
        <w:rPr>
          <w:rFonts w:ascii="Times New Roman" w:hAnsi="Times New Roman" w:cs="Times New Roman"/>
          <w:sz w:val="24"/>
          <w:szCs w:val="24"/>
        </w:rPr>
        <w:t xml:space="preserve"> – 6х – 7 =0.</w:t>
      </w:r>
    </w:p>
    <w:p w:rsidR="00DB274B" w:rsidRPr="00DB274B" w:rsidRDefault="00DB274B" w:rsidP="00DB274B">
      <w:pPr>
        <w:spacing w:after="0" w:line="240" w:lineRule="auto"/>
        <w:ind w:left="1416" w:firstLine="708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>1).7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2).-8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3).-1</w:t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</w:r>
      <w:r w:rsidRPr="00DB274B">
        <w:rPr>
          <w:rFonts w:ascii="Times New Roman" w:hAnsi="Times New Roman" w:cs="Times New Roman"/>
          <w:sz w:val="24"/>
          <w:szCs w:val="24"/>
        </w:rPr>
        <w:tab/>
        <w:t>4). 4</w:t>
      </w:r>
    </w:p>
    <w:p w:rsidR="00614B38" w:rsidRDefault="00614B38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B38" w:rsidRDefault="00614B38" w:rsidP="00DB27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16B66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274B">
        <w:rPr>
          <w:rFonts w:ascii="Times New Roman" w:hAnsi="Times New Roman" w:cs="Times New Roman"/>
          <w:sz w:val="24"/>
          <w:szCs w:val="24"/>
        </w:rPr>
        <w:t xml:space="preserve">.                </w:t>
      </w:r>
    </w:p>
    <w:p w:rsidR="00DB274B" w:rsidRDefault="00DB274B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7216" w:rsidRDefault="00397216" w:rsidP="00DB27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274B" w:rsidRDefault="00DB274B" w:rsidP="00016B6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B36E7F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B36E7F" w:rsidRDefault="00397216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82C99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1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B36E7F">
        <w:rPr>
          <w:rFonts w:ascii="Times New Roman" w:hAnsi="Times New Roman" w:cs="Times New Roman"/>
          <w:bCs/>
          <w:sz w:val="24"/>
          <w:szCs w:val="24"/>
        </w:rPr>
        <w:t>«Квадратичная функция</w:t>
      </w:r>
      <w:r w:rsidRPr="00B36E7F">
        <w:rPr>
          <w:rFonts w:ascii="Times New Roman" w:hAnsi="Times New Roman" w:cs="Times New Roman"/>
          <w:b/>
          <w:bCs/>
          <w:sz w:val="24"/>
          <w:szCs w:val="24"/>
        </w:rPr>
        <w:t>».</w:t>
      </w:r>
    </w:p>
    <w:p w:rsidR="00397216" w:rsidRPr="00B36E7F" w:rsidRDefault="00397216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B36E7F">
        <w:rPr>
          <w:rFonts w:ascii="Times New Roman" w:hAnsi="Times New Roman" w:cs="Times New Roman"/>
          <w:bCs/>
          <w:sz w:val="20"/>
          <w:szCs w:val="20"/>
        </w:rPr>
        <w:t>В а р и а н т  1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1. Разложите на множители квадратный трехчлен: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14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+ 45;</w:t>
      </w:r>
      <w:r w:rsidRPr="00382C99">
        <w:rPr>
          <w:rFonts w:ascii="Times New Roman" w:hAnsi="Times New Roman" w:cs="Times New Roman"/>
          <w:sz w:val="20"/>
          <w:szCs w:val="20"/>
        </w:rPr>
        <w:tab/>
      </w:r>
      <w:r w:rsidRPr="00382C99">
        <w:rPr>
          <w:rFonts w:ascii="Times New Roman" w:hAnsi="Times New Roman" w:cs="Times New Roman"/>
          <w:sz w:val="20"/>
          <w:szCs w:val="20"/>
        </w:rPr>
        <w:tab/>
        <w:t>б) 3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+ 7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6.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2. Постройте  график  функции 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2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8.  Найдите  с  помощью графика: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значение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при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–1,5;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б) значения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, при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3;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в) нули функции;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г) промежутки,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&gt; 0 и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&lt; 0;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д) промежуток, в котором функция возрастает.</w:t>
      </w:r>
    </w:p>
    <w:p w:rsidR="00397216" w:rsidRDefault="00397216" w:rsidP="00614B38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3.  Найдите наименьшее значение квадратного трехчлена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6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+ 11.</w:t>
      </w:r>
      <w:r>
        <w:rPr>
          <w:rFonts w:ascii="Times New Roman" w:hAnsi="Times New Roman" w:cs="Times New Roman"/>
          <w:sz w:val="20"/>
          <w:szCs w:val="20"/>
        </w:rPr>
        <w:tab/>
      </w: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36E7F" w:rsidRDefault="00B36E7F" w:rsidP="0039721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397216" w:rsidRPr="00B36E7F" w:rsidRDefault="00397216" w:rsidP="00397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0"/>
          <w:szCs w:val="20"/>
        </w:rPr>
      </w:pPr>
      <w:r w:rsidRPr="00B36E7F">
        <w:rPr>
          <w:rFonts w:ascii="Times New Roman" w:hAnsi="Times New Roman" w:cs="Times New Roman"/>
          <w:bCs/>
          <w:sz w:val="20"/>
          <w:szCs w:val="20"/>
        </w:rPr>
        <w:t>В а р и а н т  2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1. Разложите на множители квадратный трехчлен: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10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+ 21;</w:t>
      </w:r>
      <w:r w:rsidRPr="00382C99">
        <w:rPr>
          <w:rFonts w:ascii="Times New Roman" w:hAnsi="Times New Roman" w:cs="Times New Roman"/>
          <w:sz w:val="20"/>
          <w:szCs w:val="20"/>
        </w:rPr>
        <w:tab/>
      </w:r>
      <w:r w:rsidRPr="00382C99">
        <w:rPr>
          <w:rFonts w:ascii="Times New Roman" w:hAnsi="Times New Roman" w:cs="Times New Roman"/>
          <w:sz w:val="20"/>
          <w:szCs w:val="20"/>
        </w:rPr>
        <w:tab/>
        <w:t>б) 5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+ 9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2.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2. Постройте  график  функции 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– 5.  Найдите  с  помощью графика: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а) значение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при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0,5;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б) значения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, при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= 3;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в) нули функции;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 xml:space="preserve">г) промежутки,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&gt; 0 и в которых 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382C99">
        <w:rPr>
          <w:rFonts w:ascii="Times New Roman" w:hAnsi="Times New Roman" w:cs="Times New Roman"/>
          <w:sz w:val="20"/>
          <w:szCs w:val="20"/>
        </w:rPr>
        <w:t xml:space="preserve"> &lt; 0;</w:t>
      </w:r>
    </w:p>
    <w:p w:rsidR="00397216" w:rsidRPr="00382C99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д) промежуток, в котором функция убывает.</w:t>
      </w:r>
    </w:p>
    <w:p w:rsidR="00397216" w:rsidRDefault="00397216" w:rsidP="00397216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382C99">
        <w:rPr>
          <w:rFonts w:ascii="Times New Roman" w:hAnsi="Times New Roman" w:cs="Times New Roman"/>
          <w:sz w:val="20"/>
          <w:szCs w:val="20"/>
        </w:rPr>
        <w:t>3.  Найдите наибольшее значение квадратного трехчлена –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+ 4</w:t>
      </w:r>
      <w:r w:rsidRPr="00382C99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382C99">
        <w:rPr>
          <w:rFonts w:ascii="Times New Roman" w:hAnsi="Times New Roman" w:cs="Times New Roman"/>
          <w:sz w:val="20"/>
          <w:szCs w:val="20"/>
        </w:rPr>
        <w:t xml:space="preserve"> + 3.</w:t>
      </w: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B36E7F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B36E7F" w:rsidRDefault="00B36E7F" w:rsidP="00614B38">
      <w:pPr>
        <w:tabs>
          <w:tab w:val="center" w:pos="732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</w:rPr>
        <w:sectPr w:rsidR="00B36E7F" w:rsidSect="00B36E7F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B36E7F" w:rsidRDefault="00B36E7F" w:rsidP="00614B3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B36E7F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B36E7F" w:rsidRPr="00B36E7F" w:rsidRDefault="00B36E7F" w:rsidP="00750B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B36E7F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«Уравнения и неравенства с одной переменной».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Ва р и а н т  1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уравнение: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а)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81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495300"/>
            <wp:effectExtent l="0" t="0" r="0" b="0"/>
            <wp:docPr id="1540" name="Рисунок 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"/>
                    <pic:cNvPicPr>
                      <a:picLocks noChangeAspect="1" noChangeArrowheads="1"/>
                    </pic:cNvPicPr>
                  </pic:nvPicPr>
                  <pic:blipFill>
                    <a:blip r:embed="rId5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= 2.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2. Решите биквадратное уравнение: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19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+ 48 =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3. Решите неравенство: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13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+ 6 &lt; 0;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неравенство, используя метод интервалов: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+ 8)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4) &gt;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7675" cy="466725"/>
            <wp:effectExtent l="0" t="0" r="0" b="0"/>
            <wp:docPr id="1541" name="Рисунок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5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&lt; 0.</w:t>
      </w:r>
    </w:p>
    <w:p w:rsid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14B38" w:rsidRDefault="00614B38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614B38" w:rsidRDefault="00614B38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614B38" w:rsidRDefault="00614B38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уравнение: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а)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25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76325" cy="495300"/>
            <wp:effectExtent l="0" t="0" r="0" b="0"/>
            <wp:docPr id="1543" name="Рисунок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5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= 1.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2. Решите биквадратное уравнение: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45 = 0.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Решите неравенство: 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15 &gt; 0;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4. Решите неравенство, используя метод интервалов: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а)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+ 11) (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–9) &lt; 0;</w:t>
      </w:r>
      <w:r w:rsidRPr="00B36E7F">
        <w:rPr>
          <w:rFonts w:ascii="Times New Roman" w:hAnsi="Times New Roman" w:cs="Times New Roman"/>
          <w:sz w:val="24"/>
          <w:szCs w:val="24"/>
        </w:rPr>
        <w:tab/>
      </w:r>
      <w:r w:rsidRPr="00B36E7F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8625" cy="466725"/>
            <wp:effectExtent l="0" t="0" r="0" b="0"/>
            <wp:docPr id="1544" name="Рисунок 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"/>
                    <pic:cNvPicPr>
                      <a:picLocks noChangeAspect="1" noChangeArrowheads="1"/>
                    </pic:cNvPicPr>
                  </pic:nvPicPr>
                  <pic:blipFill>
                    <a:blip r:embed="rId5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6E7F">
        <w:rPr>
          <w:rFonts w:ascii="Times New Roman" w:hAnsi="Times New Roman" w:cs="Times New Roman"/>
          <w:sz w:val="24"/>
          <w:szCs w:val="24"/>
        </w:rPr>
        <w:t xml:space="preserve"> &gt; 0.</w:t>
      </w:r>
    </w:p>
    <w:p w:rsidR="000B7B57" w:rsidRDefault="000B7B57" w:rsidP="00B36E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Sect="00614B38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614B38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614B38" w:rsidRDefault="00B36E7F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36E7F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3</w:t>
      </w:r>
      <w:r w:rsidRPr="00B36E7F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0B7B57">
        <w:rPr>
          <w:rFonts w:ascii="Times New Roman" w:hAnsi="Times New Roman" w:cs="Times New Roman"/>
          <w:bCs/>
          <w:sz w:val="24"/>
          <w:szCs w:val="24"/>
        </w:rPr>
        <w:t>Уравнения и неравенства с двумя переменными»</w:t>
      </w:r>
      <w:r w:rsidR="000B7B57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:rsidR="00B36E7F" w:rsidRPr="000B7B57" w:rsidRDefault="00B36E7F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0015" cy="362737"/>
            <wp:effectExtent l="0" t="0" r="1485" b="0"/>
            <wp:docPr id="1630" name="Рисунок 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0"/>
                    <pic:cNvPicPr>
                      <a:picLocks noChangeAspect="1" noChangeArrowheads="1"/>
                    </pic:cNvPicPr>
                  </pic:nvPicPr>
                  <pic:blipFill>
                    <a:blip r:embed="rId5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4" cy="36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2. Периметр прямоугольника равен 28 м, а его площадь равна 40 м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>. Найдите стороны прямоугольника.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Не выполняя построения, найдите координаты точек пересечения параболы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+ 4 и прямой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6.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B36E7F" w:rsidRPr="000B7B57" w:rsidRDefault="00B36E7F" w:rsidP="00750B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1. Решите систему уравнений: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6265" cy="337896"/>
            <wp:effectExtent l="0" t="0" r="6185" b="0"/>
            <wp:docPr id="1633" name="Рисунок 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3"/>
                    <pic:cNvPicPr>
                      <a:picLocks noChangeAspect="1" noChangeArrowheads="1"/>
                    </pic:cNvPicPr>
                  </pic:nvPicPr>
                  <pic:blipFill>
                    <a:blip r:embed="rId5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" cy="338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>2. Одна из сторон прямоугольника на 2 см больше другой стороны. Найдите стороны прямоугольника, если его площадь равна 120 см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>.</w:t>
      </w:r>
    </w:p>
    <w:p w:rsidR="00B36E7F" w:rsidRPr="00B36E7F" w:rsidRDefault="00B36E7F" w:rsidP="00B36E7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36E7F">
        <w:rPr>
          <w:rFonts w:ascii="Times New Roman" w:hAnsi="Times New Roman" w:cs="Times New Roman"/>
          <w:sz w:val="24"/>
          <w:szCs w:val="24"/>
        </w:rPr>
        <w:t xml:space="preserve">3. Не выполняя построения, найдите координаты точек пересечения окружности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10 и прямой 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B36E7F">
        <w:rPr>
          <w:rFonts w:ascii="Times New Roman" w:hAnsi="Times New Roman" w:cs="Times New Roman"/>
          <w:sz w:val="24"/>
          <w:szCs w:val="24"/>
        </w:rPr>
        <w:t xml:space="preserve"> + 2</w:t>
      </w:r>
      <w:r w:rsidRPr="00B36E7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B36E7F">
        <w:rPr>
          <w:rFonts w:ascii="Times New Roman" w:hAnsi="Times New Roman" w:cs="Times New Roman"/>
          <w:sz w:val="24"/>
          <w:szCs w:val="24"/>
        </w:rPr>
        <w:t xml:space="preserve"> = 5.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Sect="000B7B5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4</w:t>
      </w:r>
      <w:r w:rsidRPr="000B7B57">
        <w:rPr>
          <w:rFonts w:ascii="Times New Roman" w:hAnsi="Times New Roman" w:cs="Times New Roman"/>
          <w:bCs/>
          <w:sz w:val="24"/>
          <w:szCs w:val="24"/>
        </w:rPr>
        <w:t>«Арифметическая прогрессия».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двадцать третий член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–15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d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Найдите сумму шестнадцати первых членов арифметической прогрессии: 8; 4; 0; …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3. Найдите сумму шестидесяти первых членов последовательности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заданной формулой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3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– 1.</w:t>
      </w:r>
    </w:p>
    <w:p w:rsidR="000B7B57" w:rsidRPr="000B7B57" w:rsidRDefault="000B7B57" w:rsidP="00614B38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Ва р и а н т  2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восемнадцатый член арифметической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70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d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–3.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Найдите сумму двадцати первых членов арифметической прогрессии: –21; –18; –15; …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3. Найдите сумму сорока первых членов последовательности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заданной формулой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4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 – 2.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5</w:t>
      </w:r>
      <w:r w:rsidRPr="000B7B57">
        <w:rPr>
          <w:rFonts w:ascii="Times New Roman" w:hAnsi="Times New Roman" w:cs="Times New Roman"/>
          <w:bCs/>
          <w:sz w:val="24"/>
          <w:szCs w:val="24"/>
        </w:rPr>
        <w:t>«Геометрическая прогрессия»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1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седьмой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–32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1240" cy="320633"/>
            <wp:effectExtent l="19050" t="0" r="0" b="0"/>
            <wp:docPr id="30" name="Рисунок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5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6" cy="342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>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Первый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>) равен 2, а знаменатель равен 3. Найдите сумму шести первых членов этой прогрессии.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 xml:space="preserve">3. Между числами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433" cy="308758"/>
            <wp:effectExtent l="19050" t="0" r="0" b="0"/>
            <wp:docPr id="31" name="Рисунок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/>
                    <pic:cNvPicPr>
                      <a:picLocks noChangeAspect="1" noChangeArrowheads="1"/>
                    </pic:cNvPicPr>
                  </pic:nvPicPr>
                  <pic:blipFill>
                    <a:blip r:embed="rId5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09" cy="315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 xml:space="preserve"> и 3 вставьте три числа, которые вместе с данными числами образуют геометрическую прогрессию.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B7B57">
        <w:rPr>
          <w:rFonts w:ascii="Times New Roman" w:hAnsi="Times New Roman" w:cs="Times New Roman"/>
          <w:bCs/>
          <w:sz w:val="24"/>
          <w:szCs w:val="24"/>
        </w:rPr>
        <w:t>В а р и а н т  2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1. Найдите шестой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 xml:space="preserve">), если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0,81 и 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q</w:t>
      </w:r>
      <w:r w:rsidRPr="000B7B57">
        <w:rPr>
          <w:rFonts w:ascii="Times New Roman" w:hAnsi="Times New Roman" w:cs="Times New Roman"/>
          <w:sz w:val="24"/>
          <w:szCs w:val="24"/>
        </w:rPr>
        <w:t xml:space="preserve"> =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4621" cy="261257"/>
            <wp:effectExtent l="0" t="0" r="0" b="0"/>
            <wp:docPr id="1536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72" cy="26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>.</w:t>
      </w:r>
    </w:p>
    <w:p w:rsid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>2. Первый член геометрической прогрессии (</w:t>
      </w:r>
      <w:r w:rsidRPr="000B7B57">
        <w:rPr>
          <w:rFonts w:ascii="Times New Roman" w:hAnsi="Times New Roman" w:cs="Times New Roman"/>
          <w:i/>
          <w:iCs/>
          <w:sz w:val="24"/>
          <w:szCs w:val="24"/>
        </w:rPr>
        <w:t>b</w:t>
      </w:r>
      <w:r w:rsidRPr="000B7B5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п</w:t>
      </w:r>
      <w:r w:rsidRPr="000B7B57">
        <w:rPr>
          <w:rFonts w:ascii="Times New Roman" w:hAnsi="Times New Roman" w:cs="Times New Roman"/>
          <w:sz w:val="24"/>
          <w:szCs w:val="24"/>
        </w:rPr>
        <w:t>) равен 6, а знаменатель равен 2. Найдите сумму семи первых членов этой прогрессии.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0B7B57">
        <w:rPr>
          <w:rFonts w:ascii="Times New Roman" w:hAnsi="Times New Roman" w:cs="Times New Roman"/>
          <w:sz w:val="24"/>
          <w:szCs w:val="24"/>
        </w:rPr>
        <w:t xml:space="preserve">3. Между числами </w:t>
      </w:r>
      <w:r w:rsidRPr="000B7B5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504" cy="249382"/>
            <wp:effectExtent l="19050" t="0" r="0" b="0"/>
            <wp:docPr id="1537" name="Рисунок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/>
                    <pic:cNvPicPr>
                      <a:picLocks noChangeAspect="1" noChangeArrowheads="1"/>
                    </pic:cNvPicPr>
                  </pic:nvPicPr>
                  <pic:blipFill>
                    <a:blip r:embed="rId5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3" cy="254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7B57">
        <w:rPr>
          <w:rFonts w:ascii="Times New Roman" w:hAnsi="Times New Roman" w:cs="Times New Roman"/>
          <w:sz w:val="24"/>
          <w:szCs w:val="24"/>
        </w:rPr>
        <w:t xml:space="preserve"> и 196 вставьте три числа так, чтобы они вместе с данными числами составили геометрическую прогрессию.</w:t>
      </w:r>
    </w:p>
    <w:p w:rsidR="000B7B57" w:rsidRDefault="000B7B57" w:rsidP="000B7B57">
      <w:pPr>
        <w:sectPr w:rsidR="000B7B57" w:rsidSect="000B7B5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0B7B57" w:rsidRDefault="000B7B57" w:rsidP="000B7B57"/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caps/>
          <w:sz w:val="24"/>
          <w:szCs w:val="24"/>
        </w:rPr>
      </w:pPr>
      <w:r w:rsidRPr="00720FB0"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6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5B035F">
        <w:rPr>
          <w:rFonts w:ascii="Times New Roman" w:hAnsi="Times New Roman" w:cs="Times New Roman"/>
          <w:bCs/>
          <w:caps/>
          <w:sz w:val="24"/>
          <w:szCs w:val="24"/>
        </w:rPr>
        <w:t>«Элементы комбинаторики и теории вероятностей»</w:t>
      </w:r>
    </w:p>
    <w:p w:rsidR="005B035F" w:rsidRPr="005B035F" w:rsidRDefault="005B035F" w:rsidP="005B035F">
      <w:pPr>
        <w:autoSpaceDE w:val="0"/>
        <w:autoSpaceDN w:val="0"/>
        <w:adjustRightInd w:val="0"/>
        <w:spacing w:after="60" w:line="252" w:lineRule="auto"/>
        <w:jc w:val="center"/>
        <w:rPr>
          <w:rFonts w:ascii="Times New Roman" w:hAnsi="Times New Roman" w:cs="Times New Roman"/>
          <w:bCs/>
          <w:sz w:val="28"/>
          <w:szCs w:val="28"/>
        </w:rPr>
        <w:sectPr w:rsidR="005B035F" w:rsidRPr="005B035F" w:rsidSect="004776A3">
          <w:type w:val="continuous"/>
          <w:pgSz w:w="15840" w:h="12240" w:orient="landscape"/>
          <w:pgMar w:top="510" w:right="510" w:bottom="510" w:left="1134" w:header="720" w:footer="720" w:gutter="0"/>
          <w:cols w:space="720"/>
          <w:noEndnote/>
        </w:sectPr>
      </w:pPr>
    </w:p>
    <w:p w:rsidR="005B035F" w:rsidRPr="005B035F" w:rsidRDefault="005B035F" w:rsidP="005B035F">
      <w:pPr>
        <w:autoSpaceDE w:val="0"/>
        <w:autoSpaceDN w:val="0"/>
        <w:adjustRightInd w:val="0"/>
        <w:spacing w:after="60" w:line="252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5B035F">
        <w:rPr>
          <w:rFonts w:ascii="Times New Roman" w:hAnsi="Times New Roman" w:cs="Times New Roman"/>
          <w:bCs/>
          <w:sz w:val="20"/>
          <w:szCs w:val="20"/>
        </w:rPr>
        <w:t>В а р и а н т  1</w:t>
      </w:r>
    </w:p>
    <w:p w:rsidR="005B035F" w:rsidRPr="00720FB0" w:rsidRDefault="005B035F" w:rsidP="005B035F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1. На стол бросают два игральных тетраэдра (серый и белый), на гранях каждого из которых точками обозначены числа от 1 до 4. Сколько различных пар чисел может появиться на гранях этих тетраэдров, соприкасающихся с поверхностью стола?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2. Сколько существует шестизначных чисел (без повторения цифр), у которых цифра 5 является последней?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3. В бригаде 4 женщины и 3 мужчины. Среди членов бригады разыгрываются 4 билета в театр. Какова вероятность того, что среди обладателей билетов окажется 2 женщины и 2 мужчины?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 xml:space="preserve">4. На каждой карточке написана одна из букв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к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л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м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н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о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п</w:t>
      </w:r>
      <w:r w:rsidRPr="00720FB0">
        <w:rPr>
          <w:rFonts w:ascii="Times New Roman" w:hAnsi="Times New Roman" w:cs="Times New Roman"/>
          <w:sz w:val="20"/>
          <w:szCs w:val="20"/>
        </w:rPr>
        <w:t xml:space="preserve">. Четыре карточки наугад выкладывают одну за другой в ряд. Какова вероятность, что при выкладывании получится слово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«клоп»</w:t>
      </w:r>
      <w:r w:rsidRPr="00720FB0">
        <w:rPr>
          <w:rFonts w:ascii="Times New Roman" w:hAnsi="Times New Roman" w:cs="Times New Roman"/>
          <w:sz w:val="20"/>
          <w:szCs w:val="20"/>
        </w:rPr>
        <w:t>?</w:t>
      </w:r>
    </w:p>
    <w:p w:rsidR="005B035F" w:rsidRDefault="005B035F" w:rsidP="005B035F">
      <w:pPr>
        <w:autoSpaceDE w:val="0"/>
        <w:autoSpaceDN w:val="0"/>
        <w:adjustRightInd w:val="0"/>
        <w:spacing w:before="120" w:after="60" w:line="252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5B035F" w:rsidRPr="005B035F" w:rsidRDefault="005B035F" w:rsidP="005B035F">
      <w:pPr>
        <w:autoSpaceDE w:val="0"/>
        <w:autoSpaceDN w:val="0"/>
        <w:adjustRightInd w:val="0"/>
        <w:spacing w:before="120" w:after="60" w:line="252" w:lineRule="auto"/>
        <w:rPr>
          <w:rFonts w:ascii="Times New Roman" w:hAnsi="Times New Roman" w:cs="Times New Roman"/>
          <w:bCs/>
          <w:sz w:val="20"/>
          <w:szCs w:val="20"/>
        </w:rPr>
      </w:pPr>
      <w:r w:rsidRPr="005B035F">
        <w:rPr>
          <w:rFonts w:ascii="Times New Roman" w:hAnsi="Times New Roman" w:cs="Times New Roman"/>
          <w:bCs/>
          <w:sz w:val="20"/>
          <w:szCs w:val="20"/>
        </w:rPr>
        <w:t>В а р и а н т  2</w:t>
      </w:r>
    </w:p>
    <w:p w:rsidR="005B035F" w:rsidRPr="00720FB0" w:rsidRDefault="005B035F" w:rsidP="005B035F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1. Из коробки, содержащей 8 мелков различных цветов, Гена и Таня берут по одному мелку. Сколько существует различных вариантов такого выбора двух мелков?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2. Сколько существует пятизначных чисел (без повторения цифр), у которых вторая цифра в записи 4?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>3. В урне 6 белых и 4 черных шара. Из этой урны наудачу извлекли 5 шаров. Какова вероятность того, что 2 из них белые, а 3 черные?</w:t>
      </w:r>
    </w:p>
    <w:p w:rsidR="005B035F" w:rsidRPr="00720FB0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sz w:val="20"/>
          <w:szCs w:val="20"/>
        </w:rPr>
      </w:pPr>
      <w:r w:rsidRPr="00720FB0">
        <w:rPr>
          <w:rFonts w:ascii="Times New Roman" w:hAnsi="Times New Roman" w:cs="Times New Roman"/>
          <w:sz w:val="20"/>
          <w:szCs w:val="20"/>
        </w:rPr>
        <w:t xml:space="preserve">4. На каждой карточке написана одна из букв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р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с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т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у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ф</w:t>
      </w:r>
      <w:r w:rsidRPr="00720FB0">
        <w:rPr>
          <w:rFonts w:ascii="Times New Roman" w:hAnsi="Times New Roman" w:cs="Times New Roman"/>
          <w:sz w:val="20"/>
          <w:szCs w:val="20"/>
        </w:rPr>
        <w:t xml:space="preserve">,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х</w:t>
      </w:r>
      <w:r w:rsidRPr="00720FB0">
        <w:rPr>
          <w:rFonts w:ascii="Times New Roman" w:hAnsi="Times New Roman" w:cs="Times New Roman"/>
          <w:sz w:val="20"/>
          <w:szCs w:val="20"/>
        </w:rPr>
        <w:t xml:space="preserve">. Четыре карточки наугад выкладывают одну за другой в ряд. Какова вероятность, что при выкладывании получится слово </w:t>
      </w:r>
      <w:r w:rsidRPr="00720FB0">
        <w:rPr>
          <w:rFonts w:ascii="Times New Roman" w:hAnsi="Times New Roman" w:cs="Times New Roman"/>
          <w:i/>
          <w:iCs/>
          <w:sz w:val="20"/>
          <w:szCs w:val="20"/>
        </w:rPr>
        <w:t>«хруст»</w:t>
      </w:r>
      <w:r w:rsidRPr="00720FB0">
        <w:rPr>
          <w:rFonts w:ascii="Times New Roman" w:hAnsi="Times New Roman" w:cs="Times New Roman"/>
          <w:sz w:val="20"/>
          <w:szCs w:val="20"/>
        </w:rPr>
        <w:t>?</w:t>
      </w:r>
    </w:p>
    <w:p w:rsidR="000B7B57" w:rsidRPr="000B7B57" w:rsidRDefault="000B7B57" w:rsidP="000B7B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0B7B57" w:rsidRPr="000B7B57" w:rsidSect="004776A3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5B035F" w:rsidRDefault="005B035F" w:rsidP="005572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  <w:sectPr w:rsidR="005B035F" w:rsidSect="004776A3">
          <w:type w:val="continuous"/>
          <w:pgSz w:w="15840" w:h="12240" w:orient="landscape"/>
          <w:pgMar w:top="510" w:right="510" w:bottom="510" w:left="1134" w:header="720" w:footer="720" w:gutter="0"/>
          <w:cols w:space="720"/>
          <w:noEndnote/>
        </w:sectPr>
      </w:pPr>
    </w:p>
    <w:p w:rsidR="005B035F" w:rsidRPr="005B035F" w:rsidRDefault="005B035F" w:rsidP="005572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b/>
          <w:bCs/>
          <w:caps/>
          <w:sz w:val="24"/>
          <w:szCs w:val="24"/>
        </w:rPr>
        <w:t>Итоговая контрольная работа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  <w:sectPr w:rsidR="005B035F" w:rsidRPr="005B035F" w:rsidSect="005B035F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B035F">
        <w:rPr>
          <w:rFonts w:ascii="Times New Roman" w:hAnsi="Times New Roman" w:cs="Times New Roman"/>
          <w:bCs/>
          <w:sz w:val="24"/>
          <w:szCs w:val="24"/>
        </w:rPr>
        <w:t>В а р и а н т  I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1. Упростите выражение: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76425" cy="523875"/>
            <wp:effectExtent l="19050" t="0" r="9525" b="0"/>
            <wp:docPr id="1538" name="Рисунок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5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2. Решите систему уравнений: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38200" cy="571500"/>
            <wp:effectExtent l="0" t="0" r="0" b="0"/>
            <wp:docPr id="1539" name="Рисунок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5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3. Решите неравенство 5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1,5 (2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+ 3) &lt; 4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+ 1,5.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4. Найдите значение выражения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90600" cy="276225"/>
            <wp:effectExtent l="0" t="0" r="0" b="0"/>
            <wp:docPr id="1546" name="Рисунок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6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 xml:space="preserve"> при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466725"/>
            <wp:effectExtent l="0" t="0" r="0" b="0"/>
            <wp:docPr id="1547" name="Рисунок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6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5. Постройте график функции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4. Укажите, при каких значениях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функция принимает положительные значения.</w:t>
      </w: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B035F">
        <w:rPr>
          <w:rFonts w:ascii="Times New Roman" w:hAnsi="Times New Roman" w:cs="Times New Roman"/>
          <w:bCs/>
          <w:sz w:val="24"/>
          <w:szCs w:val="24"/>
        </w:rPr>
        <w:t>В а р и а н т  II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1. Упростите выражение: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76400" cy="523875"/>
            <wp:effectExtent l="19050" t="0" r="0" b="0"/>
            <wp:docPr id="1548" name="Рисунок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>
                      <a:picLocks noChangeAspect="1" noChangeArrowheads="1"/>
                    </pic:cNvPicPr>
                  </pic:nvPicPr>
                  <pic:blipFill>
                    <a:blip r:embed="rId6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2. Решите систему уравнений: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38200" cy="571500"/>
            <wp:effectExtent l="0" t="0" r="0" b="0"/>
            <wp:docPr id="1549" name="Рисунок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6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>3. Решите неравенство: 2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4,5 &gt; 6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0,5 (4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– 3).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4. Найдите значение выражения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95375" cy="276225"/>
            <wp:effectExtent l="0" t="0" r="0" b="0"/>
            <wp:docPr id="1550" name="Рисунок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6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 xml:space="preserve"> при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</w:t>
      </w:r>
      <w:r w:rsidRPr="005B035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466725"/>
            <wp:effectExtent l="0" t="0" r="0" b="0"/>
            <wp:docPr id="1551" name="Рисунок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6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035F">
        <w:rPr>
          <w:rFonts w:ascii="Times New Roman" w:hAnsi="Times New Roman" w:cs="Times New Roman"/>
          <w:sz w:val="24"/>
          <w:szCs w:val="24"/>
        </w:rPr>
        <w:t>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35F">
        <w:rPr>
          <w:rFonts w:ascii="Times New Roman" w:hAnsi="Times New Roman" w:cs="Times New Roman"/>
          <w:sz w:val="24"/>
          <w:szCs w:val="24"/>
        </w:rPr>
        <w:t xml:space="preserve">5. Постройте график функции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5B035F">
        <w:rPr>
          <w:rFonts w:ascii="Times New Roman" w:hAnsi="Times New Roman" w:cs="Times New Roman"/>
          <w:sz w:val="24"/>
          <w:szCs w:val="24"/>
        </w:rPr>
        <w:t xml:space="preserve"> = –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35F">
        <w:rPr>
          <w:rFonts w:ascii="Times New Roman" w:hAnsi="Times New Roman" w:cs="Times New Roman"/>
          <w:sz w:val="24"/>
          <w:szCs w:val="24"/>
        </w:rPr>
        <w:t xml:space="preserve"> + 1. Укажите, при каких значениях </w:t>
      </w:r>
      <w:r w:rsidRPr="005B035F">
        <w:rPr>
          <w:rFonts w:ascii="Times New Roman" w:hAnsi="Times New Roman" w:cs="Times New Roman"/>
          <w:i/>
          <w:iCs/>
          <w:sz w:val="24"/>
          <w:szCs w:val="24"/>
        </w:rPr>
        <w:t>х</w:t>
      </w:r>
      <w:r w:rsidRPr="005B035F">
        <w:rPr>
          <w:rFonts w:ascii="Times New Roman" w:hAnsi="Times New Roman" w:cs="Times New Roman"/>
          <w:sz w:val="24"/>
          <w:szCs w:val="24"/>
        </w:rPr>
        <w:t xml:space="preserve"> функция принимает отрицательные значения.</w:t>
      </w:r>
    </w:p>
    <w:p w:rsidR="005B035F" w:rsidRPr="005B035F" w:rsidRDefault="005B035F" w:rsidP="005B035F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5B035F" w:rsidRDefault="005B035F" w:rsidP="005B035F">
      <w:pPr>
        <w:autoSpaceDE w:val="0"/>
        <w:autoSpaceDN w:val="0"/>
        <w:adjustRightInd w:val="0"/>
        <w:spacing w:before="60" w:after="0" w:line="252" w:lineRule="auto"/>
        <w:ind w:firstLine="360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  <w:sectPr w:rsidR="005B035F" w:rsidSect="005B035F">
          <w:type w:val="continuous"/>
          <w:pgSz w:w="15840" w:h="12240" w:orient="landscape"/>
          <w:pgMar w:top="510" w:right="510" w:bottom="510" w:left="1134" w:header="720" w:footer="720" w:gutter="0"/>
          <w:cols w:num="2" w:space="720"/>
          <w:noEndnote/>
        </w:sectPr>
      </w:pPr>
    </w:p>
    <w:p w:rsidR="004A6127" w:rsidRDefault="004A6127" w:rsidP="00016B66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 класс. Геометрия.</w:t>
      </w:r>
    </w:p>
    <w:p w:rsidR="004A6127" w:rsidRDefault="004A6127" w:rsidP="004A612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A56C4"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7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 w:rsidR="0040039B"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6127" w:rsidRPr="004A6127" w:rsidRDefault="004A6127" w:rsidP="004A61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  <w:r w:rsidRPr="004A6127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 Контрольная работа № 1  «</w:t>
      </w:r>
      <w:r w:rsidRPr="004A6127">
        <w:rPr>
          <w:rFonts w:ascii="Times New Roman" w:hAnsi="Times New Roman" w:cs="Times New Roman"/>
          <w:bCs/>
          <w:caps/>
          <w:sz w:val="24"/>
          <w:szCs w:val="24"/>
        </w:rPr>
        <w:t>Основные геометрические свойства простейших фигур»</w:t>
      </w:r>
    </w:p>
    <w:p w:rsidR="004A6127" w:rsidRPr="004A6127" w:rsidRDefault="004A6127" w:rsidP="004A6127">
      <w:pPr>
        <w:pStyle w:val="ParagraphStyle"/>
        <w:jc w:val="center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  <w:spacing w:val="45"/>
        </w:rPr>
        <w:t>Вариант</w:t>
      </w:r>
      <w:r w:rsidRPr="004A6127">
        <w:rPr>
          <w:rFonts w:ascii="Times New Roman" w:hAnsi="Times New Roman" w:cs="Times New Roman"/>
        </w:rPr>
        <w:t xml:space="preserve"> 1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 xml:space="preserve">MNF =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>DEF, MN</w:t>
      </w:r>
      <w:r w:rsidRPr="004A6127">
        <w:rPr>
          <w:rFonts w:ascii="Times New Roman" w:hAnsi="Times New Roman" w:cs="Times New Roman"/>
        </w:rPr>
        <w:t xml:space="preserve"> = 13 см, </w:t>
      </w:r>
      <w:r w:rsidRPr="004A6127">
        <w:rPr>
          <w:rFonts w:ascii="Symbol" w:hAnsi="Symbol" w:cs="Symbol"/>
          <w:noProof/>
        </w:rPr>
        <w:t></w:t>
      </w:r>
      <w:r w:rsidRPr="004A6127">
        <w:rPr>
          <w:rFonts w:ascii="Times New Roman" w:hAnsi="Times New Roman" w:cs="Times New Roman"/>
          <w:i/>
          <w:iCs/>
        </w:rPr>
        <w:t>FE</w:t>
      </w:r>
      <w:r w:rsidRPr="004A6127">
        <w:rPr>
          <w:rFonts w:ascii="Times New Roman" w:hAnsi="Times New Roman" w:cs="Times New Roman"/>
        </w:rPr>
        <w:t xml:space="preserve"> = 75°. Найдите длину стороны </w:t>
      </w:r>
      <w:r w:rsidRPr="004A6127">
        <w:rPr>
          <w:rFonts w:ascii="Times New Roman" w:hAnsi="Times New Roman" w:cs="Times New Roman"/>
          <w:i/>
          <w:iCs/>
        </w:rPr>
        <w:t>DE</w:t>
      </w:r>
      <w:r w:rsidRPr="004A6127">
        <w:rPr>
          <w:rFonts w:ascii="Times New Roman" w:hAnsi="Times New Roman" w:cs="Times New Roman"/>
        </w:rPr>
        <w:t xml:space="preserve"> и градусную меру угла </w:t>
      </w:r>
      <w:r w:rsidRPr="004A6127">
        <w:rPr>
          <w:rFonts w:ascii="Times New Roman" w:hAnsi="Times New Roman" w:cs="Times New Roman"/>
          <w:i/>
          <w:iCs/>
        </w:rPr>
        <w:t>N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2. Точка </w:t>
      </w:r>
      <w:r w:rsidRPr="004A6127">
        <w:rPr>
          <w:rFonts w:ascii="Times New Roman" w:hAnsi="Times New Roman" w:cs="Times New Roman"/>
          <w:i/>
          <w:iCs/>
        </w:rPr>
        <w:t>О</w:t>
      </w:r>
      <w:r w:rsidRPr="004A6127">
        <w:rPr>
          <w:rFonts w:ascii="Times New Roman" w:hAnsi="Times New Roman" w:cs="Times New Roman"/>
        </w:rPr>
        <w:t xml:space="preserve"> лежит между точками </w:t>
      </w:r>
      <w:r w:rsidRPr="004A6127">
        <w:rPr>
          <w:rFonts w:ascii="Times New Roman" w:hAnsi="Times New Roman" w:cs="Times New Roman"/>
          <w:i/>
          <w:iCs/>
        </w:rPr>
        <w:t>Р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Н</w:t>
      </w:r>
      <w:r w:rsidRPr="004A6127">
        <w:rPr>
          <w:rFonts w:ascii="Times New Roman" w:hAnsi="Times New Roman" w:cs="Times New Roman"/>
        </w:rPr>
        <w:t xml:space="preserve">, причем </w:t>
      </w:r>
      <w:r w:rsidRPr="004A6127">
        <w:rPr>
          <w:rFonts w:ascii="Times New Roman" w:hAnsi="Times New Roman" w:cs="Times New Roman"/>
          <w:i/>
          <w:iCs/>
        </w:rPr>
        <w:t xml:space="preserve">ОР </w:t>
      </w:r>
      <w:r w:rsidRPr="004A6127">
        <w:rPr>
          <w:rFonts w:ascii="Times New Roman" w:hAnsi="Times New Roman" w:cs="Times New Roman"/>
        </w:rPr>
        <w:t xml:space="preserve">= 7 см, </w:t>
      </w:r>
      <w:r w:rsidRPr="004A6127">
        <w:rPr>
          <w:rFonts w:ascii="Times New Roman" w:hAnsi="Times New Roman" w:cs="Times New Roman"/>
          <w:i/>
          <w:iCs/>
        </w:rPr>
        <w:t>ОН</w:t>
      </w:r>
      <w:r w:rsidRPr="004A6127">
        <w:rPr>
          <w:rFonts w:ascii="Times New Roman" w:hAnsi="Times New Roman" w:cs="Times New Roman"/>
        </w:rPr>
        <w:t xml:space="preserve"> = 11,3 см. Найдите расстояние между точками </w:t>
      </w:r>
      <w:r w:rsidRPr="004A6127">
        <w:rPr>
          <w:rFonts w:ascii="Times New Roman" w:hAnsi="Times New Roman" w:cs="Times New Roman"/>
          <w:i/>
          <w:iCs/>
        </w:rPr>
        <w:t>Р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Н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3. Прямой угол </w:t>
      </w:r>
      <w:r w:rsidRPr="004A6127">
        <w:rPr>
          <w:rFonts w:ascii="Times New Roman" w:hAnsi="Times New Roman" w:cs="Times New Roman"/>
          <w:i/>
          <w:iCs/>
        </w:rPr>
        <w:t>АОВ</w:t>
      </w:r>
      <w:r w:rsidRPr="004A6127">
        <w:rPr>
          <w:rFonts w:ascii="Times New Roman" w:hAnsi="Times New Roman" w:cs="Times New Roman"/>
        </w:rPr>
        <w:t xml:space="preserve"> разделен лучом </w:t>
      </w:r>
      <w:r w:rsidRPr="004A6127">
        <w:rPr>
          <w:rFonts w:ascii="Times New Roman" w:hAnsi="Times New Roman" w:cs="Times New Roman"/>
          <w:i/>
          <w:iCs/>
        </w:rPr>
        <w:t>ОС</w:t>
      </w:r>
      <w:r w:rsidRPr="004A6127">
        <w:rPr>
          <w:rFonts w:ascii="Times New Roman" w:hAnsi="Times New Roman" w:cs="Times New Roman"/>
        </w:rPr>
        <w:t xml:space="preserve"> на два угла. Один из них на 12° больше другого. Найдите градусную меру полученных углов.</w:t>
      </w:r>
    </w:p>
    <w:p w:rsidR="004A6127" w:rsidRPr="004A6127" w:rsidRDefault="004A6127" w:rsidP="004A6127">
      <w:pPr>
        <w:pStyle w:val="ParagraphStyle"/>
        <w:jc w:val="center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  <w:spacing w:val="45"/>
        </w:rPr>
        <w:t>Вариант</w:t>
      </w:r>
      <w:r w:rsidRPr="004A6127">
        <w:rPr>
          <w:rFonts w:ascii="Times New Roman" w:hAnsi="Times New Roman" w:cs="Times New Roman"/>
        </w:rPr>
        <w:t xml:space="preserve"> 2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 xml:space="preserve">BCD = </w:t>
      </w:r>
      <w:r w:rsidRPr="004A6127">
        <w:rPr>
          <w:rFonts w:ascii="Symbol" w:hAnsi="Symbol" w:cs="Symbol"/>
          <w:noProof/>
        </w:rPr>
        <w:t></w:t>
      </w:r>
      <w:r w:rsidRPr="004A6127">
        <w:rPr>
          <w:rFonts w:ascii="Times New Roman" w:hAnsi="Times New Roman" w:cs="Times New Roman"/>
          <w:i/>
          <w:iCs/>
        </w:rPr>
        <w:t>JST, JS</w:t>
      </w:r>
      <w:r w:rsidRPr="004A6127">
        <w:rPr>
          <w:rFonts w:ascii="Times New Roman" w:hAnsi="Times New Roman" w:cs="Times New Roman"/>
        </w:rPr>
        <w:t xml:space="preserve"> = 18 см, </w:t>
      </w:r>
      <w:r w:rsidRPr="004A6127">
        <w:rPr>
          <w:rFonts w:ascii="Symbol" w:hAnsi="Symbol" w:cs="Symbol"/>
          <w:noProof/>
        </w:rPr>
        <w:t></w:t>
      </w:r>
      <w:r w:rsidRPr="004A6127">
        <w:rPr>
          <w:rFonts w:ascii="Times New Roman" w:hAnsi="Times New Roman" w:cs="Times New Roman"/>
          <w:i/>
          <w:iCs/>
        </w:rPr>
        <w:t>D</w:t>
      </w:r>
      <w:r w:rsidRPr="004A6127">
        <w:rPr>
          <w:rFonts w:ascii="Times New Roman" w:hAnsi="Times New Roman" w:cs="Times New Roman"/>
        </w:rPr>
        <w:t xml:space="preserve"> = 115°. Найдите градусную меру угла</w:t>
      </w:r>
      <w:r w:rsidRPr="004A6127">
        <w:rPr>
          <w:rFonts w:ascii="Times New Roman" w:hAnsi="Times New Roman" w:cs="Times New Roman"/>
          <w:i/>
          <w:iCs/>
        </w:rPr>
        <w:t>Т</w:t>
      </w:r>
      <w:r w:rsidRPr="004A6127">
        <w:rPr>
          <w:rFonts w:ascii="Times New Roman" w:hAnsi="Times New Roman" w:cs="Times New Roman"/>
        </w:rPr>
        <w:t xml:space="preserve"> и длину стороны </w:t>
      </w:r>
      <w:r w:rsidRPr="004A6127">
        <w:rPr>
          <w:rFonts w:ascii="Times New Roman" w:hAnsi="Times New Roman" w:cs="Times New Roman"/>
          <w:i/>
          <w:iCs/>
        </w:rPr>
        <w:t>ВС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Точка</w:t>
      </w:r>
      <w:r w:rsidRPr="004A6127">
        <w:rPr>
          <w:rFonts w:ascii="Times New Roman" w:hAnsi="Times New Roman" w:cs="Times New Roman"/>
          <w:i/>
          <w:iCs/>
        </w:rPr>
        <w:t>С</w:t>
      </w:r>
      <w:r w:rsidRPr="004A6127">
        <w:rPr>
          <w:rFonts w:ascii="Times New Roman" w:hAnsi="Times New Roman" w:cs="Times New Roman"/>
        </w:rPr>
        <w:t xml:space="preserve"> лежит между точками </w:t>
      </w:r>
      <w:r w:rsidRPr="004A6127">
        <w:rPr>
          <w:rFonts w:ascii="Times New Roman" w:hAnsi="Times New Roman" w:cs="Times New Roman"/>
          <w:i/>
          <w:iCs/>
        </w:rPr>
        <w:t>А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В</w:t>
      </w:r>
      <w:r w:rsidRPr="004A6127">
        <w:rPr>
          <w:rFonts w:ascii="Times New Roman" w:hAnsi="Times New Roman" w:cs="Times New Roman"/>
        </w:rPr>
        <w:t xml:space="preserve">, причем </w:t>
      </w:r>
      <w:r w:rsidRPr="004A6127">
        <w:rPr>
          <w:rFonts w:ascii="Times New Roman" w:hAnsi="Times New Roman" w:cs="Times New Roman"/>
          <w:i/>
          <w:iCs/>
        </w:rPr>
        <w:t>АВ</w:t>
      </w:r>
      <w:r w:rsidRPr="004A6127">
        <w:rPr>
          <w:rFonts w:ascii="Times New Roman" w:hAnsi="Times New Roman" w:cs="Times New Roman"/>
        </w:rPr>
        <w:t xml:space="preserve"> = 15 см, </w:t>
      </w:r>
      <w:r w:rsidRPr="004A6127">
        <w:rPr>
          <w:rFonts w:ascii="Times New Roman" w:hAnsi="Times New Roman" w:cs="Times New Roman"/>
          <w:i/>
          <w:iCs/>
        </w:rPr>
        <w:t>АС</w:t>
      </w:r>
      <w:r w:rsidRPr="004A6127">
        <w:rPr>
          <w:rFonts w:ascii="Times New Roman" w:hAnsi="Times New Roman" w:cs="Times New Roman"/>
        </w:rPr>
        <w:t xml:space="preserve"> = 6,8 см. Найдите расстояние между точками </w:t>
      </w:r>
      <w:r w:rsidRPr="004A6127">
        <w:rPr>
          <w:rFonts w:ascii="Times New Roman" w:hAnsi="Times New Roman" w:cs="Times New Roman"/>
          <w:i/>
          <w:iCs/>
        </w:rPr>
        <w:t>В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С</w:t>
      </w:r>
      <w:r w:rsidRPr="004A6127">
        <w:rPr>
          <w:rFonts w:ascii="Times New Roman" w:hAnsi="Times New Roman" w:cs="Times New Roman"/>
        </w:rPr>
        <w:t xml:space="preserve"> .</w:t>
      </w:r>
    </w:p>
    <w:p w:rsidR="004A6127" w:rsidRPr="004A6127" w:rsidRDefault="004A6127" w:rsidP="004A6127">
      <w:pPr>
        <w:pStyle w:val="ParagraphStyle"/>
        <w:pBdr>
          <w:bottom w:val="single" w:sz="12" w:space="1" w:color="auto"/>
        </w:pBdr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3. Прямой угол </w:t>
      </w:r>
      <w:r w:rsidRPr="004A6127">
        <w:rPr>
          <w:rFonts w:ascii="Times New Roman" w:hAnsi="Times New Roman" w:cs="Times New Roman"/>
          <w:i/>
          <w:iCs/>
        </w:rPr>
        <w:t>АОВ</w:t>
      </w:r>
      <w:r w:rsidRPr="004A6127">
        <w:rPr>
          <w:rFonts w:ascii="Times New Roman" w:hAnsi="Times New Roman" w:cs="Times New Roman"/>
        </w:rPr>
        <w:t xml:space="preserve"> разделен лучом </w:t>
      </w:r>
      <w:r w:rsidRPr="004A6127">
        <w:rPr>
          <w:rFonts w:ascii="Times New Roman" w:hAnsi="Times New Roman" w:cs="Times New Roman"/>
          <w:i/>
          <w:iCs/>
        </w:rPr>
        <w:t>ОС</w:t>
      </w:r>
      <w:r w:rsidRPr="004A6127">
        <w:rPr>
          <w:rFonts w:ascii="Times New Roman" w:hAnsi="Times New Roman" w:cs="Times New Roman"/>
        </w:rPr>
        <w:t xml:space="preserve"> на два угла. Один из них в 4 раза больше другого. Найдите градусную меру полученных углов.</w:t>
      </w:r>
    </w:p>
    <w:p w:rsidR="004A6127" w:rsidRPr="004A6127" w:rsidRDefault="004A6127" w:rsidP="004A61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 w:rsidRPr="004A6127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Контрольная работа № 2 </w:t>
      </w:r>
      <w:r w:rsidRPr="004A6127">
        <w:rPr>
          <w:rFonts w:ascii="Times New Roman" w:hAnsi="Times New Roman" w:cs="Times New Roman"/>
          <w:bCs/>
          <w:caps/>
          <w:sz w:val="24"/>
          <w:szCs w:val="24"/>
        </w:rPr>
        <w:t>«Смежные и вертикальные углы»</w:t>
      </w:r>
    </w:p>
    <w:p w:rsidR="004A6127" w:rsidRPr="004A6127" w:rsidRDefault="004A6127" w:rsidP="004A6127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A6127">
        <w:rPr>
          <w:rFonts w:ascii="Times New Roman" w:hAnsi="Times New Roman" w:cs="Times New Roman"/>
          <w:spacing w:val="30"/>
        </w:rPr>
        <w:t>Вариант 1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 xml:space="preserve">1. Прямые </w:t>
      </w:r>
      <w:r w:rsidRPr="004A6127">
        <w:rPr>
          <w:rFonts w:ascii="Times New Roman" w:hAnsi="Times New Roman" w:cs="Times New Roman"/>
          <w:i/>
          <w:iCs/>
        </w:rPr>
        <w:t>АВ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СD</w:t>
      </w:r>
      <w:r w:rsidRPr="004A6127">
        <w:rPr>
          <w:rFonts w:ascii="Times New Roman" w:hAnsi="Times New Roman" w:cs="Times New Roman"/>
        </w:rPr>
        <w:t xml:space="preserve"> пересекаются в точке </w:t>
      </w:r>
      <w:r w:rsidRPr="004A6127">
        <w:rPr>
          <w:rFonts w:ascii="Times New Roman" w:hAnsi="Times New Roman" w:cs="Times New Roman"/>
          <w:i/>
          <w:iCs/>
        </w:rPr>
        <w:t>О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а) Выпишите две пары смежных углов. Каким свойством они обладают?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Какие из углов, образовавшихся при пересечении этих прямых, равны? Как они называются?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а) Один из смежных углов в 3 раза меньше другого. Найдите эти углы.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Могут ли два смежных угла быть тупыми? Ответ обоснуйте.</w:t>
      </w:r>
    </w:p>
    <w:p w:rsidR="004A6127" w:rsidRPr="004A6127" w:rsidRDefault="004A6127" w:rsidP="004A6127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A6127">
        <w:rPr>
          <w:rFonts w:ascii="Times New Roman" w:hAnsi="Times New Roman" w:cs="Times New Roman"/>
          <w:spacing w:val="30"/>
        </w:rPr>
        <w:t>Вариант 2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1. Прямые</w:t>
      </w:r>
      <w:r w:rsidRPr="004A6127">
        <w:rPr>
          <w:rFonts w:ascii="Times New Roman" w:hAnsi="Times New Roman" w:cs="Times New Roman"/>
          <w:i/>
          <w:iCs/>
        </w:rPr>
        <w:t>РН</w:t>
      </w:r>
      <w:r w:rsidRPr="004A6127">
        <w:rPr>
          <w:rFonts w:ascii="Times New Roman" w:hAnsi="Times New Roman" w:cs="Times New Roman"/>
        </w:rPr>
        <w:t xml:space="preserve"> и </w:t>
      </w:r>
      <w:r w:rsidRPr="004A6127">
        <w:rPr>
          <w:rFonts w:ascii="Times New Roman" w:hAnsi="Times New Roman" w:cs="Times New Roman"/>
          <w:i/>
          <w:iCs/>
        </w:rPr>
        <w:t>ОМ</w:t>
      </w:r>
      <w:r w:rsidRPr="004A6127">
        <w:rPr>
          <w:rFonts w:ascii="Times New Roman" w:hAnsi="Times New Roman" w:cs="Times New Roman"/>
        </w:rPr>
        <w:t xml:space="preserve"> пересекаются в точке </w:t>
      </w:r>
      <w:r w:rsidRPr="004A6127">
        <w:rPr>
          <w:rFonts w:ascii="Times New Roman" w:hAnsi="Times New Roman" w:cs="Times New Roman"/>
          <w:i/>
          <w:iCs/>
        </w:rPr>
        <w:t>Х</w:t>
      </w:r>
      <w:r w:rsidRPr="004A6127">
        <w:rPr>
          <w:rFonts w:ascii="Times New Roman" w:hAnsi="Times New Roman" w:cs="Times New Roman"/>
        </w:rPr>
        <w:t>.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а) Выпишите две пары смежных углов. Каким свойством они обладают?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Какие из углов, образовавшихся при пересечении этих прямых, равны? Как они называются?</w:t>
      </w:r>
    </w:p>
    <w:p w:rsidR="004A6127" w:rsidRPr="004A6127" w:rsidRDefault="004A6127" w:rsidP="004A612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2. а) Один из смежных углов на 50° меньше другого. Найдите эти углы.</w:t>
      </w:r>
    </w:p>
    <w:p w:rsidR="004A6127" w:rsidRPr="004A6127" w:rsidRDefault="004A6127" w:rsidP="004A6127">
      <w:pPr>
        <w:pStyle w:val="ParagraphStyle"/>
        <w:pBdr>
          <w:bottom w:val="single" w:sz="12" w:space="1" w:color="auto"/>
        </w:pBdr>
        <w:ind w:firstLine="360"/>
        <w:jc w:val="both"/>
        <w:rPr>
          <w:rFonts w:ascii="Times New Roman" w:hAnsi="Times New Roman" w:cs="Times New Roman"/>
        </w:rPr>
      </w:pPr>
      <w:r w:rsidRPr="004A6127">
        <w:rPr>
          <w:rFonts w:ascii="Times New Roman" w:hAnsi="Times New Roman" w:cs="Times New Roman"/>
        </w:rPr>
        <w:t>б) Может ли один из вертикальных углов быть тупым? Ответ обоснуйте.</w:t>
      </w: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CA56C4" w:rsidP="00016B66">
      <w:pPr>
        <w:pStyle w:val="a3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A6127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A6127" w:rsidRDefault="0040039B" w:rsidP="00016B66">
      <w:pPr>
        <w:pStyle w:val="a3"/>
        <w:rPr>
          <w:rFonts w:ascii="Times New Roman" w:hAnsi="Times New Roman" w:cs="Times New Roman"/>
          <w:sz w:val="24"/>
          <w:szCs w:val="24"/>
        </w:rPr>
      </w:pPr>
      <w:r w:rsidRPr="0040039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96492" cy="5784112"/>
            <wp:effectExtent l="19050" t="0" r="4158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11" cy="578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39B" w:rsidRDefault="0040039B" w:rsidP="00016B6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 w:rsidRPr="0040039B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Контрольная работа № 4 </w:t>
      </w:r>
      <w:r w:rsidRPr="0040039B">
        <w:rPr>
          <w:rFonts w:ascii="Times New Roman" w:hAnsi="Times New Roman" w:cs="Times New Roman"/>
          <w:bCs/>
          <w:caps/>
          <w:sz w:val="24"/>
          <w:szCs w:val="24"/>
        </w:rPr>
        <w:t>«Признаки равенства треугольников»</w:t>
      </w:r>
    </w:p>
    <w:p w:rsidR="0040039B" w:rsidRPr="0040039B" w:rsidRDefault="0040039B" w:rsidP="0040039B">
      <w:pPr>
        <w:pStyle w:val="ParagraphStyle"/>
        <w:keepNext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1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  <w:i/>
          <w:iCs/>
        </w:rPr>
      </w:pPr>
      <w:r w:rsidRPr="0040039B">
        <w:rPr>
          <w:rFonts w:ascii="Times New Roman" w:hAnsi="Times New Roman" w:cs="Times New Roman"/>
        </w:rPr>
        <w:t xml:space="preserve">1. В </w:t>
      </w:r>
      <w:r w:rsidRPr="0040039B">
        <w:rPr>
          <w:rFonts w:ascii="Times New Roman" w:hAnsi="Times New Roman" w:cs="Times New Roman"/>
          <w:noProof/>
        </w:rPr>
        <w:t></w:t>
      </w:r>
      <w:r w:rsidRPr="0040039B">
        <w:rPr>
          <w:rFonts w:ascii="Times New Roman" w:hAnsi="Times New Roman" w:cs="Times New Roman"/>
          <w:i/>
          <w:iCs/>
        </w:rPr>
        <w:t>АNСAN</w:t>
      </w:r>
      <w:r w:rsidRPr="0040039B">
        <w:rPr>
          <w:rFonts w:ascii="Times New Roman" w:hAnsi="Times New Roman" w:cs="Times New Roman"/>
        </w:rPr>
        <w:t xml:space="preserve"> = </w:t>
      </w:r>
      <w:r w:rsidRPr="0040039B">
        <w:rPr>
          <w:rFonts w:ascii="Times New Roman" w:hAnsi="Times New Roman" w:cs="Times New Roman"/>
          <w:i/>
          <w:iCs/>
        </w:rPr>
        <w:t>CN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NE</w:t>
      </w:r>
      <w:r w:rsidRPr="0040039B">
        <w:rPr>
          <w:rFonts w:ascii="Times New Roman" w:hAnsi="Times New Roman" w:cs="Times New Roman"/>
        </w:rPr>
        <w:t xml:space="preserve"> – медиана,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CNE = </w:t>
      </w:r>
      <w:r w:rsidRPr="0040039B">
        <w:rPr>
          <w:rFonts w:ascii="Times New Roman" w:hAnsi="Times New Roman" w:cs="Times New Roman"/>
        </w:rPr>
        <w:t xml:space="preserve">35°. Найдите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>АNС.</w:t>
      </w:r>
    </w:p>
    <w:p w:rsidR="0040039B" w:rsidRPr="0040039B" w:rsidRDefault="00557247" w:rsidP="0040039B">
      <w:pPr>
        <w:pStyle w:val="ParagraphStyle"/>
        <w:ind w:firstLine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40039B" w:rsidRPr="0040039B">
        <w:rPr>
          <w:rFonts w:ascii="Times New Roman" w:hAnsi="Times New Roman" w:cs="Times New Roman"/>
        </w:rPr>
        <w:t>. Периметр равнобедренного треугольника равен 15,6 см. Его основание больше боковой стороны на 3 см. Найдите стороны треугольника.</w:t>
      </w:r>
      <w:r w:rsidR="0040039B" w:rsidRPr="0040039B">
        <w:rPr>
          <w:rFonts w:ascii="Times New Roman" w:hAnsi="Times New Roman" w:cs="Times New Roman"/>
        </w:rPr>
        <w:br/>
        <w:t>__________________________________________________________________</w:t>
      </w:r>
    </w:p>
    <w:p w:rsidR="0040039B" w:rsidRPr="0040039B" w:rsidRDefault="0040039B" w:rsidP="0040039B">
      <w:pPr>
        <w:pStyle w:val="ParagraphStyle"/>
        <w:keepNext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2</w:t>
      </w:r>
    </w:p>
    <w:p w:rsidR="0040039B" w:rsidRPr="0040039B" w:rsidRDefault="0040039B" w:rsidP="0040039B">
      <w:pPr>
        <w:pStyle w:val="ParagraphStyle"/>
        <w:ind w:firstLine="360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1. В </w:t>
      </w:r>
      <w:r w:rsidRPr="0040039B">
        <w:rPr>
          <w:rFonts w:ascii="Times New Roman" w:hAnsi="Times New Roman" w:cs="Times New Roman"/>
          <w:noProof/>
        </w:rPr>
        <w:t></w:t>
      </w:r>
      <w:r w:rsidRPr="0040039B">
        <w:rPr>
          <w:rFonts w:ascii="Times New Roman" w:hAnsi="Times New Roman" w:cs="Times New Roman"/>
          <w:i/>
          <w:iCs/>
        </w:rPr>
        <w:t>DFL DF = FL,FC</w:t>
      </w:r>
      <w:r w:rsidRPr="0040039B">
        <w:rPr>
          <w:rFonts w:ascii="Times New Roman" w:hAnsi="Times New Roman" w:cs="Times New Roman"/>
        </w:rPr>
        <w:t xml:space="preserve"> – медиана,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DFL = </w:t>
      </w:r>
      <w:r w:rsidRPr="0040039B">
        <w:rPr>
          <w:rFonts w:ascii="Times New Roman" w:hAnsi="Times New Roman" w:cs="Times New Roman"/>
        </w:rPr>
        <w:t xml:space="preserve">130°. Найдите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>CFL.</w:t>
      </w:r>
    </w:p>
    <w:p w:rsidR="0040039B" w:rsidRPr="0040039B" w:rsidRDefault="00557247" w:rsidP="0040039B">
      <w:pPr>
        <w:pStyle w:val="ParagraphStyle"/>
        <w:pBdr>
          <w:bottom w:val="single" w:sz="12" w:space="1" w:color="auto"/>
        </w:pBdr>
        <w:ind w:firstLine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40039B" w:rsidRPr="0040039B">
        <w:rPr>
          <w:rFonts w:ascii="Times New Roman" w:hAnsi="Times New Roman" w:cs="Times New Roman"/>
        </w:rPr>
        <w:t>. Периметр равнобедренного треугольника равен 13 см. Сумма основания и боковой стороны 8,3 см. Найдите стороны треугольника.</w:t>
      </w: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4"/>
          <w:szCs w:val="24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</w:rPr>
        <w:t>Контрольная работа № 5</w:t>
      </w:r>
      <w:r w:rsidRPr="0040039B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</w:t>
      </w:r>
      <w:r w:rsidRPr="0040039B">
        <w:rPr>
          <w:rFonts w:ascii="Times New Roman" w:hAnsi="Times New Roman" w:cs="Times New Roman"/>
          <w:bCs/>
          <w:caps/>
          <w:sz w:val="24"/>
          <w:szCs w:val="24"/>
        </w:rPr>
        <w:t>«Сумма углов треугольника»</w:t>
      </w:r>
    </w:p>
    <w:p w:rsidR="0040039B" w:rsidRPr="0040039B" w:rsidRDefault="0040039B" w:rsidP="0040039B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1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  <w:shd w:val="clear" w:color="auto" w:fill="FFFFFF"/>
        </w:rPr>
      </w:pPr>
      <w:r w:rsidRPr="0040039B">
        <w:rPr>
          <w:rFonts w:ascii="Times New Roman" w:hAnsi="Times New Roman" w:cs="Times New Roman"/>
        </w:rPr>
        <w:t xml:space="preserve">1. Параллельные прямые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 xml:space="preserve">b </w:t>
      </w:r>
      <w:r w:rsidRPr="0040039B">
        <w:rPr>
          <w:rFonts w:ascii="Times New Roman" w:hAnsi="Times New Roman" w:cs="Times New Roman"/>
        </w:rPr>
        <w:t xml:space="preserve">пересекаются прямой </w:t>
      </w:r>
      <w:r w:rsidRPr="0040039B">
        <w:rPr>
          <w:rFonts w:ascii="Times New Roman" w:hAnsi="Times New Roman" w:cs="Times New Roman"/>
          <w:i/>
          <w:iCs/>
        </w:rPr>
        <w:t xml:space="preserve">с,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</w:rPr>
        <w:t xml:space="preserve">1 = 123°. Найдите угол </w:t>
      </w:r>
      <w:r w:rsidRPr="0040039B">
        <w:rPr>
          <w:rFonts w:ascii="Times New Roman" w:hAnsi="Times New Roman" w:cs="Times New Roman"/>
          <w:shd w:val="clear" w:color="auto" w:fill="FFFFFF"/>
        </w:rPr>
        <w:t>2 (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см. рис</w:t>
      </w:r>
      <w:r w:rsidRPr="0040039B">
        <w:rPr>
          <w:rFonts w:ascii="Times New Roman" w:hAnsi="Times New Roman" w:cs="Times New Roman"/>
          <w:shd w:val="clear" w:color="auto" w:fill="FFFFFF"/>
        </w:rPr>
        <w:t>.).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2. Прямая </w:t>
      </w:r>
      <w:r w:rsidRPr="0040039B">
        <w:rPr>
          <w:rFonts w:ascii="Times New Roman" w:hAnsi="Times New Roman" w:cs="Times New Roman"/>
          <w:i/>
          <w:iCs/>
        </w:rPr>
        <w:t>m</w:t>
      </w:r>
      <w:r w:rsidRPr="0040039B">
        <w:rPr>
          <w:rFonts w:ascii="Times New Roman" w:hAnsi="Times New Roman" w:cs="Times New Roman"/>
        </w:rPr>
        <w:t xml:space="preserve"> пересекает стороны треугольника </w:t>
      </w:r>
      <w:r w:rsidRPr="0040039B">
        <w:rPr>
          <w:rFonts w:ascii="Times New Roman" w:hAnsi="Times New Roman" w:cs="Times New Roman"/>
          <w:i/>
          <w:iCs/>
        </w:rPr>
        <w:t>АВС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АВ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Р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i/>
          <w:iCs/>
        </w:rPr>
        <w:t>ВС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Е</w:t>
      </w:r>
      <w:r w:rsidRPr="0040039B">
        <w:rPr>
          <w:rFonts w:ascii="Times New Roman" w:hAnsi="Times New Roman" w:cs="Times New Roman"/>
        </w:rPr>
        <w:t xml:space="preserve">.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АВС = </w:t>
      </w:r>
      <w:r w:rsidRPr="0040039B">
        <w:rPr>
          <w:rFonts w:ascii="Times New Roman" w:hAnsi="Times New Roman" w:cs="Times New Roman"/>
        </w:rPr>
        <w:t xml:space="preserve">35°,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АСВ = </w:t>
      </w:r>
      <w:r w:rsidRPr="0040039B">
        <w:rPr>
          <w:rFonts w:ascii="Times New Roman" w:hAnsi="Times New Roman" w:cs="Times New Roman"/>
        </w:rPr>
        <w:t xml:space="preserve">84°,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</w:rPr>
        <w:t xml:space="preserve">АРЕ = </w:t>
      </w:r>
      <w:r w:rsidRPr="0040039B">
        <w:rPr>
          <w:rFonts w:ascii="Times New Roman" w:hAnsi="Times New Roman" w:cs="Times New Roman"/>
        </w:rPr>
        <w:t>119°.</w:t>
      </w:r>
    </w:p>
    <w:p w:rsidR="0040039B" w:rsidRPr="0040039B" w:rsidRDefault="0040039B" w:rsidP="0055724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а)  Найдите внешний угол треугольника </w:t>
      </w:r>
      <w:r w:rsidRPr="0040039B">
        <w:rPr>
          <w:rFonts w:ascii="Times New Roman" w:hAnsi="Times New Roman" w:cs="Times New Roman"/>
          <w:i/>
          <w:iCs/>
        </w:rPr>
        <w:t>АВС</w:t>
      </w:r>
      <w:r w:rsidRPr="0040039B">
        <w:rPr>
          <w:rFonts w:ascii="Times New Roman" w:hAnsi="Times New Roman" w:cs="Times New Roman"/>
        </w:rPr>
        <w:t xml:space="preserve"> при вершине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>.</w:t>
      </w:r>
    </w:p>
    <w:p w:rsidR="0040039B" w:rsidRPr="0040039B" w:rsidRDefault="0040039B" w:rsidP="0040039B">
      <w:pPr>
        <w:pStyle w:val="ParagraphStyle"/>
        <w:keepNext/>
        <w:jc w:val="center"/>
        <w:rPr>
          <w:rFonts w:ascii="Times New Roman" w:hAnsi="Times New Roman" w:cs="Times New Roman"/>
          <w:spacing w:val="30"/>
        </w:rPr>
      </w:pPr>
      <w:r w:rsidRPr="0040039B">
        <w:rPr>
          <w:rFonts w:ascii="Times New Roman" w:hAnsi="Times New Roman" w:cs="Times New Roman"/>
          <w:spacing w:val="30"/>
        </w:rPr>
        <w:t>Вариант 2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  <w:shd w:val="clear" w:color="auto" w:fill="FFFFFF"/>
        </w:rPr>
      </w:pPr>
      <w:r w:rsidRPr="0040039B">
        <w:rPr>
          <w:rFonts w:ascii="Times New Roman" w:hAnsi="Times New Roman" w:cs="Times New Roman"/>
        </w:rPr>
        <w:t>1. Прямая</w:t>
      </w:r>
      <w:r w:rsidRPr="0040039B">
        <w:rPr>
          <w:rFonts w:ascii="Times New Roman" w:hAnsi="Times New Roman" w:cs="Times New Roman"/>
          <w:i/>
          <w:iCs/>
        </w:rPr>
        <w:t>k</w:t>
      </w:r>
      <w:r w:rsidRPr="0040039B">
        <w:rPr>
          <w:rFonts w:ascii="Times New Roman" w:hAnsi="Times New Roman" w:cs="Times New Roman"/>
        </w:rPr>
        <w:t xml:space="preserve"> пересекает параллельные прямые </w:t>
      </w:r>
      <w:r w:rsidRPr="0040039B">
        <w:rPr>
          <w:rFonts w:ascii="Times New Roman" w:hAnsi="Times New Roman" w:cs="Times New Roman"/>
          <w:i/>
          <w:iCs/>
        </w:rPr>
        <w:t>m</w:t>
      </w:r>
      <w:r w:rsidRPr="0040039B">
        <w:rPr>
          <w:rFonts w:ascii="Times New Roman" w:hAnsi="Times New Roman" w:cs="Times New Roman"/>
        </w:rPr>
        <w:t xml:space="preserve"> и </w:t>
      </w:r>
      <w:r w:rsidRPr="0040039B">
        <w:rPr>
          <w:rFonts w:ascii="Times New Roman" w:hAnsi="Times New Roman" w:cs="Times New Roman"/>
          <w:i/>
          <w:iCs/>
        </w:rPr>
        <w:t>n</w:t>
      </w:r>
      <w:r w:rsidRPr="0040039B">
        <w:rPr>
          <w:rFonts w:ascii="Times New Roman" w:hAnsi="Times New Roman" w:cs="Times New Roman"/>
        </w:rPr>
        <w:t xml:space="preserve">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</w:rPr>
        <w:t>1 = 64°. Найдите угол 2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(см. рис.).</w:t>
      </w:r>
    </w:p>
    <w:p w:rsidR="0040039B" w:rsidRPr="0040039B" w:rsidRDefault="0040039B" w:rsidP="0040039B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2. Прямая </w:t>
      </w:r>
      <w:r w:rsidRPr="0040039B">
        <w:rPr>
          <w:rFonts w:ascii="Times New Roman" w:hAnsi="Times New Roman" w:cs="Times New Roman"/>
          <w:i/>
          <w:iCs/>
        </w:rPr>
        <w:t>а</w:t>
      </w:r>
      <w:r w:rsidRPr="0040039B">
        <w:rPr>
          <w:rFonts w:ascii="Times New Roman" w:hAnsi="Times New Roman" w:cs="Times New Roman"/>
        </w:rPr>
        <w:t xml:space="preserve"> пересекает стороны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треугольника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MNKKM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 в точке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А</w:t>
      </w:r>
      <w:r w:rsidRPr="0040039B">
        <w:rPr>
          <w:rFonts w:ascii="Times New Roman" w:hAnsi="Times New Roman" w:cs="Times New Roman"/>
          <w:shd w:val="clear" w:color="auto" w:fill="FFFFFF"/>
        </w:rPr>
        <w:t xml:space="preserve">,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KN</w:t>
      </w:r>
      <w:r w:rsidRPr="0040039B">
        <w:rPr>
          <w:rFonts w:ascii="Times New Roman" w:hAnsi="Times New Roman" w:cs="Times New Roman"/>
        </w:rPr>
        <w:t xml:space="preserve"> в точке </w:t>
      </w:r>
      <w:r w:rsidRPr="0040039B">
        <w:rPr>
          <w:rFonts w:ascii="Times New Roman" w:hAnsi="Times New Roman" w:cs="Times New Roman"/>
          <w:i/>
          <w:iCs/>
        </w:rPr>
        <w:t>В</w:t>
      </w:r>
      <w:r w:rsidRPr="0040039B">
        <w:rPr>
          <w:rFonts w:ascii="Times New Roman" w:hAnsi="Times New Roman" w:cs="Times New Roman"/>
        </w:rPr>
        <w:t xml:space="preserve">.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 xml:space="preserve">24°,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MKN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 xml:space="preserve">138°, </w:t>
      </w:r>
      <w:r w:rsidRPr="0040039B">
        <w:rPr>
          <w:rFonts w:ascii="Times New Roman" w:hAnsi="Times New Roman" w:cs="Times New Roman"/>
          <w:noProof/>
        </w:rPr>
        <w:t>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MАВ</w:t>
      </w:r>
      <w:r w:rsidRPr="0040039B">
        <w:rPr>
          <w:rFonts w:ascii="Times New Roman" w:hAnsi="Times New Roman" w:cs="Times New Roman"/>
          <w:i/>
          <w:iCs/>
        </w:rPr>
        <w:t xml:space="preserve"> = </w:t>
      </w:r>
      <w:r w:rsidRPr="0040039B">
        <w:rPr>
          <w:rFonts w:ascii="Times New Roman" w:hAnsi="Times New Roman" w:cs="Times New Roman"/>
        </w:rPr>
        <w:t>162°.</w:t>
      </w:r>
    </w:p>
    <w:p w:rsidR="0040039B" w:rsidRDefault="0040039B" w:rsidP="00557247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40039B">
        <w:rPr>
          <w:rFonts w:ascii="Times New Roman" w:hAnsi="Times New Roman" w:cs="Times New Roman"/>
        </w:rPr>
        <w:t xml:space="preserve">а)  Найдите внешний угол треугольника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MNK</w:t>
      </w:r>
      <w:r w:rsidRPr="0040039B">
        <w:rPr>
          <w:rFonts w:ascii="Times New Roman" w:hAnsi="Times New Roman" w:cs="Times New Roman"/>
        </w:rPr>
        <w:t xml:space="preserve"> при вершине </w:t>
      </w:r>
      <w:r w:rsidRPr="0040039B">
        <w:rPr>
          <w:rFonts w:ascii="Times New Roman" w:hAnsi="Times New Roman" w:cs="Times New Roman"/>
          <w:i/>
          <w:iCs/>
          <w:shd w:val="clear" w:color="auto" w:fill="FFFFFF"/>
        </w:rPr>
        <w:t>M</w:t>
      </w:r>
      <w:r w:rsidRPr="0040039B">
        <w:rPr>
          <w:rFonts w:ascii="Times New Roman" w:hAnsi="Times New Roman" w:cs="Times New Roman"/>
        </w:rPr>
        <w:t>.</w:t>
      </w:r>
    </w:p>
    <w:p w:rsidR="0040039B" w:rsidRPr="0040039B" w:rsidRDefault="0040039B" w:rsidP="004003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aps/>
          <w:sz w:val="26"/>
          <w:szCs w:val="26"/>
        </w:rPr>
      </w:pPr>
      <w:r>
        <w:rPr>
          <w:rFonts w:ascii="Times New Roman" w:hAnsi="Times New Roman" w:cs="Times New Roman"/>
          <w:b/>
          <w:bCs/>
          <w:caps/>
          <w:sz w:val="26"/>
          <w:szCs w:val="26"/>
        </w:rPr>
        <w:t>Контрольная работа № 6</w:t>
      </w:r>
      <w:r w:rsidRPr="002152EB">
        <w:rPr>
          <w:rFonts w:ascii="Times New Roman" w:hAnsi="Times New Roman" w:cs="Times New Roman"/>
          <w:b/>
          <w:bCs/>
          <w:caps/>
          <w:sz w:val="26"/>
          <w:szCs w:val="26"/>
        </w:rPr>
        <w:t xml:space="preserve"> </w:t>
      </w:r>
      <w:r w:rsidRPr="0040039B">
        <w:rPr>
          <w:rFonts w:ascii="Times New Roman" w:hAnsi="Times New Roman" w:cs="Times New Roman"/>
          <w:bCs/>
          <w:caps/>
          <w:sz w:val="26"/>
          <w:szCs w:val="26"/>
        </w:rPr>
        <w:t>«Геометрические построения»</w:t>
      </w:r>
    </w:p>
    <w:p w:rsidR="0040039B" w:rsidRPr="002152EB" w:rsidRDefault="0040039B" w:rsidP="00557247">
      <w:pPr>
        <w:pStyle w:val="ParagraphStyle"/>
        <w:spacing w:after="60" w:line="252" w:lineRule="auto"/>
        <w:rPr>
          <w:rFonts w:ascii="Times New Roman" w:hAnsi="Times New Roman" w:cs="Times New Roman"/>
          <w:sz w:val="26"/>
          <w:szCs w:val="26"/>
        </w:rPr>
      </w:pPr>
      <w:r w:rsidRPr="002152EB">
        <w:rPr>
          <w:rFonts w:ascii="Times New Roman" w:hAnsi="Times New Roman" w:cs="Times New Roman"/>
          <w:spacing w:val="45"/>
          <w:sz w:val="26"/>
          <w:szCs w:val="26"/>
        </w:rPr>
        <w:t>Вариант</w:t>
      </w:r>
      <w:r w:rsidRPr="002152EB">
        <w:rPr>
          <w:rFonts w:ascii="Times New Roman" w:hAnsi="Times New Roman" w:cs="Times New Roman"/>
          <w:sz w:val="26"/>
          <w:szCs w:val="26"/>
        </w:rPr>
        <w:t xml:space="preserve"> 1</w:t>
      </w:r>
    </w:p>
    <w:p w:rsidR="0040039B" w:rsidRPr="00557247" w:rsidRDefault="0040039B" w:rsidP="0040039B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</w:rPr>
      </w:pPr>
      <w:r w:rsidRPr="002152EB">
        <w:rPr>
          <w:rFonts w:ascii="Times New Roman" w:hAnsi="Times New Roman" w:cs="Times New Roman"/>
          <w:sz w:val="26"/>
          <w:szCs w:val="26"/>
        </w:rPr>
        <w:t xml:space="preserve">1. </w:t>
      </w:r>
      <w:r w:rsidRPr="00557247">
        <w:rPr>
          <w:rFonts w:ascii="Times New Roman" w:hAnsi="Times New Roman" w:cs="Times New Roman"/>
        </w:rPr>
        <w:t>Углы треугольника пропорциональны числам 2, 3, и 4. Найдите все углы треугольника.</w:t>
      </w:r>
    </w:p>
    <w:p w:rsidR="0040039B" w:rsidRPr="00557247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</w:rPr>
      </w:pPr>
      <w:r w:rsidRPr="00557247">
        <w:rPr>
          <w:rFonts w:ascii="Times New Roman" w:hAnsi="Times New Roman" w:cs="Times New Roman"/>
        </w:rPr>
        <w:t>2. Постройте равнобедренный треугольник по боковой стороне и углу при вершине.</w:t>
      </w:r>
    </w:p>
    <w:p w:rsidR="0040039B" w:rsidRPr="00557247" w:rsidRDefault="0040039B" w:rsidP="00557247">
      <w:pPr>
        <w:pStyle w:val="ParagraphStyle"/>
        <w:spacing w:before="120" w:after="60" w:line="252" w:lineRule="auto"/>
        <w:rPr>
          <w:rFonts w:ascii="Times New Roman" w:hAnsi="Times New Roman" w:cs="Times New Roman"/>
          <w:spacing w:val="45"/>
        </w:rPr>
      </w:pPr>
      <w:r w:rsidRPr="00557247">
        <w:rPr>
          <w:rFonts w:ascii="Times New Roman" w:hAnsi="Times New Roman" w:cs="Times New Roman"/>
          <w:spacing w:val="45"/>
        </w:rPr>
        <w:t>Вариант 2</w:t>
      </w:r>
    </w:p>
    <w:p w:rsidR="0040039B" w:rsidRPr="00557247" w:rsidRDefault="0040039B" w:rsidP="0040039B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</w:rPr>
      </w:pPr>
      <w:r w:rsidRPr="00557247">
        <w:rPr>
          <w:rFonts w:ascii="Times New Roman" w:hAnsi="Times New Roman" w:cs="Times New Roman"/>
        </w:rPr>
        <w:t>1. Угол при вершине равнобедренного треугольника на 30° больше угла при вершине основании. Найдите все углы треугольника.</w:t>
      </w:r>
    </w:p>
    <w:p w:rsidR="0040039B" w:rsidRPr="00557247" w:rsidRDefault="0040039B" w:rsidP="0040039B">
      <w:pPr>
        <w:pStyle w:val="ParagraphStyle"/>
        <w:spacing w:before="60" w:line="252" w:lineRule="auto"/>
        <w:ind w:firstLine="360"/>
        <w:jc w:val="both"/>
        <w:rPr>
          <w:rFonts w:ascii="Times New Roman" w:hAnsi="Times New Roman" w:cs="Times New Roman"/>
        </w:rPr>
      </w:pPr>
      <w:r w:rsidRPr="00557247">
        <w:rPr>
          <w:rFonts w:ascii="Times New Roman" w:hAnsi="Times New Roman" w:cs="Times New Roman"/>
        </w:rPr>
        <w:t>2. Постройте равнобедренный треугольник по основанию и углу при основании.</w:t>
      </w:r>
    </w:p>
    <w:p w:rsidR="0040039B" w:rsidRPr="00557247" w:rsidRDefault="0040039B" w:rsidP="004003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776A3" w:rsidRDefault="004776A3" w:rsidP="0040039B">
      <w:pPr>
        <w:pStyle w:val="a3"/>
        <w:rPr>
          <w:rFonts w:ascii="Times New Roman" w:hAnsi="Times New Roman" w:cs="Times New Roman"/>
          <w:sz w:val="24"/>
        </w:rPr>
      </w:pPr>
    </w:p>
    <w:p w:rsidR="0040039B" w:rsidRPr="00557247" w:rsidRDefault="004776A3" w:rsidP="00557247">
      <w:pPr>
        <w:rPr>
          <w:rFonts w:ascii="Times New Roman" w:hAnsi="Times New Roman" w:cs="Times New Roman"/>
          <w:b/>
          <w:sz w:val="24"/>
          <w:szCs w:val="24"/>
        </w:rPr>
      </w:pPr>
      <w:r w:rsidRPr="00557247">
        <w:rPr>
          <w:rFonts w:ascii="Times New Roman" w:hAnsi="Times New Roman" w:cs="Times New Roman"/>
          <w:b/>
          <w:sz w:val="24"/>
          <w:szCs w:val="24"/>
        </w:rPr>
        <w:t xml:space="preserve">8 </w:t>
      </w:r>
      <w:r w:rsidR="0040039B" w:rsidRPr="00557247">
        <w:rPr>
          <w:rFonts w:ascii="Times New Roman" w:hAnsi="Times New Roman" w:cs="Times New Roman"/>
          <w:b/>
          <w:sz w:val="24"/>
          <w:szCs w:val="24"/>
        </w:rPr>
        <w:t>класс. Геометрия.</w:t>
      </w:r>
    </w:p>
    <w:p w:rsidR="0040039B" w:rsidRDefault="0040039B" w:rsidP="0040039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8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76A3" w:rsidRDefault="004776A3" w:rsidP="0040039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75E9F" w:rsidRDefault="004776A3" w:rsidP="00375E9F">
      <w:pPr>
        <w:pStyle w:val="a3"/>
        <w:rPr>
          <w:rFonts w:ascii="Times New Roman" w:hAnsi="Times New Roman" w:cs="Times New Roman"/>
          <w:sz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405630" cy="2185035"/>
            <wp:effectExtent l="19050" t="0" r="0" b="0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6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218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t xml:space="preserve">   </w: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4334510" cy="2564765"/>
            <wp:effectExtent l="19050" t="0" r="889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6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247" w:rsidRDefault="00557247" w:rsidP="00375E9F">
      <w:pPr>
        <w:pStyle w:val="a3"/>
        <w:rPr>
          <w:rFonts w:ascii="Times New Roman" w:hAnsi="Times New Roman" w:cs="Times New Roman"/>
          <w:sz w:val="24"/>
        </w:rPr>
      </w:pPr>
    </w:p>
    <w:p w:rsidR="00557247" w:rsidRDefault="00557247" w:rsidP="00375E9F">
      <w:pPr>
        <w:pStyle w:val="a3"/>
        <w:rPr>
          <w:rFonts w:ascii="Times New Roman" w:hAnsi="Times New Roman" w:cs="Times New Roman"/>
          <w:sz w:val="24"/>
        </w:rPr>
      </w:pPr>
    </w:p>
    <w:p w:rsidR="00557247" w:rsidRDefault="004776A3" w:rsidP="00557247">
      <w:pPr>
        <w:pStyle w:val="a3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  </w:t>
      </w:r>
      <w:r w:rsidR="0064762C" w:rsidRPr="0064762C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2</w:t>
      </w:r>
    </w:p>
    <w:p w:rsidR="00557247" w:rsidRDefault="0064762C" w:rsidP="0055724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>Вариант 1.</w:t>
      </w:r>
    </w:p>
    <w:p w:rsidR="0064762C" w:rsidRPr="0064762C" w:rsidRDefault="00557247" w:rsidP="00557247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64762C" w:rsidRPr="0064762C">
        <w:rPr>
          <w:rFonts w:ascii="Times New Roman" w:hAnsi="Times New Roman" w:cs="Times New Roman"/>
          <w:sz w:val="24"/>
          <w:szCs w:val="24"/>
        </w:rPr>
        <w:t>Сформулируйте определение о средней линии трапеции.</w:t>
      </w:r>
    </w:p>
    <w:p w:rsidR="0064762C" w:rsidRPr="0064762C" w:rsidRDefault="00557247" w:rsidP="0055724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Дан треугольник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АВС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с основанием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АС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, равным </w:t>
      </w:r>
      <w:smartTag w:uri="urn:schemas-microsoft-com:office:smarttags" w:element="metricconverter">
        <w:smartTagPr>
          <w:attr w:name="ProductID" w:val="10 см"/>
        </w:smartTagPr>
        <w:r w:rsidR="0064762C" w:rsidRPr="0064762C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="0064762C" w:rsidRPr="0064762C">
        <w:rPr>
          <w:rFonts w:ascii="Times New Roman" w:hAnsi="Times New Roman" w:cs="Times New Roman"/>
          <w:sz w:val="24"/>
          <w:szCs w:val="24"/>
        </w:rPr>
        <w:t xml:space="preserve">. Найдите длину средней линии треугольника, параллельной основанию. </w:t>
      </w:r>
    </w:p>
    <w:p w:rsidR="0064762C" w:rsidRPr="0064762C" w:rsidRDefault="00557247" w:rsidP="0055724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В параллелограмме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МРОК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МК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равна </w:t>
      </w:r>
      <w:smartTag w:uri="urn:schemas-microsoft-com:office:smarttags" w:element="metricconverter">
        <w:smartTagPr>
          <w:attr w:name="ProductID" w:val="17 см"/>
        </w:smartTagPr>
        <w:r w:rsidR="0064762C" w:rsidRPr="0064762C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="0064762C" w:rsidRPr="0064762C">
        <w:rPr>
          <w:rFonts w:ascii="Times New Roman" w:hAnsi="Times New Roman" w:cs="Times New Roman"/>
          <w:sz w:val="24"/>
          <w:szCs w:val="24"/>
        </w:rPr>
        <w:t xml:space="preserve">, на стороне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ОР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отложен отрезок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ОН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, равный </w:t>
      </w:r>
      <w:smartTag w:uri="urn:schemas-microsoft-com:office:smarttags" w:element="metricconverter">
        <w:smartTagPr>
          <w:attr w:name="ProductID" w:val="6 см"/>
        </w:smartTagPr>
        <w:r w:rsidR="0064762C" w:rsidRPr="0064762C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="0064762C" w:rsidRPr="0064762C">
        <w:rPr>
          <w:rFonts w:ascii="Times New Roman" w:hAnsi="Times New Roman" w:cs="Times New Roman"/>
          <w:sz w:val="24"/>
          <w:szCs w:val="24"/>
        </w:rPr>
        <w:t xml:space="preserve">. Определите вид четырехугольника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МРНК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и найдите длину отрезка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АВ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, где точки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А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и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>В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 – середины сторон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 xml:space="preserve">МР 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и </w:t>
      </w:r>
      <w:r w:rsidR="0064762C" w:rsidRPr="0064762C">
        <w:rPr>
          <w:rFonts w:ascii="Times New Roman" w:hAnsi="Times New Roman" w:cs="Times New Roman"/>
          <w:i/>
          <w:sz w:val="24"/>
          <w:szCs w:val="24"/>
        </w:rPr>
        <w:t xml:space="preserve">НК </w:t>
      </w:r>
      <w:r w:rsidR="0064762C" w:rsidRPr="0064762C">
        <w:rPr>
          <w:rFonts w:ascii="Times New Roman" w:hAnsi="Times New Roman" w:cs="Times New Roman"/>
          <w:sz w:val="24"/>
          <w:szCs w:val="24"/>
        </w:rPr>
        <w:t xml:space="preserve">соответственно. </w:t>
      </w:r>
    </w:p>
    <w:p w:rsidR="0064762C" w:rsidRPr="0064762C" w:rsidRDefault="00557247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64762C" w:rsidRPr="0064762C">
        <w:rPr>
          <w:rFonts w:ascii="Times New Roman" w:hAnsi="Times New Roman" w:cs="Times New Roman"/>
          <w:sz w:val="24"/>
          <w:szCs w:val="24"/>
        </w:rPr>
        <w:t>Вариант 2.</w:t>
      </w:r>
    </w:p>
    <w:p w:rsidR="0064762C" w:rsidRPr="0064762C" w:rsidRDefault="0064762C" w:rsidP="00557247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Сформулируйте теорему о средней линии треугольника. </w:t>
      </w:r>
    </w:p>
    <w:p w:rsidR="0064762C" w:rsidRPr="0064762C" w:rsidRDefault="0064762C" w:rsidP="00557247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62C">
        <w:rPr>
          <w:rFonts w:ascii="Times New Roman" w:hAnsi="Times New Roman" w:cs="Times New Roman"/>
          <w:sz w:val="24"/>
          <w:szCs w:val="24"/>
        </w:rPr>
        <w:t xml:space="preserve">Дан треугольник </w:t>
      </w:r>
      <w:r w:rsidRPr="0064762C">
        <w:rPr>
          <w:rFonts w:ascii="Times New Roman" w:hAnsi="Times New Roman" w:cs="Times New Roman"/>
          <w:i/>
          <w:sz w:val="24"/>
          <w:szCs w:val="24"/>
        </w:rPr>
        <w:t>АВС</w:t>
      </w:r>
      <w:r w:rsidRPr="0064762C">
        <w:rPr>
          <w:rFonts w:ascii="Times New Roman" w:hAnsi="Times New Roman" w:cs="Times New Roman"/>
          <w:sz w:val="24"/>
          <w:szCs w:val="24"/>
        </w:rPr>
        <w:t xml:space="preserve"> с основанием </w:t>
      </w:r>
      <w:r w:rsidRPr="0064762C">
        <w:rPr>
          <w:rFonts w:ascii="Times New Roman" w:hAnsi="Times New Roman" w:cs="Times New Roman"/>
          <w:i/>
          <w:sz w:val="24"/>
          <w:szCs w:val="24"/>
        </w:rPr>
        <w:t>АС</w:t>
      </w:r>
      <w:r w:rsidRPr="0064762C">
        <w:rPr>
          <w:rFonts w:ascii="Times New Roman" w:hAnsi="Times New Roman" w:cs="Times New Roman"/>
          <w:sz w:val="24"/>
          <w:szCs w:val="24"/>
        </w:rPr>
        <w:t xml:space="preserve">. Средняя линия треугольника, параллельная основанию, равна </w:t>
      </w:r>
      <w:smartTag w:uri="urn:schemas-microsoft-com:office:smarttags" w:element="metricconverter">
        <w:smartTagPr>
          <w:attr w:name="ProductID" w:val="8 см"/>
        </w:smartTagPr>
        <w:r w:rsidRPr="0064762C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64762C">
        <w:rPr>
          <w:rFonts w:ascii="Times New Roman" w:hAnsi="Times New Roman" w:cs="Times New Roman"/>
          <w:sz w:val="24"/>
          <w:szCs w:val="24"/>
        </w:rPr>
        <w:t xml:space="preserve">. Найдите длину основания. </w:t>
      </w:r>
    </w:p>
    <w:p w:rsidR="0040039B" w:rsidRPr="00557247" w:rsidRDefault="0064762C" w:rsidP="00557247">
      <w:pPr>
        <w:numPr>
          <w:ilvl w:val="0"/>
          <w:numId w:val="124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557247">
        <w:rPr>
          <w:rFonts w:ascii="Times New Roman" w:hAnsi="Times New Roman" w:cs="Times New Roman"/>
          <w:sz w:val="24"/>
          <w:szCs w:val="24"/>
        </w:rPr>
        <w:t xml:space="preserve">В прямоугольнике </w:t>
      </w:r>
      <w:r w:rsidRPr="00557247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557247">
        <w:rPr>
          <w:rFonts w:ascii="Times New Roman" w:hAnsi="Times New Roman" w:cs="Times New Roman"/>
          <w:sz w:val="24"/>
          <w:szCs w:val="24"/>
        </w:rPr>
        <w:t xml:space="preserve"> сторона </w:t>
      </w:r>
      <w:r w:rsidRPr="00557247">
        <w:rPr>
          <w:rFonts w:ascii="Times New Roman" w:hAnsi="Times New Roman" w:cs="Times New Roman"/>
          <w:i/>
          <w:sz w:val="24"/>
          <w:szCs w:val="24"/>
          <w:lang w:val="en-US"/>
        </w:rPr>
        <w:t>AD</w:t>
      </w:r>
      <w:r w:rsidRPr="00557247">
        <w:rPr>
          <w:rFonts w:ascii="Times New Roman" w:hAnsi="Times New Roman" w:cs="Times New Roman"/>
          <w:sz w:val="24"/>
          <w:szCs w:val="24"/>
        </w:rPr>
        <w:t xml:space="preserve">  равна </w:t>
      </w:r>
      <w:smartTag w:uri="urn:schemas-microsoft-com:office:smarttags" w:element="metricconverter">
        <w:smartTagPr>
          <w:attr w:name="ProductID" w:val="27 см"/>
        </w:smartTagPr>
        <w:r w:rsidRPr="00557247">
          <w:rPr>
            <w:rFonts w:ascii="Times New Roman" w:hAnsi="Times New Roman" w:cs="Times New Roman"/>
            <w:sz w:val="24"/>
            <w:szCs w:val="24"/>
          </w:rPr>
          <w:t>27 см</w:t>
        </w:r>
      </w:smartTag>
      <w:r w:rsidRPr="00557247">
        <w:rPr>
          <w:rFonts w:ascii="Times New Roman" w:hAnsi="Times New Roman" w:cs="Times New Roman"/>
          <w:sz w:val="24"/>
          <w:szCs w:val="24"/>
        </w:rPr>
        <w:t xml:space="preserve">. На стороне </w:t>
      </w:r>
      <w:r w:rsidRPr="00557247">
        <w:rPr>
          <w:rFonts w:ascii="Times New Roman" w:hAnsi="Times New Roman" w:cs="Times New Roman"/>
          <w:i/>
          <w:sz w:val="24"/>
          <w:szCs w:val="24"/>
        </w:rPr>
        <w:t>ВС</w:t>
      </w:r>
      <w:r w:rsidRPr="00557247">
        <w:rPr>
          <w:rFonts w:ascii="Times New Roman" w:hAnsi="Times New Roman" w:cs="Times New Roman"/>
          <w:sz w:val="24"/>
          <w:szCs w:val="24"/>
        </w:rPr>
        <w:t xml:space="preserve"> отложен отрезок </w:t>
      </w:r>
      <w:r w:rsidRPr="00557247">
        <w:rPr>
          <w:rFonts w:ascii="Times New Roman" w:hAnsi="Times New Roman" w:cs="Times New Roman"/>
          <w:i/>
          <w:sz w:val="24"/>
          <w:szCs w:val="24"/>
        </w:rPr>
        <w:t>СМ</w:t>
      </w:r>
      <w:r w:rsidRPr="00557247">
        <w:rPr>
          <w:rFonts w:ascii="Times New Roman" w:hAnsi="Times New Roman" w:cs="Times New Roman"/>
          <w:sz w:val="24"/>
          <w:szCs w:val="24"/>
        </w:rPr>
        <w:t xml:space="preserve">, равный </w:t>
      </w:r>
      <w:smartTag w:uri="urn:schemas-microsoft-com:office:smarttags" w:element="metricconverter">
        <w:smartTagPr>
          <w:attr w:name="ProductID" w:val="21 см"/>
        </w:smartTagPr>
        <w:r w:rsidRPr="00557247">
          <w:rPr>
            <w:rFonts w:ascii="Times New Roman" w:hAnsi="Times New Roman" w:cs="Times New Roman"/>
            <w:sz w:val="24"/>
            <w:szCs w:val="24"/>
          </w:rPr>
          <w:t>21 см</w:t>
        </w:r>
      </w:smartTag>
      <w:r w:rsidRPr="00557247">
        <w:rPr>
          <w:rFonts w:ascii="Times New Roman" w:hAnsi="Times New Roman" w:cs="Times New Roman"/>
          <w:sz w:val="24"/>
          <w:szCs w:val="24"/>
        </w:rPr>
        <w:t xml:space="preserve">. Определите вид четырехугольника </w:t>
      </w:r>
      <w:r w:rsidRPr="00557247">
        <w:rPr>
          <w:rFonts w:ascii="Times New Roman" w:hAnsi="Times New Roman" w:cs="Times New Roman"/>
          <w:i/>
          <w:sz w:val="24"/>
          <w:szCs w:val="24"/>
        </w:rPr>
        <w:t>АВМ</w:t>
      </w:r>
      <w:r w:rsidRPr="00557247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57247">
        <w:rPr>
          <w:rFonts w:ascii="Times New Roman" w:hAnsi="Times New Roman" w:cs="Times New Roman"/>
          <w:sz w:val="24"/>
          <w:szCs w:val="24"/>
        </w:rPr>
        <w:t xml:space="preserve"> и найдите длину отрезка </w:t>
      </w:r>
      <w:r w:rsidRPr="00557247">
        <w:rPr>
          <w:rFonts w:ascii="Times New Roman" w:hAnsi="Times New Roman" w:cs="Times New Roman"/>
          <w:i/>
          <w:sz w:val="24"/>
          <w:szCs w:val="24"/>
        </w:rPr>
        <w:t>ОР</w:t>
      </w:r>
      <w:r w:rsidRPr="00557247">
        <w:rPr>
          <w:rFonts w:ascii="Times New Roman" w:hAnsi="Times New Roman" w:cs="Times New Roman"/>
          <w:sz w:val="24"/>
          <w:szCs w:val="24"/>
        </w:rPr>
        <w:t xml:space="preserve">, где точки </w:t>
      </w:r>
      <w:r w:rsidRPr="00557247">
        <w:rPr>
          <w:rFonts w:ascii="Times New Roman" w:hAnsi="Times New Roman" w:cs="Times New Roman"/>
          <w:i/>
          <w:sz w:val="24"/>
          <w:szCs w:val="24"/>
        </w:rPr>
        <w:t>О</w:t>
      </w:r>
      <w:r w:rsidRPr="00557247">
        <w:rPr>
          <w:rFonts w:ascii="Times New Roman" w:hAnsi="Times New Roman" w:cs="Times New Roman"/>
          <w:sz w:val="24"/>
          <w:szCs w:val="24"/>
        </w:rPr>
        <w:t xml:space="preserve"> и </w:t>
      </w:r>
      <w:r w:rsidRPr="00557247">
        <w:rPr>
          <w:rFonts w:ascii="Times New Roman" w:hAnsi="Times New Roman" w:cs="Times New Roman"/>
          <w:i/>
          <w:sz w:val="24"/>
          <w:szCs w:val="24"/>
        </w:rPr>
        <w:t>Р</w:t>
      </w:r>
      <w:r w:rsidRPr="00557247">
        <w:rPr>
          <w:rFonts w:ascii="Times New Roman" w:hAnsi="Times New Roman" w:cs="Times New Roman"/>
          <w:sz w:val="24"/>
          <w:szCs w:val="24"/>
        </w:rPr>
        <w:t xml:space="preserve"> – середины сторон </w:t>
      </w:r>
      <w:r w:rsidRPr="00557247">
        <w:rPr>
          <w:rFonts w:ascii="Times New Roman" w:hAnsi="Times New Roman" w:cs="Times New Roman"/>
          <w:i/>
          <w:sz w:val="24"/>
          <w:szCs w:val="24"/>
        </w:rPr>
        <w:t>АВ</w:t>
      </w:r>
      <w:r w:rsidRPr="00557247">
        <w:rPr>
          <w:rFonts w:ascii="Times New Roman" w:hAnsi="Times New Roman" w:cs="Times New Roman"/>
          <w:sz w:val="24"/>
          <w:szCs w:val="24"/>
        </w:rPr>
        <w:t xml:space="preserve"> и </w:t>
      </w:r>
      <w:r w:rsidRPr="00557247">
        <w:rPr>
          <w:rFonts w:ascii="Times New Roman" w:hAnsi="Times New Roman" w:cs="Times New Roman"/>
          <w:i/>
          <w:sz w:val="24"/>
          <w:szCs w:val="24"/>
          <w:lang w:val="en-US"/>
        </w:rPr>
        <w:t>MD</w:t>
      </w:r>
      <w:r w:rsidRPr="00557247">
        <w:rPr>
          <w:rFonts w:ascii="Times New Roman" w:hAnsi="Times New Roman" w:cs="Times New Roman"/>
          <w:sz w:val="24"/>
          <w:szCs w:val="24"/>
        </w:rPr>
        <w:t xml:space="preserve"> соответственно.</w:t>
      </w:r>
    </w:p>
    <w:p w:rsidR="00557247" w:rsidRDefault="00C93CCD" w:rsidP="0055724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93CCD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3</w:t>
      </w:r>
    </w:p>
    <w:p w:rsidR="00C93CCD" w:rsidRPr="00C93CCD" w:rsidRDefault="00C93CCD" w:rsidP="005572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C93CCD" w:rsidRPr="00C93CCD" w:rsidRDefault="00C93CCD" w:rsidP="00557247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Катеты прямоугольного треугольника равны </w:t>
      </w:r>
      <w:smartTag w:uri="urn:schemas-microsoft-com:office:smarttags" w:element="metricconverter">
        <w:smartTagPr>
          <w:attr w:name="ProductID" w:val="12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Найдите длину гипотенузы. </w:t>
      </w:r>
    </w:p>
    <w:p w:rsidR="00C93CCD" w:rsidRPr="00C93CCD" w:rsidRDefault="00C93CCD" w:rsidP="00557247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Высота равнобедренного треугольника равна </w:t>
      </w:r>
      <w:smartTag w:uri="urn:schemas-microsoft-com:office:smarttags" w:element="metricconverter">
        <w:smartTagPr>
          <w:attr w:name="ProductID" w:val="12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основание – </w:t>
      </w:r>
      <w:smartTag w:uri="urn:schemas-microsoft-com:office:smarttags" w:element="metricconverter">
        <w:smartTagPr>
          <w:attr w:name="ProductID" w:val="10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равна боковая сторона? </w:t>
      </w:r>
    </w:p>
    <w:p w:rsidR="00C93CCD" w:rsidRPr="00C93CCD" w:rsidRDefault="00C93CCD" w:rsidP="00557247">
      <w:pPr>
        <w:numPr>
          <w:ilvl w:val="0"/>
          <w:numId w:val="1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Сторона ромба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одна из диагоналей – </w:t>
      </w:r>
      <w:smartTag w:uri="urn:schemas-microsoft-com:office:smarttags" w:element="metricconverter">
        <w:smartTagPr>
          <w:attr w:name="ProductID" w:val="16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16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равна вторая диагональ? </w:t>
      </w:r>
    </w:p>
    <w:p w:rsidR="00C93CCD" w:rsidRPr="00C93CCD" w:rsidRDefault="00C93CCD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 </w:t>
      </w:r>
      <w:r w:rsidRPr="00C93CCD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C93CCD" w:rsidRPr="00C93CCD" w:rsidRDefault="00C93CCD" w:rsidP="00557247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Гипотенуза прямоугольного треугольника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Один из катетов равен </w:t>
      </w:r>
      <w:smartTag w:uri="urn:schemas-microsoft-com:office:smarttags" w:element="metricconverter">
        <w:smartTagPr>
          <w:attr w:name="ProductID" w:val="1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Найдите длину другого катета. </w:t>
      </w:r>
    </w:p>
    <w:p w:rsidR="00C93CCD" w:rsidRPr="00C93CCD" w:rsidRDefault="00C93CCD" w:rsidP="00557247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Боковая сторона равнобедренного треугольника равна </w:t>
      </w:r>
      <w:smartTag w:uri="urn:schemas-microsoft-com:office:smarttags" w:element="metricconverter">
        <w:smartTagPr>
          <w:attr w:name="ProductID" w:val="17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17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, а высота, опущенная к основанию – </w:t>
      </w:r>
      <w:smartTag w:uri="urn:schemas-microsoft-com:office:smarttags" w:element="metricconverter">
        <w:smartTagPr>
          <w:attr w:name="ProductID" w:val="15 см"/>
        </w:smartTagPr>
        <w:r w:rsidRPr="00C93CCD">
          <w:rPr>
            <w:rFonts w:ascii="Times New Roman" w:hAnsi="Times New Roman" w:cs="Times New Roman"/>
            <w:sz w:val="24"/>
            <w:szCs w:val="24"/>
          </w:rPr>
          <w:t>15 см</w:t>
        </w:r>
      </w:smartTag>
      <w:r w:rsidRPr="00C93CCD">
        <w:rPr>
          <w:rFonts w:ascii="Times New Roman" w:hAnsi="Times New Roman" w:cs="Times New Roman"/>
          <w:sz w:val="24"/>
          <w:szCs w:val="24"/>
        </w:rPr>
        <w:t xml:space="preserve">. Чему равно основание? </w:t>
      </w:r>
    </w:p>
    <w:p w:rsidR="00C93CCD" w:rsidRPr="00C93CCD" w:rsidRDefault="00C93CCD" w:rsidP="00557247">
      <w:pPr>
        <w:numPr>
          <w:ilvl w:val="0"/>
          <w:numId w:val="1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3CCD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C93CCD">
        <w:rPr>
          <w:rFonts w:ascii="Times New Roman" w:hAnsi="Times New Roman" w:cs="Times New Roman"/>
          <w:i/>
          <w:sz w:val="24"/>
          <w:szCs w:val="24"/>
        </w:rPr>
        <w:t>АВС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 (</w:t>
      </w:r>
      <w:r w:rsidRPr="00C93CCD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278" type="#_x0000_t75" style="width:14.95pt;height:14.05pt" o:ole="">
            <v:imagedata r:id="rId609" o:title=""/>
          </v:shape>
          <o:OLEObject Type="Embed" ProgID="Equation.3" ShapeID="_x0000_i1278" DrawAspect="Content" ObjectID="_1609418689" r:id="rId610"/>
        </w:object>
      </w:r>
      <w:r w:rsidRPr="00C93CCD">
        <w:rPr>
          <w:rFonts w:ascii="Times New Roman" w:hAnsi="Times New Roman" w:cs="Times New Roman"/>
          <w:i/>
          <w:sz w:val="24"/>
          <w:szCs w:val="24"/>
        </w:rPr>
        <w:t>С=</w:t>
      </w:r>
      <w:r w:rsidRPr="00C93CCD">
        <w:rPr>
          <w:rFonts w:ascii="Times New Roman" w:hAnsi="Times New Roman" w:cs="Times New Roman"/>
          <w:sz w:val="24"/>
          <w:szCs w:val="24"/>
        </w:rPr>
        <w:t xml:space="preserve">90º) точка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C93CCD">
        <w:rPr>
          <w:rFonts w:ascii="Times New Roman" w:hAnsi="Times New Roman" w:cs="Times New Roman"/>
          <w:sz w:val="24"/>
          <w:szCs w:val="24"/>
        </w:rPr>
        <w:t xml:space="preserve"> – середина стороны </w:t>
      </w:r>
      <w:r w:rsidRPr="00C93CCD">
        <w:rPr>
          <w:rFonts w:ascii="Times New Roman" w:hAnsi="Times New Roman" w:cs="Times New Roman"/>
          <w:i/>
          <w:sz w:val="24"/>
          <w:szCs w:val="24"/>
        </w:rPr>
        <w:t>АВ</w:t>
      </w:r>
      <w:r w:rsidRPr="00C93CCD">
        <w:rPr>
          <w:rFonts w:ascii="Times New Roman" w:hAnsi="Times New Roman" w:cs="Times New Roman"/>
          <w:sz w:val="24"/>
          <w:szCs w:val="24"/>
        </w:rPr>
        <w:t xml:space="preserve">, а точка </w:t>
      </w:r>
      <w:r w:rsidRPr="00C93CCD">
        <w:rPr>
          <w:rFonts w:ascii="Times New Roman" w:hAnsi="Times New Roman" w:cs="Times New Roman"/>
          <w:i/>
          <w:sz w:val="24"/>
          <w:szCs w:val="24"/>
        </w:rPr>
        <w:t>Е</w:t>
      </w:r>
      <w:r w:rsidRPr="00C93CCD">
        <w:rPr>
          <w:rFonts w:ascii="Times New Roman" w:hAnsi="Times New Roman" w:cs="Times New Roman"/>
          <w:sz w:val="24"/>
          <w:szCs w:val="24"/>
        </w:rPr>
        <w:t xml:space="preserve"> – середина стороны </w:t>
      </w:r>
      <w:r w:rsidRPr="00C93CCD">
        <w:rPr>
          <w:rFonts w:ascii="Times New Roman" w:hAnsi="Times New Roman" w:cs="Times New Roman"/>
          <w:i/>
          <w:sz w:val="24"/>
          <w:szCs w:val="24"/>
        </w:rPr>
        <w:t>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. </w:t>
      </w:r>
      <w:r w:rsidRPr="00C93CCD">
        <w:rPr>
          <w:rFonts w:ascii="Times New Roman" w:hAnsi="Times New Roman" w:cs="Times New Roman"/>
          <w:i/>
          <w:sz w:val="24"/>
          <w:szCs w:val="24"/>
          <w:lang w:val="en-US"/>
        </w:rPr>
        <w:t>DE</w:t>
      </w:r>
      <w:r w:rsidRPr="00C93CCD">
        <w:rPr>
          <w:rFonts w:ascii="Times New Roman" w:hAnsi="Times New Roman" w:cs="Times New Roman"/>
          <w:i/>
          <w:sz w:val="24"/>
          <w:szCs w:val="24"/>
        </w:rPr>
        <w:t>=</w:t>
      </w:r>
      <w:r w:rsidRPr="00C93CCD">
        <w:rPr>
          <w:rFonts w:ascii="Times New Roman" w:hAnsi="Times New Roman" w:cs="Times New Roman"/>
          <w:sz w:val="24"/>
          <w:szCs w:val="24"/>
        </w:rPr>
        <w:t xml:space="preserve">8 см, </w:t>
      </w:r>
      <w:r w:rsidRPr="00C93CCD">
        <w:rPr>
          <w:rFonts w:ascii="Times New Roman" w:hAnsi="Times New Roman" w:cs="Times New Roman"/>
          <w:i/>
          <w:sz w:val="24"/>
          <w:szCs w:val="24"/>
        </w:rPr>
        <w:t>ВЕ=</w:t>
      </w:r>
      <w:r w:rsidRPr="00C93CCD">
        <w:rPr>
          <w:rFonts w:ascii="Times New Roman" w:hAnsi="Times New Roman" w:cs="Times New Roman"/>
          <w:sz w:val="24"/>
          <w:szCs w:val="24"/>
        </w:rPr>
        <w:t xml:space="preserve">6 см. Определите стороны треугольника </w:t>
      </w:r>
      <w:r w:rsidRPr="00C93CCD">
        <w:rPr>
          <w:rFonts w:ascii="Times New Roman" w:hAnsi="Times New Roman" w:cs="Times New Roman"/>
          <w:i/>
          <w:sz w:val="24"/>
          <w:szCs w:val="24"/>
        </w:rPr>
        <w:t>АВС</w:t>
      </w:r>
      <w:r w:rsidRPr="00C93CC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76A3" w:rsidRDefault="004776A3" w:rsidP="00557247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4</w:t>
      </w: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557247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Сформулируйте определение синуса острого угла в прямоугольном треугольнике. </w:t>
      </w:r>
    </w:p>
    <w:p w:rsidR="00F245C5" w:rsidRPr="00F245C5" w:rsidRDefault="00F245C5" w:rsidP="00557247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 (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279" type="#_x0000_t75" style="width:14.95pt;height:14.05pt" o:ole="">
            <v:imagedata r:id="rId609" o:title=""/>
          </v:shape>
          <o:OLEObject Type="Embed" ProgID="Equation.3" ShapeID="_x0000_i1279" DrawAspect="Content" ObjectID="_1609418690" r:id="rId611"/>
        </w:object>
      </w:r>
      <w:r w:rsidRPr="00F245C5">
        <w:rPr>
          <w:rFonts w:ascii="Times New Roman" w:hAnsi="Times New Roman" w:cs="Times New Roman"/>
          <w:i/>
          <w:sz w:val="24"/>
          <w:szCs w:val="24"/>
        </w:rPr>
        <w:t>С=</w:t>
      </w:r>
      <w:r w:rsidRPr="00F245C5">
        <w:rPr>
          <w:rFonts w:ascii="Times New Roman" w:hAnsi="Times New Roman" w:cs="Times New Roman"/>
          <w:sz w:val="24"/>
          <w:szCs w:val="24"/>
        </w:rPr>
        <w:t xml:space="preserve">90º) гипотенуза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АВ=</w:t>
      </w:r>
      <w:r w:rsidRPr="00F245C5">
        <w:rPr>
          <w:rFonts w:ascii="Times New Roman" w:hAnsi="Times New Roman" w:cs="Times New Roman"/>
          <w:sz w:val="24"/>
          <w:szCs w:val="24"/>
        </w:rPr>
        <w:t xml:space="preserve">10 см,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280" type="#_x0000_t75" style="width:14.95pt;height:14.05pt" o:ole="">
            <v:imagedata r:id="rId609" o:title=""/>
          </v:shape>
          <o:OLEObject Type="Embed" ProgID="Equation.3" ShapeID="_x0000_i1280" DrawAspect="Content" ObjectID="_1609418691" r:id="rId612"/>
        </w:objec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245C5">
        <w:rPr>
          <w:rFonts w:ascii="Times New Roman" w:hAnsi="Times New Roman" w:cs="Times New Roman"/>
          <w:i/>
          <w:sz w:val="24"/>
          <w:szCs w:val="24"/>
        </w:rPr>
        <w:t>=</w:t>
      </w:r>
      <w:r w:rsidRPr="00F245C5">
        <w:rPr>
          <w:rFonts w:ascii="Times New Roman" w:hAnsi="Times New Roman" w:cs="Times New Roman"/>
          <w:sz w:val="24"/>
          <w:szCs w:val="24"/>
        </w:rPr>
        <w:t xml:space="preserve">0,6. Найдите длину катета </w:t>
      </w:r>
      <w:r w:rsidRPr="00F245C5">
        <w:rPr>
          <w:rFonts w:ascii="Times New Roman" w:hAnsi="Times New Roman" w:cs="Times New Roman"/>
          <w:i/>
          <w:sz w:val="24"/>
          <w:szCs w:val="24"/>
        </w:rPr>
        <w:t>ВС.</w:t>
      </w:r>
      <w:r w:rsidRPr="00F245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45C5" w:rsidRPr="00F245C5" w:rsidRDefault="00F245C5" w:rsidP="00557247">
      <w:pPr>
        <w:numPr>
          <w:ilvl w:val="0"/>
          <w:numId w:val="1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гипотенузу, катет и острый угол прямоугольного треугольника по катету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=12 см и противолежащему ему углу </w:t>
      </w:r>
      <w:r w:rsidRPr="00F245C5">
        <w:rPr>
          <w:rFonts w:ascii="Times New Roman" w:hAnsi="Times New Roman" w:cs="Times New Roman"/>
          <w:i/>
          <w:sz w:val="24"/>
          <w:szCs w:val="24"/>
        </w:rPr>
        <w:t>α=</w:t>
      </w:r>
      <w:r w:rsidRPr="00F245C5">
        <w:rPr>
          <w:rFonts w:ascii="Times New Roman" w:hAnsi="Times New Roman" w:cs="Times New Roman"/>
          <w:sz w:val="24"/>
          <w:szCs w:val="24"/>
        </w:rPr>
        <w:t xml:space="preserve">42º. </w:t>
      </w: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557247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Сформулируйте определение косинуса острого угла в прямоугольном треугольнике. </w:t>
      </w:r>
    </w:p>
    <w:p w:rsidR="00F245C5" w:rsidRPr="00F245C5" w:rsidRDefault="00F245C5" w:rsidP="00557247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</w:t>
      </w:r>
      <w:r w:rsidRPr="00F245C5">
        <w:rPr>
          <w:rFonts w:ascii="Times New Roman" w:hAnsi="Times New Roman" w:cs="Times New Roman"/>
          <w:i/>
          <w:sz w:val="24"/>
          <w:szCs w:val="24"/>
        </w:rPr>
        <w:t>АВС</w:t>
      </w:r>
      <w:r w:rsidRPr="00F245C5">
        <w:rPr>
          <w:rFonts w:ascii="Times New Roman" w:hAnsi="Times New Roman" w:cs="Times New Roman"/>
          <w:sz w:val="24"/>
          <w:szCs w:val="24"/>
        </w:rPr>
        <w:t xml:space="preserve"> (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281" type="#_x0000_t75" style="width:14.95pt;height:14.05pt" o:ole="">
            <v:imagedata r:id="rId609" o:title=""/>
          </v:shape>
          <o:OLEObject Type="Embed" ProgID="Equation.3" ShapeID="_x0000_i1281" DrawAspect="Content" ObjectID="_1609418692" r:id="rId613"/>
        </w:object>
      </w:r>
      <w:r w:rsidRPr="00F245C5">
        <w:rPr>
          <w:rFonts w:ascii="Times New Roman" w:hAnsi="Times New Roman" w:cs="Times New Roman"/>
          <w:i/>
          <w:sz w:val="24"/>
          <w:szCs w:val="24"/>
        </w:rPr>
        <w:t>С=</w:t>
      </w:r>
      <w:r w:rsidRPr="00F245C5">
        <w:rPr>
          <w:rFonts w:ascii="Times New Roman" w:hAnsi="Times New Roman" w:cs="Times New Roman"/>
          <w:sz w:val="24"/>
          <w:szCs w:val="24"/>
        </w:rPr>
        <w:t xml:space="preserve">90º) гипотенуза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АВ=</w:t>
      </w:r>
      <w:r w:rsidRPr="00F245C5">
        <w:rPr>
          <w:rFonts w:ascii="Times New Roman" w:hAnsi="Times New Roman" w:cs="Times New Roman"/>
          <w:sz w:val="24"/>
          <w:szCs w:val="24"/>
        </w:rPr>
        <w:t xml:space="preserve">8 см,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F245C5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282" type="#_x0000_t75" style="width:14.95pt;height:14.05pt" o:ole="">
            <v:imagedata r:id="rId609" o:title=""/>
          </v:shape>
          <o:OLEObject Type="Embed" ProgID="Equation.3" ShapeID="_x0000_i1282" DrawAspect="Content" ObjectID="_1609418693" r:id="rId614"/>
        </w:objec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245C5">
        <w:rPr>
          <w:rFonts w:ascii="Times New Roman" w:hAnsi="Times New Roman" w:cs="Times New Roman"/>
          <w:i/>
          <w:sz w:val="24"/>
          <w:szCs w:val="24"/>
        </w:rPr>
        <w:t>=</w:t>
      </w:r>
      <w:r w:rsidRPr="00F245C5">
        <w:rPr>
          <w:rFonts w:ascii="Times New Roman" w:hAnsi="Times New Roman" w:cs="Times New Roman"/>
          <w:sz w:val="24"/>
          <w:szCs w:val="24"/>
        </w:rPr>
        <w:t xml:space="preserve">0,4. Найдите длину катета </w:t>
      </w:r>
      <w:r w:rsidRPr="00F245C5">
        <w:rPr>
          <w:rFonts w:ascii="Times New Roman" w:hAnsi="Times New Roman" w:cs="Times New Roman"/>
          <w:i/>
          <w:sz w:val="24"/>
          <w:szCs w:val="24"/>
        </w:rPr>
        <w:t>ВС.</w:t>
      </w:r>
      <w:r w:rsidRPr="00F245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45C5" w:rsidRPr="00F245C5" w:rsidRDefault="00F245C5" w:rsidP="00557247">
      <w:pPr>
        <w:numPr>
          <w:ilvl w:val="0"/>
          <w:numId w:val="1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катет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=8 см и прилежащий к нему угол </w:t>
      </w:r>
      <w:r w:rsidRPr="00F245C5">
        <w:rPr>
          <w:rFonts w:ascii="Times New Roman" w:hAnsi="Times New Roman" w:cs="Times New Roman"/>
          <w:i/>
          <w:sz w:val="24"/>
          <w:szCs w:val="24"/>
        </w:rPr>
        <w:t>α=</w:t>
      </w:r>
      <w:r w:rsidRPr="00F245C5">
        <w:rPr>
          <w:rFonts w:ascii="Times New Roman" w:hAnsi="Times New Roman" w:cs="Times New Roman"/>
          <w:sz w:val="24"/>
          <w:szCs w:val="24"/>
        </w:rPr>
        <w:t>54º. Найдите второй катет, гипотенузу и острый угол.</w:t>
      </w:r>
    </w:p>
    <w:p w:rsidR="00557247" w:rsidRDefault="00557247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57247" w:rsidRDefault="00557247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5</w:t>
      </w:r>
    </w:p>
    <w:p w:rsidR="00557247" w:rsidRDefault="00557247" w:rsidP="0055724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557247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557247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Дана окружность </w:t>
      </w:r>
      <w:r w:rsidRPr="00F245C5">
        <w:rPr>
          <w:rFonts w:ascii="Times New Roman" w:hAnsi="Times New Roman" w:cs="Times New Roman"/>
          <w:i/>
          <w:position w:val="-10"/>
          <w:sz w:val="24"/>
          <w:szCs w:val="24"/>
        </w:rPr>
        <w:object w:dxaOrig="2240" w:dyaOrig="360">
          <v:shape id="_x0000_i1283" type="#_x0000_t75" style="width:129.95pt;height:21.5pt" o:ole="">
            <v:imagedata r:id="rId615" o:title=""/>
          </v:shape>
          <o:OLEObject Type="Embed" ProgID="Equation.3" ShapeID="_x0000_i1283" DrawAspect="Content" ObjectID="_1609418694" r:id="rId616"/>
        </w:object>
      </w:r>
      <w:r w:rsidRPr="00F245C5">
        <w:rPr>
          <w:rFonts w:ascii="Times New Roman" w:hAnsi="Times New Roman" w:cs="Times New Roman"/>
          <w:sz w:val="24"/>
          <w:szCs w:val="24"/>
        </w:rPr>
        <w:t>:</w:t>
      </w:r>
    </w:p>
    <w:p w:rsidR="00F245C5" w:rsidRPr="00F245C5" w:rsidRDefault="00F245C5" w:rsidP="0055724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>а) Чему равны радиусы окружности и координаты ее центра?</w:t>
      </w:r>
    </w:p>
    <w:p w:rsidR="00F245C5" w:rsidRPr="00F245C5" w:rsidRDefault="00F245C5" w:rsidP="00557247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Вычислите длину хорды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из задачи № 1.</w:t>
      </w:r>
    </w:p>
    <w:p w:rsidR="00F245C5" w:rsidRPr="00F245C5" w:rsidRDefault="00F245C5" w:rsidP="00557247">
      <w:pPr>
        <w:numPr>
          <w:ilvl w:val="0"/>
          <w:numId w:val="1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Пользуясь таблицами, вычислите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F245C5">
        <w:rPr>
          <w:rFonts w:ascii="Times New Roman" w:hAnsi="Times New Roman" w:cs="Times New Roman"/>
          <w:sz w:val="24"/>
          <w:szCs w:val="24"/>
        </w:rPr>
        <w:t xml:space="preserve">164º. </w:t>
      </w: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557247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Дана окружность </w:t>
      </w:r>
      <w:r w:rsidRPr="00F245C5">
        <w:rPr>
          <w:rFonts w:ascii="Times New Roman" w:hAnsi="Times New Roman" w:cs="Times New Roman"/>
          <w:i/>
          <w:position w:val="-10"/>
          <w:sz w:val="24"/>
          <w:szCs w:val="24"/>
        </w:rPr>
        <w:object w:dxaOrig="2220" w:dyaOrig="360">
          <v:shape id="_x0000_i1284" type="#_x0000_t75" style="width:128.1pt;height:21.5pt" o:ole="">
            <v:imagedata r:id="rId617" o:title=""/>
          </v:shape>
          <o:OLEObject Type="Embed" ProgID="Equation.3" ShapeID="_x0000_i1284" DrawAspect="Content" ObjectID="_1609418695" r:id="rId618"/>
        </w:object>
      </w:r>
      <w:r w:rsidRPr="00F245C5">
        <w:rPr>
          <w:rFonts w:ascii="Times New Roman" w:hAnsi="Times New Roman" w:cs="Times New Roman"/>
          <w:sz w:val="24"/>
          <w:szCs w:val="24"/>
        </w:rPr>
        <w:t>:</w:t>
      </w:r>
    </w:p>
    <w:p w:rsidR="00F245C5" w:rsidRPr="00F245C5" w:rsidRDefault="00F245C5" w:rsidP="0055724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>а) Чему равны радиусы окружности и координаты ее центра?</w:t>
      </w:r>
    </w:p>
    <w:p w:rsidR="00F245C5" w:rsidRPr="00F245C5" w:rsidRDefault="00F245C5" w:rsidP="00557247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Вычислите длину хорды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 из задачи № 1.</w:t>
      </w:r>
    </w:p>
    <w:p w:rsidR="00375E9F" w:rsidRPr="00557247" w:rsidRDefault="00F245C5" w:rsidP="00557247">
      <w:pPr>
        <w:numPr>
          <w:ilvl w:val="0"/>
          <w:numId w:val="130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57247">
        <w:rPr>
          <w:rFonts w:ascii="Times New Roman" w:hAnsi="Times New Roman" w:cs="Times New Roman"/>
          <w:sz w:val="24"/>
          <w:szCs w:val="24"/>
        </w:rPr>
        <w:t xml:space="preserve">Пользуясь таблицами, вычислите </w:t>
      </w:r>
      <w:r w:rsidRPr="00557247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r w:rsidRPr="00557247">
        <w:rPr>
          <w:rFonts w:ascii="Times New Roman" w:hAnsi="Times New Roman" w:cs="Times New Roman"/>
          <w:sz w:val="24"/>
          <w:szCs w:val="24"/>
          <w:lang w:val="en-US"/>
        </w:rPr>
        <w:t>125</w:t>
      </w:r>
      <w:r w:rsidRPr="00557247">
        <w:rPr>
          <w:rFonts w:ascii="Times New Roman" w:hAnsi="Times New Roman" w:cs="Times New Roman"/>
          <w:sz w:val="24"/>
          <w:szCs w:val="24"/>
        </w:rPr>
        <w:t xml:space="preserve">º. </w:t>
      </w:r>
    </w:p>
    <w:p w:rsidR="00557247" w:rsidRDefault="00557247" w:rsidP="00557247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  <w:sectPr w:rsidR="00557247" w:rsidSect="0055724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EB5411" w:rsidRDefault="00EB5411" w:rsidP="00557247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EB5411" w:rsidRDefault="00EB5411" w:rsidP="00557247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EB5411" w:rsidRDefault="00EB5411" w:rsidP="00557247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b/>
          <w:i/>
          <w:sz w:val="24"/>
          <w:szCs w:val="24"/>
        </w:rPr>
        <w:t>Контрольная работа № 6</w:t>
      </w:r>
    </w:p>
    <w:p w:rsidR="00557247" w:rsidRDefault="00557247" w:rsidP="0055724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557247" w:rsidSect="00054730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245C5" w:rsidRPr="00F245C5" w:rsidRDefault="00F245C5" w:rsidP="005572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1.</w:t>
      </w:r>
    </w:p>
    <w:p w:rsidR="00F245C5" w:rsidRPr="00F245C5" w:rsidRDefault="00F245C5" w:rsidP="00557247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координаты вектора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(0;4),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(5;-8).</w:t>
      </w:r>
    </w:p>
    <w:p w:rsidR="00F245C5" w:rsidRPr="00F245C5" w:rsidRDefault="00F245C5" w:rsidP="00557247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Постройте вектор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680" w:dyaOrig="340">
          <v:shape id="_x0000_i1285" type="#_x0000_t75" style="width:40.2pt;height:19.65pt" o:ole="">
            <v:imagedata r:id="rId619" o:title=""/>
          </v:shape>
          <o:OLEObject Type="Embed" ProgID="Equation.3" ShapeID="_x0000_i1285" DrawAspect="Content" ObjectID="_1609418696" r:id="rId62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245C5" w:rsidRP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14165D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-3810</wp:posOffset>
                </wp:positionV>
                <wp:extent cx="800735" cy="915035"/>
                <wp:effectExtent l="5715" t="43815" r="50800" b="12700"/>
                <wp:wrapNone/>
                <wp:docPr id="9" name="Lin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735" cy="9150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7" o:spid="_x0000_s1026" style="position:absolute;flip:y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7pt,-.3pt" to="227.75pt,7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">
                <v:stroke endarrow="block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0</wp:posOffset>
                </wp:positionV>
                <wp:extent cx="1743075" cy="981075"/>
                <wp:effectExtent l="0" t="0" r="3810" b="0"/>
                <wp:wrapNone/>
                <wp:docPr id="8" name="AutoShape 5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43075" cy="98107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19" o:spid="_x0000_s1026" style="position:absolute;margin-left:164.7pt;margin-top:0;width:137.25pt;height:77.2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" filled="f" stroked="f">
                <o:lock v:ext="edit" aspectratio="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haracter">
                  <wp:posOffset>-798830</wp:posOffset>
                </wp:positionH>
                <wp:positionV relativeFrom="line">
                  <wp:posOffset>-3810</wp:posOffset>
                </wp:positionV>
                <wp:extent cx="1743075" cy="986155"/>
                <wp:effectExtent l="10795" t="0" r="0" b="0"/>
                <wp:wrapNone/>
                <wp:docPr id="515" name="Полотно 5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7" name="Line 518"/>
                        <wps:cNvCnPr/>
                        <wps:spPr bwMode="auto">
                          <a:xfrm>
                            <a:off x="0" y="470926"/>
                            <a:ext cx="685734" cy="3445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515" o:spid="_x0000_s1026" editas="canvas" style="position:absolute;margin-left:-62.9pt;margin-top:-.3pt;width:137.25pt;height:77.65pt;z-index:-251629568;mso-position-horizontal-relative:char;mso-position-vertical-relative:line" coordsize="17430,9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">
                <v:shape id="_x0000_s1027" type="#_x0000_t75" style="position:absolute;width:17430;height:9861;visibility:visible;mso-wrap-style:square">
                  <v:fill o:detectmouseclick="t"/>
                  <v:path o:connecttype="none"/>
                </v:shape>
                <v:line id="Line 518" o:spid="_x0000_s1028" style="position:absolute;visibility:visible;mso-wrap-style:square" from="0,4709" to="6857,8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QM18IAAADaAAAADwAAAGRycy9kb3ducmV2LnhtbESPT2sCMRTE7wW/Q3iCt5rVg9bVKOJS&#10;8GAL/sHzc/PcLG5elk26pt++KRR6HGZ+M8xqE20jeup87VjBZJyBIC6drrlScDm/v76B8AFZY+OY&#10;FHyTh8168LLCXLsnH6k/hUqkEvY5KjAhtLmUvjRk0Y9dS5y8u+sshiS7SuoOn6ncNnKaZTNpsea0&#10;YLClnaHycfqyCuamOMq5LA7nz6KvJ4v4Ea+3hVKjYdwuQQSK4T/8R+914uD3SroBcv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jQM18IAAADaAAAADwAAAAAAAAAAAAAA&#10;AAChAgAAZHJzL2Rvd25yZXYueG1sUEsFBgAAAAAEAAQA+QAAAJADAAAAAA==&#10;">
                  <v:stroke endarrow="block"/>
                </v:line>
                <w10:wrap anchory="line"/>
              </v:group>
            </w:pict>
          </mc:Fallback>
        </mc:AlternateContent>
      </w:r>
    </w:p>
    <w:p w:rsidR="00F245C5" w:rsidRPr="00F245C5" w:rsidRDefault="00F245C5" w:rsidP="00557247">
      <w:pPr>
        <w:tabs>
          <w:tab w:val="left" w:pos="376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286" type="#_x0000_t75" style="width:10.3pt;height:15.9pt" o:ole="">
            <v:imagedata r:id="rId621" o:title=""/>
          </v:shape>
          <o:OLEObject Type="Embed" ProgID="Equation.3" ShapeID="_x0000_i1286" DrawAspect="Content" ObjectID="_1609418697" r:id="rId622"/>
        </w:object>
      </w:r>
    </w:p>
    <w:p w:rsidR="00F245C5" w:rsidRP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tabs>
          <w:tab w:val="left" w:pos="58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287" type="#_x0000_t75" style="width:13.1pt;height:19.65pt" o:ole="">
            <v:imagedata r:id="rId623" o:title=""/>
          </v:shape>
          <o:OLEObject Type="Embed" ProgID="Equation.3" ShapeID="_x0000_i1287" DrawAspect="Content" ObjectID="_1609418698" r:id="rId624"/>
        </w:object>
      </w:r>
    </w:p>
    <w:p w:rsidR="00F245C5" w:rsidRP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векторы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288" type="#_x0000_t75" style="width:10.3pt;height:15.9pt" o:ole="">
            <v:imagedata r:id="rId621" o:title=""/>
          </v:shape>
          <o:OLEObject Type="Embed" ProgID="Equation.3" ShapeID="_x0000_i1288" DrawAspect="Content" ObjectID="_1609418699" r:id="rId625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(3;-2),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289" type="#_x0000_t75" style="width:13.1pt;height:19.65pt" o:ole="">
            <v:imagedata r:id="rId623" o:title=""/>
          </v:shape>
          <o:OLEObject Type="Embed" ProgID="Equation.3" ShapeID="_x0000_i1289" DrawAspect="Content" ObjectID="_1609418700" r:id="rId626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(4;0),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290" type="#_x0000_t75" style="width:10.3pt;height:15.9pt" o:ole="">
            <v:imagedata r:id="rId627" o:title=""/>
          </v:shape>
          <o:OLEObject Type="Embed" ProgID="Equation.3" ShapeID="_x0000_i1290" DrawAspect="Content" ObjectID="_1609418701" r:id="rId628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(-3;-1). Найдите абсолютную величину вектора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1420" w:dyaOrig="340">
          <v:shape id="_x0000_i1291" type="#_x0000_t75" style="width:82.3pt;height:19.65pt" o:ole="">
            <v:imagedata r:id="rId629" o:title=""/>
          </v:shape>
          <o:OLEObject Type="Embed" ProgID="Equation.3" ShapeID="_x0000_i1291" DrawAspect="Content" ObjectID="_1609418702" r:id="rId63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245C5" w:rsidRPr="00F245C5" w:rsidRDefault="00F245C5" w:rsidP="00557247">
      <w:pPr>
        <w:numPr>
          <w:ilvl w:val="0"/>
          <w:numId w:val="1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четыре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(2;2),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(4;6),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(0;8),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245C5">
        <w:rPr>
          <w:rFonts w:ascii="Times New Roman" w:hAnsi="Times New Roman" w:cs="Times New Roman"/>
          <w:sz w:val="24"/>
          <w:szCs w:val="24"/>
        </w:rPr>
        <w:t xml:space="preserve">(-2;4). Докажите с помощью векторов, что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F245C5">
        <w:rPr>
          <w:rFonts w:ascii="Times New Roman" w:hAnsi="Times New Roman" w:cs="Times New Roman"/>
          <w:sz w:val="24"/>
          <w:szCs w:val="24"/>
        </w:rPr>
        <w:t xml:space="preserve"> – прямоугольник. </w:t>
      </w:r>
    </w:p>
    <w:p w:rsidR="00F245C5" w:rsidRPr="00F245C5" w:rsidRDefault="00F245C5" w:rsidP="005572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EB541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245C5">
        <w:rPr>
          <w:rFonts w:ascii="Times New Roman" w:hAnsi="Times New Roman" w:cs="Times New Roman"/>
          <w:i/>
          <w:sz w:val="24"/>
          <w:szCs w:val="24"/>
        </w:rPr>
        <w:t>Вариант 2.</w:t>
      </w:r>
    </w:p>
    <w:p w:rsidR="00F245C5" w:rsidRPr="00F245C5" w:rsidRDefault="00F245C5" w:rsidP="005572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Найдите координаты вектора </w:t>
      </w:r>
      <w:r w:rsidRPr="00F245C5">
        <w:rPr>
          <w:rFonts w:ascii="Times New Roman" w:hAnsi="Times New Roman" w:cs="Times New Roman"/>
          <w:i/>
          <w:sz w:val="24"/>
          <w:szCs w:val="24"/>
        </w:rPr>
        <w:t>АВ</w:t>
      </w:r>
      <w:r w:rsidRPr="00F245C5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(-6;0),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>(4;5).</w:t>
      </w:r>
    </w:p>
    <w:p w:rsidR="00F245C5" w:rsidRPr="00F245C5" w:rsidRDefault="00F245C5" w:rsidP="00557247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Постройте вектор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680" w:dyaOrig="340">
          <v:shape id="_x0000_i1292" type="#_x0000_t75" style="width:40.2pt;height:19.65pt" o:ole="">
            <v:imagedata r:id="rId631" o:title=""/>
          </v:shape>
          <o:OLEObject Type="Embed" ProgID="Equation.3" ShapeID="_x0000_i1292" DrawAspect="Content" ObjectID="_1609418703" r:id="rId632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245C5" w:rsidRPr="00F245C5" w:rsidRDefault="0014165D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66675</wp:posOffset>
                </wp:positionV>
                <wp:extent cx="800735" cy="915035"/>
                <wp:effectExtent l="5715" t="47625" r="50800" b="8890"/>
                <wp:wrapNone/>
                <wp:docPr id="6" name="Lin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735" cy="9150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2" o:spid="_x0000_s1026" style="position:absolute;flip:y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7pt,5.25pt" to="227.75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">
                <v:stroke endarrow="block"/>
              </v:line>
            </w:pict>
          </mc:Fallback>
        </mc:AlternateContent>
      </w:r>
    </w:p>
    <w:p w:rsidR="00F245C5" w:rsidRPr="00F245C5" w:rsidRDefault="0014165D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0</wp:posOffset>
                </wp:positionV>
                <wp:extent cx="1743075" cy="981075"/>
                <wp:effectExtent l="0" t="0" r="3810" b="0"/>
                <wp:wrapNone/>
                <wp:docPr id="5" name="AutoShape 5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43075" cy="98107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524" o:spid="_x0000_s1026" style="position:absolute;margin-left:164.7pt;margin-top:0;width:137.25pt;height:77.2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" filled="f" stroked="f">
                <o:lock v:ext="edit" aspectratio="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haracter">
                  <wp:posOffset>-798830</wp:posOffset>
                </wp:positionH>
                <wp:positionV relativeFrom="line">
                  <wp:posOffset>-3810</wp:posOffset>
                </wp:positionV>
                <wp:extent cx="1743075" cy="986155"/>
                <wp:effectExtent l="1270" t="0" r="0" b="0"/>
                <wp:wrapNone/>
                <wp:docPr id="520" name="Полотно 5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520" o:spid="_x0000_s1026" editas="canvas" style="position:absolute;margin-left:-62.9pt;margin-top:-.3pt;width:137.25pt;height:77.65pt;z-index:-251627520;mso-position-horizontal-relative:char;mso-position-vertical-relative:line" coordsize="17430,9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">
                <v:shape id="_x0000_s1027" type="#_x0000_t75" style="position:absolute;width:17430;height:9861;visibility:visible;mso-wrap-style:square">
                  <v:fill o:detectmouseclick="t"/>
                  <v:path o:connecttype="none"/>
                </v:shape>
                <w10:wrap anchory="line"/>
              </v:group>
            </w:pict>
          </mc:Fallback>
        </mc:AlternateContent>
      </w:r>
    </w:p>
    <w:p w:rsidR="00F245C5" w:rsidRPr="00F245C5" w:rsidRDefault="0014165D" w:rsidP="00557247">
      <w:pPr>
        <w:tabs>
          <w:tab w:val="left" w:pos="376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161925</wp:posOffset>
                </wp:positionV>
                <wp:extent cx="685800" cy="344170"/>
                <wp:effectExtent l="10795" t="9525" r="36830" b="55880"/>
                <wp:wrapNone/>
                <wp:docPr id="4" name="Lin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3441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3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.1pt,12.75pt" to="324.1pt,3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">
                <v:stroke endarrow="block"/>
              </v:line>
            </w:pict>
          </mc:Fallback>
        </mc:AlternateContent>
      </w:r>
      <w:r w:rsidR="00F245C5" w:rsidRPr="00F245C5">
        <w:rPr>
          <w:rFonts w:ascii="Times New Roman" w:hAnsi="Times New Roman" w:cs="Times New Roman"/>
          <w:sz w:val="24"/>
          <w:szCs w:val="24"/>
        </w:rPr>
        <w:tab/>
      </w:r>
      <w:r w:rsidR="00F245C5"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293" type="#_x0000_t75" style="width:10.3pt;height:15.9pt" o:ole="">
            <v:imagedata r:id="rId621" o:title=""/>
          </v:shape>
          <o:OLEObject Type="Embed" ProgID="Equation.3" ShapeID="_x0000_i1293" DrawAspect="Content" ObjectID="_1609418704" r:id="rId633"/>
        </w:object>
      </w:r>
    </w:p>
    <w:p w:rsidR="00F245C5" w:rsidRP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tabs>
          <w:tab w:val="left" w:pos="58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ab/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294" type="#_x0000_t75" style="width:13.1pt;height:19.65pt" o:ole="">
            <v:imagedata r:id="rId623" o:title=""/>
          </v:shape>
          <o:OLEObject Type="Embed" ProgID="Equation.3" ShapeID="_x0000_i1294" DrawAspect="Content" ObjectID="_1609418705" r:id="rId634"/>
        </w:object>
      </w:r>
    </w:p>
    <w:p w:rsidR="00F245C5" w:rsidRP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45C5" w:rsidRPr="00F245C5" w:rsidRDefault="00F245C5" w:rsidP="00557247">
      <w:pPr>
        <w:numPr>
          <w:ilvl w:val="0"/>
          <w:numId w:val="1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векторы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60" w:dyaOrig="279">
          <v:shape id="_x0000_i1295" type="#_x0000_t75" style="width:14.95pt;height:15.9pt" o:ole="">
            <v:imagedata r:id="rId635" o:title=""/>
          </v:shape>
          <o:OLEObject Type="Embed" ProgID="Equation.3" ShapeID="_x0000_i1295" DrawAspect="Content" ObjectID="_1609418706" r:id="rId636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(-2;4),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296" type="#_x0000_t75" style="width:10.3pt;height:15.9pt" o:ole="">
            <v:imagedata r:id="rId637" o:title=""/>
          </v:shape>
          <o:OLEObject Type="Embed" ProgID="Equation.3" ShapeID="_x0000_i1296" DrawAspect="Content" ObjectID="_1609418707" r:id="rId638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(0;3),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340">
          <v:shape id="_x0000_i1297" type="#_x0000_t75" style="width:13.1pt;height:19.65pt" o:ole="">
            <v:imagedata r:id="rId639" o:title=""/>
          </v:shape>
          <o:OLEObject Type="Embed" ProgID="Equation.3" ShapeID="_x0000_i1297" DrawAspect="Content" ObjectID="_1609418708" r:id="rId640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(1;-5). Найдите абсолютную величину вектора </w:t>
      </w:r>
      <w:r w:rsidRPr="00F245C5">
        <w:rPr>
          <w:rFonts w:ascii="Times New Roman" w:hAnsi="Times New Roman" w:cs="Times New Roman"/>
          <w:i/>
          <w:position w:val="-6"/>
          <w:sz w:val="24"/>
          <w:szCs w:val="24"/>
        </w:rPr>
        <w:object w:dxaOrig="1420" w:dyaOrig="340">
          <v:shape id="_x0000_i1298" type="#_x0000_t75" style="width:82.3pt;height:19.65pt" o:ole="">
            <v:imagedata r:id="rId641" o:title=""/>
          </v:shape>
          <o:OLEObject Type="Embed" ProgID="Equation.3" ShapeID="_x0000_i1298" DrawAspect="Content" ObjectID="_1609418709" r:id="rId642"/>
        </w:object>
      </w:r>
      <w:r w:rsidRPr="00F245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76A3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245C5">
        <w:rPr>
          <w:rFonts w:ascii="Times New Roman" w:hAnsi="Times New Roman" w:cs="Times New Roman"/>
          <w:sz w:val="24"/>
          <w:szCs w:val="24"/>
        </w:rPr>
        <w:t xml:space="preserve">Даны четыре точки </w:t>
      </w:r>
      <w:r w:rsidRPr="00F245C5">
        <w:rPr>
          <w:rFonts w:ascii="Times New Roman" w:hAnsi="Times New Roman" w:cs="Times New Roman"/>
          <w:i/>
          <w:sz w:val="24"/>
          <w:szCs w:val="24"/>
        </w:rPr>
        <w:t>А</w:t>
      </w:r>
      <w:r w:rsidRPr="00F245C5">
        <w:rPr>
          <w:rFonts w:ascii="Times New Roman" w:hAnsi="Times New Roman" w:cs="Times New Roman"/>
          <w:sz w:val="24"/>
          <w:szCs w:val="24"/>
        </w:rPr>
        <w:t xml:space="preserve">(-1;5), </w:t>
      </w:r>
      <w:r w:rsidRPr="00F245C5">
        <w:rPr>
          <w:rFonts w:ascii="Times New Roman" w:hAnsi="Times New Roman" w:cs="Times New Roman"/>
          <w:i/>
          <w:sz w:val="24"/>
          <w:szCs w:val="24"/>
        </w:rPr>
        <w:t>В</w:t>
      </w:r>
      <w:r w:rsidRPr="00F245C5">
        <w:rPr>
          <w:rFonts w:ascii="Times New Roman" w:hAnsi="Times New Roman" w:cs="Times New Roman"/>
          <w:sz w:val="24"/>
          <w:szCs w:val="24"/>
        </w:rPr>
        <w:t xml:space="preserve">(1;9), </w:t>
      </w:r>
      <w:r w:rsidRPr="00F245C5">
        <w:rPr>
          <w:rFonts w:ascii="Times New Roman" w:hAnsi="Times New Roman" w:cs="Times New Roman"/>
          <w:i/>
          <w:sz w:val="24"/>
          <w:szCs w:val="24"/>
        </w:rPr>
        <w:t>С</w:t>
      </w:r>
      <w:r w:rsidRPr="00F245C5">
        <w:rPr>
          <w:rFonts w:ascii="Times New Roman" w:hAnsi="Times New Roman" w:cs="Times New Roman"/>
          <w:sz w:val="24"/>
          <w:szCs w:val="24"/>
        </w:rPr>
        <w:t xml:space="preserve">(3;5),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245C5">
        <w:rPr>
          <w:rFonts w:ascii="Times New Roman" w:hAnsi="Times New Roman" w:cs="Times New Roman"/>
          <w:sz w:val="24"/>
          <w:szCs w:val="24"/>
        </w:rPr>
        <w:t xml:space="preserve">(1;1). Докажите с помощью векторов, что </w:t>
      </w:r>
      <w:r w:rsidRPr="00F245C5">
        <w:rPr>
          <w:rFonts w:ascii="Times New Roman" w:hAnsi="Times New Roman" w:cs="Times New Roman"/>
          <w:i/>
          <w:sz w:val="24"/>
          <w:szCs w:val="24"/>
          <w:lang w:val="en-US"/>
        </w:rPr>
        <w:t>ABCD</w:t>
      </w:r>
      <w:r w:rsidRPr="00F245C5">
        <w:rPr>
          <w:rFonts w:ascii="Times New Roman" w:hAnsi="Times New Roman" w:cs="Times New Roman"/>
          <w:sz w:val="24"/>
          <w:szCs w:val="24"/>
        </w:rPr>
        <w:t xml:space="preserve"> – ромб.</w:t>
      </w:r>
      <w:r w:rsidRPr="00F245C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245C5" w:rsidRDefault="00F245C5" w:rsidP="0055724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57247" w:rsidRDefault="00557247" w:rsidP="0055724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  <w:sectPr w:rsidR="00557247" w:rsidSect="00557247">
          <w:type w:val="continuous"/>
          <w:pgSz w:w="16838" w:h="11906" w:orient="landscape"/>
          <w:pgMar w:top="1134" w:right="850" w:bottom="1134" w:left="1701" w:header="708" w:footer="708" w:gutter="0"/>
          <w:cols w:num="2" w:space="708"/>
          <w:docGrid w:linePitch="360"/>
        </w:sectPr>
      </w:pPr>
    </w:p>
    <w:p w:rsidR="006464C9" w:rsidRDefault="006464C9" w:rsidP="0055724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Default="006464C9" w:rsidP="0055724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464C9" w:rsidRDefault="007440F5" w:rsidP="00557247">
      <w:pPr>
        <w:tabs>
          <w:tab w:val="left" w:pos="561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7440F5" w:rsidRDefault="007440F5" w:rsidP="00557247">
      <w:pPr>
        <w:tabs>
          <w:tab w:val="left" w:pos="561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EB5411" w:rsidRDefault="00EB5411" w:rsidP="006464C9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EB5411" w:rsidRDefault="00EB5411" w:rsidP="006464C9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6464C9" w:rsidRPr="006464C9" w:rsidRDefault="006464C9" w:rsidP="006464C9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 </w:t>
      </w:r>
      <w:r w:rsidRPr="006464C9">
        <w:rPr>
          <w:rFonts w:ascii="Times New Roman" w:hAnsi="Times New Roman" w:cs="Times New Roman"/>
          <w:b/>
          <w:sz w:val="24"/>
          <w:szCs w:val="24"/>
        </w:rPr>
        <w:t>класс. Геометрия.</w:t>
      </w:r>
    </w:p>
    <w:p w:rsidR="006464C9" w:rsidRDefault="006464C9" w:rsidP="00EB5411">
      <w:pPr>
        <w:pStyle w:val="a3"/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94E7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9 классе  по геометрии 6 текущих</w:t>
      </w:r>
      <w:r w:rsidRPr="00054730">
        <w:rPr>
          <w:rFonts w:ascii="Times New Roman" w:hAnsi="Times New Roman" w:cs="Times New Roman"/>
          <w:sz w:val="24"/>
          <w:szCs w:val="24"/>
        </w:rPr>
        <w:t xml:space="preserve"> контрольных работ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547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7A49" w:rsidRDefault="00947A49" w:rsidP="00947A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1</w:t>
      </w:r>
      <w:r>
        <w:rPr>
          <w:rFonts w:ascii="Times New Roman" w:hAnsi="Times New Roman" w:cs="Times New Roman"/>
          <w:b/>
          <w:sz w:val="24"/>
          <w:szCs w:val="24"/>
        </w:rPr>
        <w:t xml:space="preserve"> «Подобие фигур»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первый признак подобия треугольников.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Определите, подобны ли треугольники АВС и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, если АВ=5 м, АС=4,6 м, ВС=2,8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=2,5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=2,3 м, 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=1,4 м.</w:t>
      </w:r>
    </w:p>
    <w:p w:rsidR="00947A49" w:rsidRPr="00947A49" w:rsidRDefault="00947A49" w:rsidP="00947A49">
      <w:pPr>
        <w:numPr>
          <w:ilvl w:val="0"/>
          <w:numId w:val="1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Через точку М стороны КР треугольника ТКР проведена прямая, параллельная стороне ТК и пересекающая сторону ТР в точке А. Найдите длину АМ, если ТК=52 см, ТА=12 см, АР=36 см.</w:t>
      </w:r>
    </w:p>
    <w:p w:rsidR="00EB5411" w:rsidRDefault="00EB5411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второй признак подобия треугольников.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Определите, подобны ли треугольники АВС и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, если АВ=6 м, АС=3,9 м, ВС=1,5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=2 м, А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=1,3 м, В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47A49">
        <w:rPr>
          <w:rFonts w:ascii="Times New Roman" w:hAnsi="Times New Roman" w:cs="Times New Roman"/>
          <w:sz w:val="24"/>
          <w:szCs w:val="24"/>
        </w:rPr>
        <w:t>=0,5 м.</w:t>
      </w:r>
    </w:p>
    <w:p w:rsidR="00947A49" w:rsidRPr="00947A49" w:rsidRDefault="00947A49" w:rsidP="00947A49">
      <w:pPr>
        <w:numPr>
          <w:ilvl w:val="0"/>
          <w:numId w:val="1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Через точку К стороны АВ прямоугольного треугольника АВС (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299" type="#_x0000_t75" style="width:14.95pt;height:14.05pt" o:ole="">
            <v:imagedata r:id="rId609" o:title=""/>
          </v:shape>
          <o:OLEObject Type="Embed" ProgID="Equation.3" ShapeID="_x0000_i1299" DrawAspect="Content" ObjectID="_1609418710" r:id="rId643"/>
        </w:object>
      </w:r>
      <w:r w:rsidRPr="00947A49">
        <w:rPr>
          <w:rFonts w:ascii="Times New Roman" w:hAnsi="Times New Roman" w:cs="Times New Roman"/>
          <w:sz w:val="24"/>
          <w:szCs w:val="24"/>
        </w:rPr>
        <w:t>А=90º) проведена прямая, перпендикулярная гипотенузе ВС и пересекающая ее в точке М. Найдите длину ВС, если АС=20 см, КМ=8 см, КВ=10 см.</w:t>
      </w:r>
    </w:p>
    <w:p w:rsidR="00947A49" w:rsidRPr="00947A49" w:rsidRDefault="00947A49" w:rsidP="00947A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2 «Углы, вписанные в окружность»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центрального угла в окружности.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АВС</w:t>
      </w:r>
      <w:r w:rsidRPr="00947A49">
        <w:rPr>
          <w:rFonts w:ascii="Times New Roman" w:hAnsi="Times New Roman" w:cs="Times New Roman"/>
          <w:sz w:val="24"/>
          <w:szCs w:val="24"/>
        </w:rPr>
        <w:t xml:space="preserve"> вписан в окружность. Чему он равен, если соответствующий ему центральный угол равен 66º?</w:t>
      </w:r>
    </w:p>
    <w:p w:rsidR="00947A49" w:rsidRPr="00947A49" w:rsidRDefault="00947A49" w:rsidP="00947A49">
      <w:pPr>
        <w:numPr>
          <w:ilvl w:val="0"/>
          <w:numId w:val="1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Хорды окружности </w:t>
      </w:r>
      <w:r w:rsidRPr="00947A49">
        <w:rPr>
          <w:rFonts w:ascii="Times New Roman" w:hAnsi="Times New Roman" w:cs="Times New Roman"/>
          <w:i/>
          <w:sz w:val="24"/>
          <w:szCs w:val="24"/>
        </w:rPr>
        <w:t>АВ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CD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пересекаются. Найдите угол </w: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BAD</w:t>
      </w:r>
      <w:r w:rsidRPr="00947A49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00" type="#_x0000_t75" style="width:14.95pt;height:14.05pt" o:ole="">
            <v:imagedata r:id="rId609" o:title=""/>
          </v:shape>
          <o:OLEObject Type="Embed" ProgID="Equation.3" ShapeID="_x0000_i1300" DrawAspect="Content" ObjectID="_1609418711" r:id="rId644"/>
        </w:objec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ACD</w:t>
      </w:r>
      <w:r w:rsidRPr="00947A49">
        <w:rPr>
          <w:rFonts w:ascii="Times New Roman" w:hAnsi="Times New Roman" w:cs="Times New Roman"/>
          <w:i/>
          <w:sz w:val="24"/>
          <w:szCs w:val="24"/>
        </w:rPr>
        <w:t>=</w:t>
      </w:r>
      <w:r w:rsidRPr="00947A49">
        <w:rPr>
          <w:rFonts w:ascii="Times New Roman" w:hAnsi="Times New Roman" w:cs="Times New Roman"/>
          <w:sz w:val="24"/>
          <w:szCs w:val="24"/>
        </w:rPr>
        <w:t xml:space="preserve">40º,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01" type="#_x0000_t75" style="width:14.95pt;height:14.05pt" o:ole="">
            <v:imagedata r:id="rId609" o:title=""/>
          </v:shape>
          <o:OLEObject Type="Embed" ProgID="Equation.3" ShapeID="_x0000_i1301" DrawAspect="Content" ObjectID="_1609418712" r:id="rId645"/>
        </w:object>
      </w:r>
      <w:r w:rsidRPr="00947A49">
        <w:rPr>
          <w:rFonts w:ascii="Times New Roman" w:hAnsi="Times New Roman" w:cs="Times New Roman"/>
          <w:i/>
          <w:sz w:val="24"/>
          <w:szCs w:val="24"/>
          <w:lang w:val="en-US"/>
        </w:rPr>
        <w:t>ADB</w:t>
      </w:r>
      <w:r w:rsidRPr="00947A49">
        <w:rPr>
          <w:rFonts w:ascii="Times New Roman" w:hAnsi="Times New Roman" w:cs="Times New Roman"/>
          <w:i/>
          <w:sz w:val="24"/>
          <w:szCs w:val="24"/>
        </w:rPr>
        <w:t>=</w:t>
      </w:r>
      <w:r w:rsidRPr="00947A49">
        <w:rPr>
          <w:rFonts w:ascii="Times New Roman" w:hAnsi="Times New Roman" w:cs="Times New Roman"/>
          <w:sz w:val="24"/>
          <w:szCs w:val="24"/>
        </w:rPr>
        <w:t xml:space="preserve">60º. 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угла, вписанного в окружность.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Точки </w:t>
      </w:r>
      <w:r w:rsidRPr="00947A49">
        <w:rPr>
          <w:rFonts w:ascii="Times New Roman" w:hAnsi="Times New Roman" w:cs="Times New Roman"/>
          <w:i/>
          <w:sz w:val="24"/>
          <w:szCs w:val="24"/>
        </w:rPr>
        <w:t>А</w:t>
      </w:r>
      <w:r w:rsidRPr="00947A49">
        <w:rPr>
          <w:rFonts w:ascii="Times New Roman" w:hAnsi="Times New Roman" w:cs="Times New Roman"/>
          <w:sz w:val="24"/>
          <w:szCs w:val="24"/>
        </w:rPr>
        <w:t xml:space="preserve">, </w:t>
      </w:r>
      <w:r w:rsidRPr="00947A49">
        <w:rPr>
          <w:rFonts w:ascii="Times New Roman" w:hAnsi="Times New Roman" w:cs="Times New Roman"/>
          <w:i/>
          <w:sz w:val="24"/>
          <w:szCs w:val="24"/>
        </w:rPr>
        <w:t>В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</w:rPr>
        <w:t>С</w:t>
      </w:r>
      <w:r w:rsidRPr="00947A49">
        <w:rPr>
          <w:rFonts w:ascii="Times New Roman" w:hAnsi="Times New Roman" w:cs="Times New Roman"/>
          <w:sz w:val="24"/>
          <w:szCs w:val="24"/>
        </w:rPr>
        <w:t xml:space="preserve"> лежат  на окружности с центром </w:t>
      </w:r>
      <w:r w:rsidRPr="00947A49">
        <w:rPr>
          <w:rFonts w:ascii="Times New Roman" w:hAnsi="Times New Roman" w:cs="Times New Roman"/>
          <w:i/>
          <w:sz w:val="24"/>
          <w:szCs w:val="24"/>
        </w:rPr>
        <w:t>О</w:t>
      </w:r>
      <w:r w:rsidRPr="00947A49">
        <w:rPr>
          <w:rFonts w:ascii="Times New Roman" w:hAnsi="Times New Roman" w:cs="Times New Roman"/>
          <w:sz w:val="24"/>
          <w:szCs w:val="24"/>
        </w:rPr>
        <w:t xml:space="preserve">. Найдите 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АОС</w:t>
      </w:r>
      <w:r w:rsidRPr="00947A49">
        <w:rPr>
          <w:rFonts w:ascii="Times New Roman" w:hAnsi="Times New Roman" w:cs="Times New Roman"/>
          <w:sz w:val="24"/>
          <w:szCs w:val="24"/>
        </w:rPr>
        <w:t xml:space="preserve">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02" type="#_x0000_t75" style="width:14.95pt;height:14.05pt" o:ole="">
            <v:imagedata r:id="rId609" o:title=""/>
          </v:shape>
          <o:OLEObject Type="Embed" ProgID="Equation.3" ShapeID="_x0000_i1302" DrawAspect="Content" ObjectID="_1609418713" r:id="rId646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АВС=</w:t>
      </w:r>
      <w:r w:rsidRPr="00947A49">
        <w:rPr>
          <w:rFonts w:ascii="Times New Roman" w:hAnsi="Times New Roman" w:cs="Times New Roman"/>
          <w:sz w:val="24"/>
          <w:szCs w:val="24"/>
        </w:rPr>
        <w:t xml:space="preserve">44º. </w:t>
      </w:r>
    </w:p>
    <w:p w:rsidR="00947A49" w:rsidRPr="00947A49" w:rsidRDefault="00947A49" w:rsidP="00947A49">
      <w:pPr>
        <w:numPr>
          <w:ilvl w:val="0"/>
          <w:numId w:val="1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Хорды окружности </w:t>
      </w:r>
      <w:r w:rsidRPr="00947A49">
        <w:rPr>
          <w:rFonts w:ascii="Times New Roman" w:hAnsi="Times New Roman" w:cs="Times New Roman"/>
          <w:i/>
          <w:sz w:val="24"/>
          <w:szCs w:val="24"/>
        </w:rPr>
        <w:t>МН</w:t>
      </w:r>
      <w:r w:rsidRPr="00947A49">
        <w:rPr>
          <w:rFonts w:ascii="Times New Roman" w:hAnsi="Times New Roman" w:cs="Times New Roman"/>
          <w:sz w:val="24"/>
          <w:szCs w:val="24"/>
        </w:rPr>
        <w:t xml:space="preserve"> и </w:t>
      </w:r>
      <w:r w:rsidRPr="00947A49">
        <w:rPr>
          <w:rFonts w:ascii="Times New Roman" w:hAnsi="Times New Roman" w:cs="Times New Roman"/>
          <w:i/>
          <w:sz w:val="24"/>
          <w:szCs w:val="24"/>
        </w:rPr>
        <w:t>КР</w:t>
      </w:r>
      <w:r w:rsidRPr="00947A49">
        <w:rPr>
          <w:rFonts w:ascii="Times New Roman" w:hAnsi="Times New Roman" w:cs="Times New Roman"/>
          <w:sz w:val="24"/>
          <w:szCs w:val="24"/>
        </w:rPr>
        <w:t xml:space="preserve"> пересекаются. Найдите угол </w:t>
      </w:r>
      <w:r w:rsidRPr="00947A49">
        <w:rPr>
          <w:rFonts w:ascii="Times New Roman" w:hAnsi="Times New Roman" w:cs="Times New Roman"/>
          <w:i/>
          <w:sz w:val="24"/>
          <w:szCs w:val="24"/>
        </w:rPr>
        <w:t>КНР</w:t>
      </w:r>
      <w:r w:rsidRPr="00947A49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03" type="#_x0000_t75" style="width:14.95pt;height:14.05pt" o:ole="">
            <v:imagedata r:id="rId609" o:title=""/>
          </v:shape>
          <o:OLEObject Type="Embed" ProgID="Equation.3" ShapeID="_x0000_i1303" DrawAspect="Content" ObjectID="_1609418714" r:id="rId647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КМН=</w:t>
      </w:r>
      <w:r w:rsidRPr="00947A49">
        <w:rPr>
          <w:rFonts w:ascii="Times New Roman" w:hAnsi="Times New Roman" w:cs="Times New Roman"/>
          <w:sz w:val="24"/>
          <w:szCs w:val="24"/>
        </w:rPr>
        <w:t xml:space="preserve">70º, </w:t>
      </w:r>
      <w:r w:rsidRPr="00947A49">
        <w:rPr>
          <w:rFonts w:ascii="Times New Roman" w:hAnsi="Times New Roman" w:cs="Times New Roman"/>
          <w:i/>
          <w:position w:val="-4"/>
          <w:sz w:val="24"/>
          <w:szCs w:val="24"/>
        </w:rPr>
        <w:object w:dxaOrig="260" w:dyaOrig="240">
          <v:shape id="_x0000_i1304" type="#_x0000_t75" style="width:14.95pt;height:14.05pt" o:ole="">
            <v:imagedata r:id="rId609" o:title=""/>
          </v:shape>
          <o:OLEObject Type="Embed" ProgID="Equation.3" ShapeID="_x0000_i1304" DrawAspect="Content" ObjectID="_1609418715" r:id="rId648"/>
        </w:object>
      </w:r>
      <w:r w:rsidRPr="00947A49">
        <w:rPr>
          <w:rFonts w:ascii="Times New Roman" w:hAnsi="Times New Roman" w:cs="Times New Roman"/>
          <w:i/>
          <w:sz w:val="24"/>
          <w:szCs w:val="24"/>
        </w:rPr>
        <w:t>РКН=</w:t>
      </w:r>
      <w:r w:rsidRPr="00947A49">
        <w:rPr>
          <w:rFonts w:ascii="Times New Roman" w:hAnsi="Times New Roman" w:cs="Times New Roman"/>
          <w:sz w:val="24"/>
          <w:szCs w:val="24"/>
        </w:rPr>
        <w:t xml:space="preserve">30º. </w:t>
      </w:r>
    </w:p>
    <w:p w:rsidR="00947A49" w:rsidRDefault="00947A49" w:rsidP="00947A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№ </w:t>
      </w:r>
      <w:r>
        <w:rPr>
          <w:rFonts w:ascii="Times New Roman" w:hAnsi="Times New Roman" w:cs="Times New Roman"/>
          <w:b/>
          <w:sz w:val="24"/>
          <w:szCs w:val="24"/>
        </w:rPr>
        <w:t>3 «Решение треугольников»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теорему косинусов.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В треугольнике АВС:  АВ=8 см,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05" type="#_x0000_t75" style="width:14.95pt;height:14.05pt" o:ole="">
            <v:imagedata r:id="rId609" o:title=""/>
          </v:shape>
          <o:OLEObject Type="Embed" ProgID="Equation.3" ShapeID="_x0000_i1305" DrawAspect="Content" ObjectID="_1609418716" r:id="rId649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А=30º,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06" type="#_x0000_t75" style="width:14.95pt;height:14.05pt" o:ole="">
            <v:imagedata r:id="rId609" o:title=""/>
          </v:shape>
          <o:OLEObject Type="Embed" ProgID="Equation.3" ShapeID="_x0000_i1306" DrawAspect="Content" ObjectID="_1609418717" r:id="rId650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В=105º. Укажите наименьшую сторону треугольника АВС. </w:t>
      </w:r>
    </w:p>
    <w:p w:rsidR="00947A49" w:rsidRPr="00947A49" w:rsidRDefault="00947A49" w:rsidP="00947A49">
      <w:pPr>
        <w:numPr>
          <w:ilvl w:val="0"/>
          <w:numId w:val="1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Найдите длину ВС из условия задачи № 2.</w:t>
      </w:r>
    </w:p>
    <w:p w:rsidR="00947A49" w:rsidRP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теорему синусов.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 xml:space="preserve">В треугольнике АВС АВ=9 см,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07" type="#_x0000_t75" style="width:14.95pt;height:14.05pt" o:ole="">
            <v:imagedata r:id="rId609" o:title=""/>
          </v:shape>
          <o:OLEObject Type="Embed" ProgID="Equation.3" ShapeID="_x0000_i1307" DrawAspect="Content" ObjectID="_1609418718" r:id="rId651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В=45º, </w:t>
      </w:r>
      <w:r w:rsidRPr="00947A49">
        <w:rPr>
          <w:rFonts w:ascii="Times New Roman" w:hAnsi="Times New Roman" w:cs="Times New Roman"/>
          <w:position w:val="-4"/>
          <w:sz w:val="24"/>
          <w:szCs w:val="24"/>
        </w:rPr>
        <w:object w:dxaOrig="260" w:dyaOrig="240">
          <v:shape id="_x0000_i1308" type="#_x0000_t75" style="width:14.95pt;height:14.05pt" o:ole="">
            <v:imagedata r:id="rId609" o:title=""/>
          </v:shape>
          <o:OLEObject Type="Embed" ProgID="Equation.3" ShapeID="_x0000_i1308" DrawAspect="Content" ObjectID="_1609418719" r:id="rId652"/>
        </w:object>
      </w:r>
      <w:r w:rsidRPr="00947A49">
        <w:rPr>
          <w:rFonts w:ascii="Times New Roman" w:hAnsi="Times New Roman" w:cs="Times New Roman"/>
          <w:sz w:val="24"/>
          <w:szCs w:val="24"/>
        </w:rPr>
        <w:t xml:space="preserve">А=75º. Укажите наибольшую сторону треугольника АВС. </w:t>
      </w:r>
    </w:p>
    <w:p w:rsidR="00947A49" w:rsidRPr="00947A49" w:rsidRDefault="00947A49" w:rsidP="00947A49">
      <w:pPr>
        <w:numPr>
          <w:ilvl w:val="0"/>
          <w:numId w:val="1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Найдите длину АС из условия задачи № 2.</w:t>
      </w:r>
    </w:p>
    <w:p w:rsidR="00947A49" w:rsidRDefault="00947A49" w:rsidP="00947A4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B5411" w:rsidRDefault="00947A49" w:rsidP="00EB541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7A49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  <w:r>
        <w:rPr>
          <w:rFonts w:ascii="Times New Roman" w:hAnsi="Times New Roman" w:cs="Times New Roman"/>
          <w:b/>
          <w:sz w:val="24"/>
          <w:szCs w:val="24"/>
        </w:rPr>
        <w:t xml:space="preserve"> «Выпуклые многоугольники. Правильные многоугольники</w:t>
      </w:r>
      <w:r w:rsidR="00C62C42">
        <w:rPr>
          <w:rFonts w:ascii="Times New Roman" w:hAnsi="Times New Roman" w:cs="Times New Roman"/>
          <w:b/>
          <w:sz w:val="24"/>
          <w:szCs w:val="24"/>
        </w:rPr>
        <w:t>.</w:t>
      </w:r>
      <w:r w:rsidR="004F3CE1">
        <w:rPr>
          <w:rFonts w:ascii="Times New Roman" w:hAnsi="Times New Roman" w:cs="Times New Roman"/>
          <w:b/>
          <w:sz w:val="24"/>
          <w:szCs w:val="24"/>
        </w:rPr>
        <w:t xml:space="preserve"> Формулы радиусов вписанных и описанных окружностей</w:t>
      </w:r>
      <w:r w:rsidR="00C62C4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947A49" w:rsidRPr="00947A49" w:rsidRDefault="00947A49" w:rsidP="00EB541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1.</w:t>
      </w:r>
    </w:p>
    <w:p w:rsidR="00947A49" w:rsidRPr="00947A49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многоугольника.</w:t>
      </w:r>
    </w:p>
    <w:p w:rsidR="00947A49" w:rsidRPr="00947A49" w:rsidRDefault="00947A49" w:rsidP="00947A49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Сумма внутренних углов многоугольника равна 1800º. Определите число сторон многоугольника.</w:t>
      </w:r>
    </w:p>
    <w:p w:rsidR="00947A49" w:rsidRPr="00EB5411" w:rsidRDefault="00947A49" w:rsidP="00EB5411">
      <w:pPr>
        <w:numPr>
          <w:ilvl w:val="0"/>
          <w:numId w:val="1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5411">
        <w:rPr>
          <w:rFonts w:ascii="Times New Roman" w:hAnsi="Times New Roman" w:cs="Times New Roman"/>
          <w:sz w:val="24"/>
          <w:szCs w:val="24"/>
        </w:rPr>
        <w:t xml:space="preserve">Радиус окружности, вписанный в правильный треугольник, равен </w:t>
      </w:r>
      <w:smartTag w:uri="urn:schemas-microsoft-com:office:smarttags" w:element="metricconverter">
        <w:smartTagPr>
          <w:attr w:name="ProductID" w:val="3 см"/>
        </w:smartTagPr>
        <w:r w:rsidRPr="00EB5411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EB5411">
        <w:rPr>
          <w:rFonts w:ascii="Times New Roman" w:hAnsi="Times New Roman" w:cs="Times New Roman"/>
          <w:sz w:val="24"/>
          <w:szCs w:val="24"/>
        </w:rPr>
        <w:t xml:space="preserve">. Найдите длину диаметра описанной около него окружности. </w:t>
      </w:r>
    </w:p>
    <w:p w:rsidR="00947A49" w:rsidRPr="00947A49" w:rsidRDefault="00947A49" w:rsidP="004F3CE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Вариант 2.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Сформулируйте определение правильного выпуклого многоугольника.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Сумма внутренних углов многоугольника равна 1080º. Определите число сторон многоугольника.</w:t>
      </w:r>
    </w:p>
    <w:p w:rsidR="00947A49" w:rsidRPr="00947A49" w:rsidRDefault="00947A49" w:rsidP="00947A49">
      <w:pPr>
        <w:numPr>
          <w:ilvl w:val="0"/>
          <w:numId w:val="1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7A49">
        <w:rPr>
          <w:rFonts w:ascii="Times New Roman" w:hAnsi="Times New Roman" w:cs="Times New Roman"/>
          <w:sz w:val="24"/>
          <w:szCs w:val="24"/>
        </w:rPr>
        <w:t>Радиус окружности, вписанной в правильный шестиугольник, равен 4</w:t>
      </w:r>
      <w:r w:rsidRPr="00947A49">
        <w:rPr>
          <w:rFonts w:ascii="Times New Roman" w:hAnsi="Times New Roman" w:cs="Times New Roman"/>
          <w:position w:val="-8"/>
          <w:sz w:val="24"/>
          <w:szCs w:val="24"/>
        </w:rPr>
        <w:object w:dxaOrig="360" w:dyaOrig="360">
          <v:shape id="_x0000_i1309" type="#_x0000_t75" style="width:20.55pt;height:21.5pt" o:ole="">
            <v:imagedata r:id="rId653" o:title=""/>
          </v:shape>
          <o:OLEObject Type="Embed" ProgID="Equation.3" ShapeID="_x0000_i1309" DrawAspect="Content" ObjectID="_1609418720" r:id="rId654"/>
        </w:object>
      </w:r>
      <w:r w:rsidRPr="00947A49">
        <w:rPr>
          <w:rFonts w:ascii="Times New Roman" w:hAnsi="Times New Roman" w:cs="Times New Roman"/>
          <w:sz w:val="24"/>
          <w:szCs w:val="24"/>
        </w:rPr>
        <w:t>см. Найдите длину диаметра описанной около него окружности.</w:t>
      </w:r>
    </w:p>
    <w:p w:rsidR="007440F5" w:rsidRDefault="007440F5" w:rsidP="007440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440F5">
        <w:rPr>
          <w:rFonts w:ascii="Times New Roman" w:hAnsi="Times New Roman" w:cs="Times New Roman"/>
          <w:b/>
          <w:sz w:val="24"/>
          <w:szCs w:val="24"/>
        </w:rPr>
        <w:t>Контрольная работ</w:t>
      </w:r>
      <w:r>
        <w:rPr>
          <w:rFonts w:ascii="Times New Roman" w:hAnsi="Times New Roman" w:cs="Times New Roman"/>
          <w:b/>
          <w:sz w:val="24"/>
          <w:szCs w:val="24"/>
        </w:rPr>
        <w:t>а №5  «Площади многоугольников</w:t>
      </w:r>
      <w:r w:rsidRPr="007440F5">
        <w:rPr>
          <w:rFonts w:ascii="Times New Roman" w:hAnsi="Times New Roman" w:cs="Times New Roman"/>
          <w:b/>
          <w:sz w:val="24"/>
          <w:szCs w:val="24"/>
        </w:rPr>
        <w:t>»</w:t>
      </w:r>
    </w:p>
    <w:p w:rsidR="007440F5" w:rsidRPr="007440F5" w:rsidRDefault="007440F5" w:rsidP="007440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Вариант-1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1. Найдите площадь треугольника со сторонами 4см, 13см и 15см.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2</w:t>
      </w:r>
      <w:r w:rsidR="008F6C92">
        <w:rPr>
          <w:rFonts w:ascii="Times New Roman" w:hAnsi="Times New Roman" w:cs="Times New Roman"/>
          <w:sz w:val="24"/>
          <w:szCs w:val="24"/>
        </w:rPr>
        <w:t>.</w:t>
      </w:r>
      <w:r w:rsidRPr="007440F5">
        <w:rPr>
          <w:rFonts w:ascii="Times New Roman" w:hAnsi="Times New Roman" w:cs="Times New Roman"/>
          <w:sz w:val="24"/>
          <w:szCs w:val="24"/>
        </w:rPr>
        <w:t xml:space="preserve"> В равнобокой трапеции, один из углов которой равен 45º , большее основание равно 70см, а высота равна 10см. Вычислите площадь трапеции.</w:t>
      </w:r>
    </w:p>
    <w:p w:rsidR="007440F5" w:rsidRPr="007440F5" w:rsidRDefault="007440F5" w:rsidP="007440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Вариант-2</w:t>
      </w:r>
    </w:p>
    <w:p w:rsidR="007440F5" w:rsidRPr="007440F5" w:rsidRDefault="007440F5" w:rsidP="007440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1. Найдите площадь треугольника со сторонами 8дм, 29дм, и 35дм.</w:t>
      </w:r>
    </w:p>
    <w:p w:rsidR="007440F5" w:rsidRDefault="007440F5" w:rsidP="008F6C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40F5">
        <w:rPr>
          <w:rFonts w:ascii="Times New Roman" w:hAnsi="Times New Roman" w:cs="Times New Roman"/>
          <w:sz w:val="24"/>
          <w:szCs w:val="24"/>
        </w:rPr>
        <w:t>2.   Боковая сторона трапеции, равная 40см, образует с большим её основанием угол в 45 .  Вычислите площадь трапеции, если основания её равны 24см и 60см.</w:t>
      </w:r>
    </w:p>
    <w:p w:rsidR="007820E2" w:rsidRPr="007820E2" w:rsidRDefault="007820E2" w:rsidP="007820E2">
      <w:pPr>
        <w:tabs>
          <w:tab w:val="right" w:pos="1428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b/>
          <w:sz w:val="24"/>
          <w:szCs w:val="24"/>
        </w:rPr>
        <w:t>Контрольная работа № 6</w:t>
      </w:r>
      <w:r>
        <w:rPr>
          <w:rFonts w:ascii="Times New Roman" w:hAnsi="Times New Roman" w:cs="Times New Roman"/>
          <w:b/>
          <w:sz w:val="24"/>
          <w:szCs w:val="24"/>
        </w:rPr>
        <w:t xml:space="preserve"> «Формулы для радиусов вписанных и описанных окружностей треугольника. Площадь круга»</w:t>
      </w:r>
    </w:p>
    <w:p w:rsidR="007820E2" w:rsidRPr="007820E2" w:rsidRDefault="007820E2" w:rsidP="007820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Вариант 1.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Запишите формулу для вычисления площади круга.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Найдите радиус описанной окружности для треугольника со сторонами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6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6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>.</w:t>
      </w:r>
    </w:p>
    <w:p w:rsidR="007820E2" w:rsidRPr="007820E2" w:rsidRDefault="007820E2" w:rsidP="007820E2">
      <w:pPr>
        <w:numPr>
          <w:ilvl w:val="0"/>
          <w:numId w:val="1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Стороны четырехугольника равны </w:t>
      </w:r>
      <w:smartTag w:uri="urn:schemas-microsoft-com:office:smarttags" w:element="metricconverter">
        <w:smartTagPr>
          <w:attr w:name="ProductID" w:val="20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20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8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6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16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12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12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Наибольшая сторона подобного ему четырехугольника равна </w:t>
      </w:r>
      <w:smartTag w:uri="urn:schemas-microsoft-com:office:smarttags" w:element="metricconverter">
        <w:smartTagPr>
          <w:attr w:name="ProductID" w:val="10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10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Вычислите длины остальных сторон. Во сколько раз площадь второго четырехугольника меньше площади первого? </w:t>
      </w:r>
    </w:p>
    <w:p w:rsidR="007820E2" w:rsidRPr="007820E2" w:rsidRDefault="007820E2" w:rsidP="007820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Вариант 2.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Запишите формулу для вычисления площади кругового сектора.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>Найдите радиус вписанной окружности для треугольника со сторонами 3, 4 и 5.</w:t>
      </w:r>
    </w:p>
    <w:p w:rsidR="007820E2" w:rsidRPr="007820E2" w:rsidRDefault="007820E2" w:rsidP="007820E2">
      <w:pPr>
        <w:numPr>
          <w:ilvl w:val="0"/>
          <w:numId w:val="1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20E2">
        <w:rPr>
          <w:rFonts w:ascii="Times New Roman" w:hAnsi="Times New Roman" w:cs="Times New Roman"/>
          <w:sz w:val="24"/>
          <w:szCs w:val="24"/>
        </w:rPr>
        <w:t xml:space="preserve">Стороны четырехугольника равны </w:t>
      </w:r>
      <w:smartTag w:uri="urn:schemas-microsoft-com:office:smarttags" w:element="metricconverter">
        <w:smartTagPr>
          <w:attr w:name="ProductID" w:val="2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2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3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3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4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4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 и </w:t>
      </w:r>
      <w:smartTag w:uri="urn:schemas-microsoft-com:office:smarttags" w:element="metricconverter">
        <w:smartTagPr>
          <w:attr w:name="ProductID" w:val="5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5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Наименьшая сторона подобного ему четырехугольника равна </w:t>
      </w:r>
      <w:smartTag w:uri="urn:schemas-microsoft-com:office:smarttags" w:element="metricconverter">
        <w:smartTagPr>
          <w:attr w:name="ProductID" w:val="8 см"/>
        </w:smartTagPr>
        <w:r w:rsidRPr="007820E2">
          <w:rPr>
            <w:rFonts w:ascii="Times New Roman" w:hAnsi="Times New Roman" w:cs="Times New Roman"/>
            <w:sz w:val="24"/>
            <w:szCs w:val="24"/>
          </w:rPr>
          <w:t>8 см</w:t>
        </w:r>
      </w:smartTag>
      <w:r w:rsidRPr="007820E2">
        <w:rPr>
          <w:rFonts w:ascii="Times New Roman" w:hAnsi="Times New Roman" w:cs="Times New Roman"/>
          <w:sz w:val="24"/>
          <w:szCs w:val="24"/>
        </w:rPr>
        <w:t xml:space="preserve">. Вычислите длины остальных сторон. Во сколько раз площадь второго четырехугольника больше площади первого? </w:t>
      </w:r>
    </w:p>
    <w:p w:rsidR="008F6C92" w:rsidRDefault="007820E2" w:rsidP="008F6C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8A503E" w:rsidRPr="008F6C92" w:rsidRDefault="008A503E" w:rsidP="008F6C9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A2EA1">
        <w:rPr>
          <w:rFonts w:ascii="Times New Roman" w:hAnsi="Times New Roman" w:cs="Times New Roman"/>
          <w:b/>
          <w:sz w:val="24"/>
          <w:szCs w:val="24"/>
        </w:rPr>
        <w:t>Перечень методов организации учебной деятельности</w:t>
      </w:r>
    </w:p>
    <w:p w:rsidR="00BF51EE" w:rsidRPr="001A2EA1" w:rsidRDefault="001A2EA1" w:rsidP="00BF51EE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r w:rsidR="00BF51EE"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>С целью обеспечения эффективности   и результативности учебного процесса используются  различные технологии обучения.</w:t>
      </w:r>
    </w:p>
    <w:p w:rsidR="00BF51EE" w:rsidRPr="001A2EA1" w:rsidRDefault="00BF51EE" w:rsidP="00BF51EE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>Главной задачей использования новых  технологий является расширение интеллектуальных возможностей человека. Все используемые технологии направлены на сохранение физического, психического и нравственного здоровья каждого ученика.</w:t>
      </w:r>
    </w:p>
    <w:p w:rsidR="00BF51EE" w:rsidRPr="001A2EA1" w:rsidRDefault="00BF51EE" w:rsidP="001A2EA1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A2EA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На уроках используются элементы следующих технологий:  </w:t>
      </w:r>
    </w:p>
    <w:p w:rsidR="00BF51EE" w:rsidRPr="001A2EA1" w:rsidRDefault="00BF51EE" w:rsidP="001A2EA1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Проблемное обучение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Создание в учебной деятельности проблемных ситуаций и организация активной самостоятельной деятельности учащихся по их разрешению, в результате чего происходит творческое овладение знаниями, умениями, навыками, развиваются мыслительные способности.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Индивидуально-</w:t>
      </w:r>
      <w:r w:rsidR="00C650E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развивающееобу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 xml:space="preserve">чение  </w:t>
      </w: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Знакомство с новыми методами мыслительной деятельности при решении творческих заданий с чертежами, технологическими картами в индивидуальном порядке</w:t>
      </w:r>
    </w:p>
    <w:p w:rsidR="00BF51EE" w:rsidRPr="001A2EA1" w:rsidRDefault="00BF51EE" w:rsidP="001A2EA1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Разноуровневое  обучение</w:t>
      </w:r>
    </w:p>
    <w:p w:rsidR="001A2EA1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У учителя появляется возможность помогать слабому,  уделять внимание сильному, реализуется  желание сильных учащихся быстрее и глубже продвигаться в образовании. Сильные учащиеся утверждаются в своих способностях, слабые получают возможность испытывать учебный успех, повышается уровень мотивации учения.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 w:rsidR="001A2EA1"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Технология</w:t>
      </w:r>
      <w:r w:rsidR="001A2EA1"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про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ектного</w:t>
      </w:r>
      <w:r w:rsidR="001A2EA1"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обуче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ния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Учитель организует учебно-познавательную, ис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следовательскую, творческую или игровую дея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тельность обучающихся, которые овладевают навыками самостоя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тельного поиска,  обработки и анализа  нужной  информации для  решения ка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кой-либо проблемы, значимой для участников проекта.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Работа с использованием этой технологии  дает возможность развивать индивидуальные творческие способности учащихся, более осознанно подходить к профессиональному и социальному самоопределению.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Технология использования в обучении игровых методов: ролевых, деловых и других видов обучающих игр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Расширение кругозора, развитие познавательной деятельности, формирование определенных умений и навыков, необходимых в практической деятельности, развитие общеучебных умений и навыков.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BF51EE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Тестовые</w:t>
      </w:r>
      <w:r w:rsid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техноло</w:t>
      </w: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гии</w:t>
      </w:r>
    </w:p>
    <w:p w:rsidR="00BF51EE" w:rsidRPr="001A2EA1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Оценка уровня обученности  по кон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кретной теме, позволяющая реально оценить готовность обу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чающихся к ито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говому контролю, установление количественных и качественных индивидуальных различий.</w:t>
      </w:r>
    </w:p>
    <w:p w:rsidR="00BF51EE" w:rsidRPr="005C71A3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A2EA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Обучение в сотрудничестве (командная, групповая работа)</w:t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1A2EA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Сотрудничество трактуется как идея совместной развивающей деятельности взрослых и детей. Суть индивидуального подхода в том, чтобы идти не от учебного предмета, а от ребенка к предмету, идти от тех возможностей, которыми располагает ребенок,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применять психолого-педагогические диагностики личности.</w:t>
      </w:r>
      <w:r w:rsidR="00C650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>Обучающиеся и учитель занимаются совместной деятельностью. Эффективность метода не только в академических успехах обучающихся, но и в их интеллектуальном и нравственном раз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витии. 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hyperlink r:id="rId655" w:history="1">
        <w:r w:rsidRPr="005C71A3">
          <w:rPr>
            <w:rFonts w:ascii="Times New Roman" w:eastAsia="Calibri" w:hAnsi="Times New Roman" w:cs="Times New Roman"/>
            <w:b/>
            <w:bCs/>
            <w:color w:val="000000"/>
            <w:sz w:val="24"/>
            <w:szCs w:val="24"/>
          </w:rPr>
          <w:t>Информационно-коммуникационные технологии</w:t>
        </w:r>
      </w:hyperlink>
    </w:p>
    <w:p w:rsidR="00BF51EE" w:rsidRPr="005C71A3" w:rsidRDefault="00BF51EE" w:rsidP="00A52B08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Использование ПК в учебном процессе. Создание рефератов, слайдов, презентаций и др. Поиск нужной ин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формации в Интернет. Применение полу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>ченных знаний в практической дея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softHyphen/>
        <w:t xml:space="preserve">тельности. 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5C71A3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Здоровьесберегающие технологии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br/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  Использование данных технологий позволяют равномерно во время урока распределять различные виды заданий, чередовать мыслительную деятельность с физминутками, определять время подачи сложного учебного материала, выделять время на проведение самостоятельных работ, нормативно применять ТСО.</w:t>
      </w:r>
      <w:r w:rsidRPr="005C71A3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BF51EE" w:rsidRPr="005C71A3" w:rsidRDefault="001A2EA1" w:rsidP="001A2EA1">
      <w:pPr>
        <w:spacing w:line="240" w:lineRule="atLeast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sz w:val="24"/>
          <w:szCs w:val="24"/>
        </w:rPr>
        <w:t>Основные типы учебных занятий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изучения нового учебного материала;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закрепления и  применения знаний;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обобщающего повторения и систематизации знаний;</w:t>
      </w:r>
    </w:p>
    <w:p w:rsidR="00BF51EE" w:rsidRPr="005C71A3" w:rsidRDefault="00BF51EE" w:rsidP="00BF51EE">
      <w:pPr>
        <w:numPr>
          <w:ilvl w:val="0"/>
          <w:numId w:val="3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урок контроля знаний и умений.</w:t>
      </w:r>
    </w:p>
    <w:p w:rsidR="00BF51EE" w:rsidRPr="005C71A3" w:rsidRDefault="001C44E1" w:rsidP="00BF51EE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 </w:t>
      </w:r>
      <w:r w:rsidR="00BF51EE" w:rsidRPr="005C71A3">
        <w:rPr>
          <w:rFonts w:ascii="Times New Roman" w:eastAsia="Calibri" w:hAnsi="Times New Roman" w:cs="Times New Roman"/>
          <w:sz w:val="24"/>
          <w:szCs w:val="24"/>
        </w:rPr>
        <w:t>Основным типом урока является комбинированный.</w:t>
      </w:r>
    </w:p>
    <w:p w:rsidR="00BF51EE" w:rsidRPr="005C71A3" w:rsidRDefault="00BF51EE" w:rsidP="005C71A3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Формы организации учебного процесса</w:t>
      </w:r>
    </w:p>
    <w:p w:rsidR="00BF51EE" w:rsidRPr="005C71A3" w:rsidRDefault="00BF51EE" w:rsidP="005C71A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индивидуальные, групповые, индивидуально-групповые, фронтальные.</w:t>
      </w:r>
    </w:p>
    <w:p w:rsidR="00BF51EE" w:rsidRPr="005C71A3" w:rsidRDefault="00BF51EE" w:rsidP="005C71A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На уроках используются такие формы занятий как: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практические занятия;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тренинг;</w:t>
      </w:r>
    </w:p>
    <w:p w:rsidR="00BF51EE" w:rsidRPr="005C71A3" w:rsidRDefault="00BF51EE" w:rsidP="005C71A3">
      <w:pPr>
        <w:numPr>
          <w:ilvl w:val="0"/>
          <w:numId w:val="38"/>
        </w:num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консультация;</w:t>
      </w:r>
      <w:r w:rsidR="005C71A3" w:rsidRPr="005C71A3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C71A3" w:rsidRPr="005C71A3" w:rsidRDefault="005C71A3" w:rsidP="005C71A3">
      <w:pPr>
        <w:spacing w:after="0" w:line="240" w:lineRule="auto"/>
        <w:ind w:left="72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sz w:val="24"/>
          <w:szCs w:val="24"/>
        </w:rPr>
        <w:t>Система уроков условна, но все же выделяются следующие виды:</w:t>
      </w: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Урок-лекция.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Предполагаются  совместные усилия учителя и учеников для решения общей проблемной познавательной задачи. На таком уроке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используется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демонстрационный материал на компьютере, разработанный учителем или учениками, мультимедийные продукты.</w:t>
      </w:r>
    </w:p>
    <w:p w:rsidR="00BF51EE" w:rsidRPr="005C71A3" w:rsidRDefault="00BF51EE" w:rsidP="005C71A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Урок-практикум.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На уроке учащиеся работают над различными заданиями в зависимости от своей подготовленности. Виды работ могут быть самыми разными: письменные исследования,  решение различных задач,  практическое применение различных методов</w:t>
      </w:r>
      <w:r w:rsidRPr="00BF51EE">
        <w:rPr>
          <w:rFonts w:ascii="Times New Roman" w:eastAsia="Calibri" w:hAnsi="Times New Roman" w:cs="Times New Roman"/>
          <w:sz w:val="28"/>
          <w:szCs w:val="28"/>
        </w:rPr>
        <w:t xml:space="preserve"> решения задач. </w:t>
      </w:r>
      <w:r w:rsidRPr="005C71A3">
        <w:rPr>
          <w:rFonts w:ascii="Times New Roman" w:eastAsia="Calibri" w:hAnsi="Times New Roman" w:cs="Times New Roman"/>
          <w:sz w:val="24"/>
          <w:szCs w:val="24"/>
        </w:rPr>
        <w:t>Компьютер на таких уроках используется как электронный калькулятор, тренажер устного счета, виртуальная лаборатория, источник справочной информации.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Урок-исследование.</w:t>
      </w:r>
      <w:r w:rsidR="00C650EE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На уроке</w:t>
      </w:r>
      <w:r w:rsidR="00C650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учащиеся решают проблемную задачу исследовательского характера аналитическим методом и с помощью компьютера 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Комбинированный урок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предполагает выполнение работ и заданий разного вида. 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 решения задач</w:t>
      </w:r>
      <w:r w:rsidRPr="005C71A3">
        <w:rPr>
          <w:rFonts w:ascii="Times New Roman" w:eastAsia="Calibri" w:hAnsi="Times New Roman" w:cs="Times New Roman"/>
          <w:i/>
          <w:iCs/>
          <w:sz w:val="24"/>
          <w:szCs w:val="24"/>
        </w:rPr>
        <w:t>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Вырабатываются у учащихся умения и навыки решения задач на уровне обязательной и возможной подготовке. Любой учащийся может использовать компьютерную информационную базу по методам решения различных задач.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Урок-тест.</w:t>
      </w:r>
      <w:r w:rsidR="00C650EE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5C71A3">
        <w:rPr>
          <w:rFonts w:ascii="Times New Roman" w:eastAsia="Calibri" w:hAnsi="Times New Roman" w:cs="Times New Roman"/>
          <w:sz w:val="24"/>
          <w:szCs w:val="24"/>
        </w:rPr>
        <w:t>Тестирование проводится с целью диагностики пробелов знаний, контроля уровня обученности учащихся, тренировки технике тестирования. Тесты предлагаются как в печатном так и в компьютерном варианте. Причем в компьютерном варианте всегда с ограничением времени.</w:t>
      </w:r>
    </w:p>
    <w:p w:rsidR="00BF51EE" w:rsidRPr="005C71A3" w:rsidRDefault="00BF51EE" w:rsidP="005C71A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71A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Урок-зачет.</w:t>
      </w:r>
      <w:r w:rsidRPr="005C71A3">
        <w:rPr>
          <w:rFonts w:ascii="Times New Roman" w:eastAsia="Calibri" w:hAnsi="Times New Roman" w:cs="Times New Roman"/>
          <w:sz w:val="24"/>
          <w:szCs w:val="24"/>
        </w:rPr>
        <w:t xml:space="preserve"> Устный опрос учащихся  по заранее составленным вопросам, а также решение задач разного уровня по изученной теме.</w:t>
      </w:r>
    </w:p>
    <w:p w:rsidR="00F10751" w:rsidRDefault="008A503E" w:rsidP="00C72CB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5C71A3">
        <w:rPr>
          <w:rFonts w:ascii="Times New Roman" w:hAnsi="Times New Roman" w:cs="Times New Roman"/>
          <w:sz w:val="24"/>
          <w:szCs w:val="24"/>
        </w:rPr>
        <w:t>Теоретический материал излагается в виде проблемных лекций, направляющих текстов и сопровождается электронными образовательными ресурсами.</w:t>
      </w:r>
    </w:p>
    <w:p w:rsidR="00F10751" w:rsidRDefault="00F10751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090040" w:rsidRPr="005C71A3" w:rsidRDefault="00090040" w:rsidP="005C71A3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5C71A3">
        <w:rPr>
          <w:rFonts w:ascii="Times New Roman" w:hAnsi="Times New Roman" w:cs="Times New Roman"/>
          <w:b/>
          <w:iCs/>
          <w:sz w:val="24"/>
          <w:szCs w:val="24"/>
        </w:rPr>
        <w:t>Учебно-методическое и информационное оснащение образовательного процесса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5C71A3">
        <w:rPr>
          <w:rFonts w:ascii="Times New Roman" w:hAnsi="Times New Roman" w:cs="Times New Roman"/>
          <w:bCs/>
          <w:i/>
          <w:sz w:val="24"/>
          <w:szCs w:val="24"/>
        </w:rPr>
        <w:t>Библиотечный фонд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Нормативные документы</w:t>
      </w: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1.Федеральный государственный образовательный стандарт основного общего образования.</w:t>
      </w:r>
    </w:p>
    <w:p w:rsidR="00090040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2. Примерные программы  основного общего образования. Математика.(Стандарты второго</w:t>
      </w:r>
      <w:r w:rsidR="00C72CB1">
        <w:rPr>
          <w:rFonts w:ascii="Times New Roman" w:hAnsi="Times New Roman" w:cs="Times New Roman"/>
          <w:bCs/>
          <w:sz w:val="24"/>
          <w:szCs w:val="24"/>
        </w:rPr>
        <w:t xml:space="preserve"> поколения.) – М.: Просвещение.</w:t>
      </w:r>
    </w:p>
    <w:p w:rsidR="00494E71" w:rsidRPr="005C71A3" w:rsidRDefault="00494E71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Учебно-методический комплект</w:t>
      </w:r>
    </w:p>
    <w:p w:rsidR="006E1A14" w:rsidRPr="000620C1" w:rsidRDefault="000620C1" w:rsidP="00A52B08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Рабочие тетради «Математика» 5, 6 классы (в двух частях).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>Автор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Рудницкая В.Н.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Контрольные работы «Математика»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Жохов В.И., Крайнева Л.Б.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Математические диктанты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Жохов В.И., Митяева И.М.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Математический тренажер 5, 6 классы.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>Авторы: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Жохов В.И., Погодин В.Н. </w:t>
      </w:r>
      <w:r w:rsidR="00A07EA5" w:rsidRPr="000620C1">
        <w:rPr>
          <w:rFonts w:ascii="Times New Roman" w:hAnsi="Times New Roman" w:cs="Times New Roman"/>
          <w:sz w:val="24"/>
          <w:szCs w:val="24"/>
        </w:rPr>
        <w:br/>
      </w:r>
      <w:r w:rsidR="006E1A14" w:rsidRPr="00062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Учебные интерактивные пособия к учебникам «Математика» 5-6 классы на CD. </w:t>
      </w:r>
      <w:r w:rsidR="00A07EA5" w:rsidRPr="000620C1">
        <w:rPr>
          <w:rStyle w:val="ae"/>
          <w:rFonts w:ascii="Times New Roman" w:hAnsi="Times New Roman" w:cs="Times New Roman"/>
          <w:sz w:val="24"/>
          <w:szCs w:val="24"/>
        </w:rPr>
        <w:t xml:space="preserve">Авторы: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Виленкин Н.Я. и др.. </w:t>
      </w:r>
    </w:p>
    <w:p w:rsidR="00013CF4" w:rsidRPr="000620C1" w:rsidRDefault="000620C1" w:rsidP="00A52B08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7 кл.: тематические тесты / Ю.П.Дудицын,  В.Л. Кронгауз.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8 кл.: тематические тесты / Ю.П.Дудицын,  В.Л. Кронгауз.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013CF4" w:rsidRPr="000620C1">
        <w:rPr>
          <w:rFonts w:ascii="Times New Roman" w:hAnsi="Times New Roman" w:cs="Times New Roman"/>
          <w:sz w:val="24"/>
          <w:szCs w:val="24"/>
        </w:rPr>
        <w:t>Дудицын Ю.П. Алгебра: 9 кл.: тематические тесты / Ю.П.Дудицын,  В.Л. Кронгауз. – М.: Просвещение, 2010.</w:t>
      </w:r>
    </w:p>
    <w:p w:rsidR="00A07EA5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013CF4" w:rsidRPr="000620C1">
        <w:rPr>
          <w:rFonts w:ascii="Times New Roman" w:hAnsi="Times New Roman" w:cs="Times New Roman"/>
          <w:sz w:val="24"/>
          <w:szCs w:val="24"/>
        </w:rPr>
        <w:t xml:space="preserve">Жохов В.И. Алгебра: 8 кл.: дидактические  материалы / В.И.Жохов, Ю.Н.Макарычев, Н.Г.Миндюк. – М.: Просвещение,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013CF4" w:rsidRPr="000620C1" w:rsidRDefault="000620C1" w:rsidP="00A52B08">
      <w:pPr>
        <w:tabs>
          <w:tab w:val="left" w:pos="2693"/>
        </w:tabs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013CF4" w:rsidRPr="000620C1">
        <w:rPr>
          <w:rFonts w:ascii="Times New Roman" w:hAnsi="Times New Roman" w:cs="Times New Roman"/>
          <w:sz w:val="24"/>
          <w:szCs w:val="24"/>
        </w:rPr>
        <w:t>2010.</w:t>
      </w:r>
      <w:r w:rsidR="00710C41" w:rsidRPr="000620C1">
        <w:rPr>
          <w:rFonts w:ascii="Times New Roman" w:hAnsi="Times New Roman" w:cs="Times New Roman"/>
          <w:sz w:val="24"/>
          <w:szCs w:val="24"/>
        </w:rPr>
        <w:tab/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7 кл.: кн. Для учителя / В.И.Жохов, Л.Б.Крайнева. – М.: Просвещение, 2010.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8 кл.: кн. Для учителя / В.И.Жохов, Г.Д.Карташёва. – М.: Просвещение, 2009.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="00013CF4" w:rsidRPr="000620C1">
        <w:rPr>
          <w:rFonts w:ascii="Times New Roman" w:hAnsi="Times New Roman" w:cs="Times New Roman"/>
          <w:sz w:val="24"/>
          <w:szCs w:val="24"/>
        </w:rPr>
        <w:t>Жохов В.И. Уроки алгебры в 9 кл.: кн. Для учителя / В.И.Жохов, Л.Б.Крайнева. – М.: Просвещение, 2009.</w:t>
      </w:r>
    </w:p>
    <w:p w:rsidR="00013CF4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="00013CF4" w:rsidRPr="000620C1">
        <w:rPr>
          <w:rFonts w:ascii="Times New Roman" w:hAnsi="Times New Roman" w:cs="Times New Roman"/>
          <w:sz w:val="24"/>
          <w:szCs w:val="24"/>
        </w:rPr>
        <w:t>Звавич Л.И. Алгебра: 7 кл.: дидактические материалы / Л.И.Звавич, Л.В.Кузнецова, С.Б.Суворова. – М.: Просвещение, 2010</w:t>
      </w:r>
    </w:p>
    <w:p w:rsidR="00A07EA5" w:rsidRPr="000620C1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013CF4" w:rsidRPr="000620C1">
        <w:rPr>
          <w:rFonts w:ascii="Times New Roman" w:hAnsi="Times New Roman" w:cs="Times New Roman"/>
          <w:sz w:val="24"/>
          <w:szCs w:val="24"/>
        </w:rPr>
        <w:t xml:space="preserve">Макарычев Ю.Н. Алгебра: 7-9 кл.: элементы статистики и теории вероятностей: учебное пособие / Ю.Н.Макарычев, </w:t>
      </w:r>
      <w:r w:rsidR="00A07EA5" w:rsidRPr="000620C1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013CF4" w:rsidRPr="00013CF4" w:rsidRDefault="000620C1" w:rsidP="00A52B08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="00013CF4" w:rsidRPr="000620C1">
        <w:rPr>
          <w:rFonts w:ascii="Times New Roman" w:hAnsi="Times New Roman" w:cs="Times New Roman"/>
          <w:sz w:val="24"/>
          <w:szCs w:val="24"/>
        </w:rPr>
        <w:t>Н.Г.Миндюк. – М.:    Просвещение, 2008.</w:t>
      </w:r>
    </w:p>
    <w:p w:rsidR="00A07EA5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="00013CF4" w:rsidRPr="00710C41">
        <w:rPr>
          <w:rFonts w:ascii="Times New Roman" w:hAnsi="Times New Roman" w:cs="Times New Roman"/>
          <w:sz w:val="24"/>
          <w:szCs w:val="24"/>
        </w:rPr>
        <w:t xml:space="preserve">Макарычев Ю.Н. Алгебра:  9кл.: дидактические материалы / Ю.Н.Макарычев, Н.Г.Миндюк, Н.Г.Крайнева. – М.: </w:t>
      </w:r>
      <w:r w:rsidR="00A07EA5" w:rsidRPr="00710C4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3CF4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013CF4" w:rsidRPr="00710C41">
        <w:rPr>
          <w:rFonts w:ascii="Times New Roman" w:hAnsi="Times New Roman" w:cs="Times New Roman"/>
          <w:sz w:val="24"/>
          <w:szCs w:val="24"/>
        </w:rPr>
        <w:t>Просвещение, 2010.</w:t>
      </w:r>
    </w:p>
    <w:p w:rsidR="00A07EA5" w:rsidRPr="00710C41" w:rsidRDefault="000620C1" w:rsidP="00A52B08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="00013CF4" w:rsidRPr="00710C41">
        <w:rPr>
          <w:rFonts w:ascii="Times New Roman" w:hAnsi="Times New Roman" w:cs="Times New Roman"/>
          <w:sz w:val="24"/>
          <w:szCs w:val="24"/>
        </w:rPr>
        <w:t xml:space="preserve">Макарычев Ю.Н. Изучение алгебры в 7-9 кл.: пособие для учителей / Ю.Н.Макарычев, Н.Г.Миндюк, С.Б.Суворова. – М.: </w:t>
      </w:r>
      <w:r w:rsidR="00A07EA5" w:rsidRPr="00710C41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013CF4" w:rsidRDefault="000620C1" w:rsidP="00C72CB1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13CF4" w:rsidRPr="00710C41">
        <w:rPr>
          <w:rFonts w:ascii="Times New Roman" w:hAnsi="Times New Roman" w:cs="Times New Roman"/>
          <w:sz w:val="24"/>
          <w:szCs w:val="24"/>
        </w:rPr>
        <w:t>Просвещение, 2009.</w:t>
      </w:r>
    </w:p>
    <w:p w:rsidR="00C72CB1" w:rsidRPr="005C71A3" w:rsidRDefault="00C72CB1" w:rsidP="00C72CB1">
      <w:pPr>
        <w:pStyle w:val="a3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5C71A3" w:rsidRDefault="00090040" w:rsidP="00A52B08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/>
          <w:bCs/>
          <w:i/>
          <w:sz w:val="24"/>
          <w:szCs w:val="24"/>
        </w:rPr>
        <w:t>Справочные пособия,  научно-популярная и историческая литература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Баврин И,И,, Фрибус Е.А. Старинные задачи. – М: Просвещение, 1994.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Гаврилова Т.Д. Занимательная математика : 5-11 классы. – Волгоград: Учитель, 2008.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Левитас Г.Г. Нестандартные задачи по математике. – М.: ИЛЕКСА, 2007</w:t>
      </w:r>
    </w:p>
    <w:p w:rsidR="00090040" w:rsidRPr="005C71A3" w:rsidRDefault="00090040" w:rsidP="00B24F3A">
      <w:pPr>
        <w:pStyle w:val="a3"/>
        <w:numPr>
          <w:ilvl w:val="0"/>
          <w:numId w:val="39"/>
        </w:num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C71A3">
        <w:rPr>
          <w:rFonts w:ascii="Times New Roman" w:hAnsi="Times New Roman" w:cs="Times New Roman"/>
          <w:bCs/>
          <w:sz w:val="24"/>
          <w:szCs w:val="24"/>
        </w:rPr>
        <w:t>Фарков А.В. Математические олимпиады в школе: 5-11 классы. – М.:Айрис-Пресс, 2005.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5.http://www.</w:t>
      </w:r>
      <w:r w:rsidRPr="00B24F3A">
        <w:rPr>
          <w:rFonts w:ascii="Times New Roman" w:hAnsi="Times New Roman" w:cs="Times New Roman"/>
          <w:bCs/>
          <w:sz w:val="24"/>
          <w:szCs w:val="24"/>
          <w:lang w:val="en-US"/>
        </w:rPr>
        <w:t>kvant</w:t>
      </w:r>
      <w:r w:rsidRPr="00B24F3A">
        <w:rPr>
          <w:rFonts w:ascii="Times New Roman" w:hAnsi="Times New Roman" w:cs="Times New Roman"/>
          <w:bCs/>
          <w:sz w:val="24"/>
          <w:szCs w:val="24"/>
        </w:rPr>
        <w:t>.</w:t>
      </w:r>
      <w:r w:rsidRPr="00B24F3A">
        <w:rPr>
          <w:rFonts w:ascii="Times New Roman" w:hAnsi="Times New Roman" w:cs="Times New Roman"/>
          <w:bCs/>
          <w:sz w:val="24"/>
          <w:szCs w:val="24"/>
          <w:lang w:val="en-US"/>
        </w:rPr>
        <w:t>info</w:t>
      </w:r>
      <w:r w:rsidRPr="00B24F3A">
        <w:rPr>
          <w:rFonts w:ascii="Times New Roman" w:hAnsi="Times New Roman" w:cs="Times New Roman"/>
          <w:bCs/>
          <w:sz w:val="24"/>
          <w:szCs w:val="24"/>
        </w:rPr>
        <w:t>/ Журнал «Квант»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6.Пичугин Л.Ф. За страницами учебника  алгебры. – М. : Просвещение, 2010</w:t>
      </w:r>
    </w:p>
    <w:p w:rsidR="00E33B21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7.Гусев В.А. Сборник задач по геометрии:5-9 классы.-М:Оникс 21  век:</w:t>
      </w:r>
      <w:r w:rsidR="00E33B21" w:rsidRPr="00B24F3A">
        <w:rPr>
          <w:rFonts w:ascii="Times New Roman" w:hAnsi="Times New Roman" w:cs="Times New Roman"/>
          <w:bCs/>
          <w:sz w:val="24"/>
          <w:szCs w:val="24"/>
        </w:rPr>
        <w:t xml:space="preserve"> Мир и </w:t>
      </w:r>
      <w:r w:rsidRPr="00B24F3A">
        <w:rPr>
          <w:rFonts w:ascii="Times New Roman" w:hAnsi="Times New Roman" w:cs="Times New Roman"/>
          <w:bCs/>
          <w:sz w:val="24"/>
          <w:szCs w:val="24"/>
        </w:rPr>
        <w:t>об</w:t>
      </w:r>
      <w:r w:rsidR="00E33B21" w:rsidRPr="00B24F3A">
        <w:rPr>
          <w:rFonts w:ascii="Times New Roman" w:hAnsi="Times New Roman" w:cs="Times New Roman"/>
          <w:bCs/>
          <w:sz w:val="24"/>
          <w:szCs w:val="24"/>
        </w:rPr>
        <w:t>разование,2005</w:t>
      </w:r>
    </w:p>
    <w:p w:rsidR="00090040" w:rsidRPr="00B24F3A" w:rsidRDefault="00090040" w:rsidP="00B24F3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8.Пойа Дж.Как решать задачу? – М.:Просвещение, 1975.</w:t>
      </w:r>
    </w:p>
    <w:p w:rsidR="00090040" w:rsidRDefault="00090040" w:rsidP="00C72CB1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24F3A">
        <w:rPr>
          <w:rFonts w:ascii="Times New Roman" w:hAnsi="Times New Roman" w:cs="Times New Roman"/>
          <w:bCs/>
          <w:sz w:val="24"/>
          <w:szCs w:val="24"/>
        </w:rPr>
        <w:t>9. Шарыгин И.Ф.,Ерганжиева Л.Н. Наглядная геометрия. – М.:МИРОС, 1995.</w:t>
      </w:r>
    </w:p>
    <w:p w:rsidR="00C72CB1" w:rsidRPr="00494E71" w:rsidRDefault="00C72CB1" w:rsidP="00C72CB1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>Печатные пособия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1.Таблицы по математике для 5-6 классов.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2.Таблицы по алгебре для 7-9 классов.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3.Таблицы по геометрии для 7-9 классов</w:t>
      </w: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4.Портреты выдающихся деятелей математики.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</w:t>
      </w:r>
      <w:r w:rsidR="00090040" w:rsidRPr="00494E71">
        <w:rPr>
          <w:rFonts w:ascii="Times New Roman" w:hAnsi="Times New Roman" w:cs="Times New Roman"/>
          <w:b/>
          <w:bCs/>
          <w:sz w:val="24"/>
          <w:szCs w:val="24"/>
        </w:rPr>
        <w:t>Информационные средства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1. «Карман для учителя математики» </w:t>
      </w:r>
      <w:hyperlink r:id="rId656" w:history="1"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://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karmanform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ucoz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  <w:r w:rsidRPr="00494E71">
        <w:rPr>
          <w:rFonts w:ascii="Times New Roman" w:hAnsi="Times New Roman" w:cs="Times New Roman"/>
          <w:sz w:val="24"/>
          <w:szCs w:val="24"/>
        </w:rPr>
        <w:t>.</w:t>
      </w:r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2. Я иду на урок математики (методические разработки): </w:t>
      </w:r>
      <w:hyperlink r:id="rId657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www.festival.1sepembe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.</w:t>
        </w:r>
        <w:r w:rsidRPr="00494E71">
          <w:rPr>
            <w:rStyle w:val="af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3.</w:t>
      </w:r>
      <w:r w:rsidRPr="00494E71">
        <w:rPr>
          <w:rFonts w:ascii="Times New Roman" w:hAnsi="Times New Roman" w:cs="Times New Roman"/>
          <w:sz w:val="24"/>
          <w:szCs w:val="24"/>
        </w:rPr>
        <w:t xml:space="preserve"> ФЦИОР  </w:t>
      </w:r>
      <w:hyperlink r:id="rId658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http://www.fcior.edu.ru</w:t>
        </w:r>
      </w:hyperlink>
      <w:r w:rsidRPr="00494E71">
        <w:rPr>
          <w:rFonts w:ascii="Times New Roman" w:hAnsi="Times New Roman" w:cs="Times New Roman"/>
          <w:sz w:val="24"/>
          <w:szCs w:val="24"/>
        </w:rPr>
        <w:t xml:space="preserve">  и ЕК ЦОР  </w:t>
      </w:r>
      <w:hyperlink r:id="rId659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http://school-collection.edu.ru</w:t>
        </w:r>
      </w:hyperlink>
    </w:p>
    <w:p w:rsidR="00E33B21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>4.СУП (современный учительский портал)</w:t>
      </w:r>
      <w:r w:rsidRPr="00494E71">
        <w:rPr>
          <w:rFonts w:ascii="Times New Roman" w:hAnsi="Times New Roman" w:cs="Times New Roman"/>
          <w:sz w:val="24"/>
          <w:szCs w:val="24"/>
        </w:rPr>
        <w:tab/>
      </w:r>
      <w:hyperlink r:id="rId660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http://easyen.ru/?_openstat=0KTQsNC50Lst0YHRgdGL0LvQutCwOzs7</w:t>
        </w:r>
      </w:hyperlink>
    </w:p>
    <w:p w:rsidR="00090040" w:rsidRPr="00494E71" w:rsidRDefault="00090040" w:rsidP="00494E71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94E71">
        <w:rPr>
          <w:rFonts w:ascii="Times New Roman" w:hAnsi="Times New Roman" w:cs="Times New Roman"/>
          <w:sz w:val="24"/>
          <w:szCs w:val="24"/>
        </w:rPr>
        <w:t xml:space="preserve">5.Завуч. Инфо Методическая библиотека </w:t>
      </w:r>
      <w:hyperlink r:id="rId661" w:history="1">
        <w:r w:rsidRPr="00494E71">
          <w:rPr>
            <w:rStyle w:val="af3"/>
            <w:rFonts w:ascii="Times New Roman" w:hAnsi="Times New Roman" w:cs="Times New Roman"/>
            <w:sz w:val="24"/>
            <w:szCs w:val="24"/>
          </w:rPr>
          <w:t>http://www.zavuch.info/methodlib/5/</w:t>
        </w:r>
      </w:hyperlink>
    </w:p>
    <w:p w:rsidR="00090040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90040" w:rsidRPr="00494E71">
        <w:rPr>
          <w:rFonts w:ascii="Times New Roman" w:hAnsi="Times New Roman" w:cs="Times New Roman"/>
          <w:sz w:val="24"/>
          <w:szCs w:val="24"/>
        </w:rPr>
        <w:t>6. Уро</w:t>
      </w:r>
      <w:r w:rsidR="00E33B21" w:rsidRPr="00494E71">
        <w:rPr>
          <w:rFonts w:ascii="Times New Roman" w:hAnsi="Times New Roman" w:cs="Times New Roman"/>
          <w:sz w:val="24"/>
          <w:szCs w:val="24"/>
        </w:rPr>
        <w:t xml:space="preserve">ки – конспекты  </w:t>
      </w:r>
      <w:hyperlink r:id="rId662" w:history="1">
        <w:r w:rsidR="00E33B21" w:rsidRPr="00494E71">
          <w:rPr>
            <w:rStyle w:val="af3"/>
            <w:rFonts w:ascii="Times New Roman" w:hAnsi="Times New Roman" w:cs="Times New Roman"/>
            <w:sz w:val="24"/>
            <w:szCs w:val="24"/>
          </w:rPr>
          <w:t>www.pedsovet.ru</w:t>
        </w:r>
      </w:hyperlink>
    </w:p>
    <w:p w:rsidR="00494E71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90040" w:rsidRPr="00494E71" w:rsidRDefault="00494E71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 xml:space="preserve">           </w:t>
      </w:r>
      <w:r w:rsidR="00090040" w:rsidRPr="00494E71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Компьютер.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Мультимедиапроектор.</w:t>
      </w:r>
    </w:p>
    <w:p w:rsidR="00090040" w:rsidRPr="00494E71" w:rsidRDefault="00090040" w:rsidP="009F645A">
      <w:pPr>
        <w:pStyle w:val="a3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Экран.</w:t>
      </w: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90040" w:rsidRPr="00494E71" w:rsidRDefault="00090040" w:rsidP="00494E7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/>
          <w:bCs/>
          <w:sz w:val="24"/>
          <w:szCs w:val="24"/>
        </w:rPr>
        <w:t>Учебно-практическое  и учебно-лабораторное оборудование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Доска магнитная с координатной сеткой.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 цифр, букв, знаков для средней школы.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Наборы  «Части целого на круге».  «Простые дроби».</w:t>
      </w:r>
    </w:p>
    <w:p w:rsidR="00090040" w:rsidRPr="00494E71" w:rsidRDefault="00090040" w:rsidP="009F645A">
      <w:pPr>
        <w:pStyle w:val="a3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4E71">
        <w:rPr>
          <w:rFonts w:ascii="Times New Roman" w:hAnsi="Times New Roman" w:cs="Times New Roman"/>
          <w:bCs/>
          <w:sz w:val="24"/>
          <w:szCs w:val="24"/>
        </w:rPr>
        <w:t>Наборы геометрических тел.</w:t>
      </w:r>
    </w:p>
    <w:p w:rsidR="00E33B21" w:rsidRPr="00CA56C4" w:rsidRDefault="00090040" w:rsidP="00B24F3A">
      <w:pPr>
        <w:pStyle w:val="a3"/>
        <w:numPr>
          <w:ilvl w:val="0"/>
          <w:numId w:val="41"/>
        </w:numPr>
        <w:spacing w:after="0" w:line="240" w:lineRule="auto"/>
        <w:rPr>
          <w:rFonts w:ascii="Times New Roman" w:eastAsiaTheme="minorEastAsia" w:hAnsi="Times New Roman" w:cs="Times New Roman"/>
          <w:bCs/>
          <w:sz w:val="28"/>
          <w:szCs w:val="28"/>
        </w:rPr>
      </w:pPr>
      <w:r w:rsidRPr="00CA56C4">
        <w:rPr>
          <w:rFonts w:ascii="Times New Roman" w:hAnsi="Times New Roman" w:cs="Times New Roman"/>
          <w:sz w:val="24"/>
          <w:szCs w:val="24"/>
        </w:rPr>
        <w:t>Ко</w:t>
      </w:r>
      <w:r w:rsidR="00E33B21" w:rsidRPr="00CA56C4">
        <w:rPr>
          <w:rFonts w:ascii="Times New Roman" w:hAnsi="Times New Roman" w:cs="Times New Roman"/>
          <w:sz w:val="24"/>
          <w:szCs w:val="24"/>
        </w:rPr>
        <w:t>мплект чертёжных инструментов(</w:t>
      </w:r>
      <w:r w:rsidRPr="00CA56C4">
        <w:rPr>
          <w:rFonts w:ascii="Times New Roman" w:hAnsi="Times New Roman" w:cs="Times New Roman"/>
          <w:sz w:val="24"/>
          <w:szCs w:val="24"/>
        </w:rPr>
        <w:t xml:space="preserve">классных): линейка, транспортир, </w:t>
      </w:r>
      <w:r w:rsidR="00B24F3A">
        <w:rPr>
          <w:rFonts w:ascii="Times New Roman" w:hAnsi="Times New Roman" w:cs="Times New Roman"/>
          <w:sz w:val="24"/>
          <w:szCs w:val="24"/>
        </w:rPr>
        <w:t>уг</w:t>
      </w:r>
      <w:r w:rsidRPr="00CA56C4">
        <w:rPr>
          <w:rFonts w:ascii="Times New Roman" w:hAnsi="Times New Roman" w:cs="Times New Roman"/>
          <w:sz w:val="24"/>
          <w:szCs w:val="24"/>
        </w:rPr>
        <w:t>ольник(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30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и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60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), угольник 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,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p>
            </m:sSup>
          </m:e>
        </m:d>
        <m:r>
          <w:rPr>
            <w:rFonts w:ascii="Cambria Math" w:hAnsi="Cambria Math" w:cs="Times New Roman"/>
            <w:sz w:val="24"/>
            <w:szCs w:val="24"/>
          </w:rPr>
          <m:t>, циркуль.</m:t>
        </m:r>
      </m:oMath>
    </w:p>
    <w:p w:rsidR="00CA56C4" w:rsidRDefault="00CA56C4" w:rsidP="00CA56C4">
      <w:pPr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</w:p>
    <w:p w:rsidR="00090040" w:rsidRPr="00CA56C4" w:rsidRDefault="00090040" w:rsidP="00CA56C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56C4">
        <w:rPr>
          <w:rFonts w:ascii="Times New Roman" w:hAnsi="Times New Roman" w:cs="Times New Roman"/>
          <w:b/>
          <w:sz w:val="24"/>
          <w:szCs w:val="24"/>
        </w:rPr>
        <w:t>Критерии и нормы оценки планируемых результатов обучающихся по математике</w:t>
      </w:r>
    </w:p>
    <w:p w:rsidR="00090040" w:rsidRPr="00CA56C4" w:rsidRDefault="00090040" w:rsidP="00CA56C4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02D51" w:rsidRPr="00602D51" w:rsidRDefault="00602D51" w:rsidP="00602D51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4352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                </w:t>
      </w:r>
      <w:r w:rsidRPr="00602D5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Оценка «5» выставляется за такие знания, когда: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1. Ученик обнаруживает усвоение всего объема программного материала;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2. Выделяет в нем главные положения;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3. Осмысленно применяет полученные знания на практике;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4. Не допускает ошибок при воспроизведении знаний, а также в письменных работах и выполняет последние уверенно и аккуратно;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5. Легко отвечает на видоизмененные вопросы, на которые нет прямых ответов в учебнике.</w:t>
      </w:r>
    </w:p>
    <w:p w:rsidR="00602D51" w:rsidRPr="00602D51" w:rsidRDefault="00602D51" w:rsidP="00602D5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02D5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      Оценка «4» выставляется тогда, когда: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1. Ученик выявляет знания материала;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2. Отвечает без особых затруднений на вопросы учителя;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3. Умеет применять полученные знания на практике;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4. В устных ответах не допускает серьезных ошибок и легко устраняет отдельные неточности с помощью дополнительных вопросов учителя;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02D51">
        <w:rPr>
          <w:rFonts w:ascii="Times New Roman" w:hAnsi="Times New Roman" w:cs="Times New Roman"/>
          <w:bCs/>
          <w:sz w:val="24"/>
          <w:szCs w:val="24"/>
        </w:rPr>
        <w:t>5. В письменных работах делает незначительные ошибки.</w:t>
      </w:r>
    </w:p>
    <w:p w:rsidR="00602D51" w:rsidRPr="00602D51" w:rsidRDefault="00602D51" w:rsidP="00602D5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02D5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   Оценка «3» выставляется за знания, когда: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sz w:val="24"/>
          <w:szCs w:val="24"/>
        </w:rPr>
        <w:t>1. Ученик обнаруживает усвоение основного материала, но испытывает затруднение при его самостоятельном воспроизведении и требует дополнительных и уточняющих вопросов учителя;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sz w:val="24"/>
          <w:szCs w:val="24"/>
        </w:rPr>
        <w:t>2. Предпочитает отвечать на вопросы воспроизводящего характера и путается при ответах на видоизмененные вопросы;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sz w:val="24"/>
          <w:szCs w:val="24"/>
        </w:rPr>
        <w:t>3. Допускает ошибки в письменных работах.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sz w:val="24"/>
          <w:szCs w:val="24"/>
        </w:rPr>
        <w:t>Знания, оцениваемые на «3», зачастую находятся на уровне представлений, их понятийный аспект является недостаточным.</w:t>
      </w:r>
    </w:p>
    <w:p w:rsidR="00602D51" w:rsidRPr="00602D51" w:rsidRDefault="00602D51" w:rsidP="00602D5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b/>
          <w:i/>
          <w:sz w:val="24"/>
          <w:szCs w:val="24"/>
        </w:rPr>
        <w:t>Оценка «2» выставляется тогда,</w:t>
      </w:r>
      <w:r w:rsidRPr="00602D51">
        <w:rPr>
          <w:rFonts w:ascii="Times New Roman" w:hAnsi="Times New Roman" w:cs="Times New Roman"/>
          <w:sz w:val="24"/>
          <w:szCs w:val="24"/>
        </w:rPr>
        <w:t xml:space="preserve"> когда у ученика имеются отдельные представления об изученном материале, но все же большая часть его не усвоена, а в письменных работах ученик допускает грубые ошибки.</w:t>
      </w:r>
    </w:p>
    <w:p w:rsidR="00D17D71" w:rsidRDefault="00D17D71" w:rsidP="00602D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602D51" w:rsidRPr="00602D51" w:rsidRDefault="00602D51" w:rsidP="00602D5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602D51">
        <w:rPr>
          <w:rFonts w:ascii="Times New Roman" w:hAnsi="Times New Roman" w:cs="Times New Roman"/>
          <w:sz w:val="24"/>
          <w:szCs w:val="24"/>
          <w:u w:val="single"/>
        </w:rPr>
        <w:t>Критерии оценки тестового задания:</w:t>
      </w:r>
    </w:p>
    <w:p w:rsidR="00602D51" w:rsidRPr="00602D51" w:rsidRDefault="00602D51" w:rsidP="00602D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b/>
          <w:sz w:val="24"/>
          <w:szCs w:val="24"/>
        </w:rPr>
        <w:t>90-100%</w:t>
      </w:r>
      <w:r w:rsidRPr="00602D51">
        <w:rPr>
          <w:rFonts w:ascii="Times New Roman" w:hAnsi="Times New Roman" w:cs="Times New Roman"/>
          <w:sz w:val="24"/>
          <w:szCs w:val="24"/>
        </w:rPr>
        <w:t xml:space="preserve"> - отлично «5»; </w:t>
      </w:r>
    </w:p>
    <w:p w:rsidR="00602D51" w:rsidRPr="00602D51" w:rsidRDefault="00602D51" w:rsidP="00602D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b/>
          <w:sz w:val="24"/>
          <w:szCs w:val="24"/>
        </w:rPr>
        <w:t>70-89%</w:t>
      </w:r>
      <w:r w:rsidRPr="00602D51">
        <w:rPr>
          <w:rFonts w:ascii="Times New Roman" w:hAnsi="Times New Roman" w:cs="Times New Roman"/>
          <w:sz w:val="24"/>
          <w:szCs w:val="24"/>
        </w:rPr>
        <w:t xml:space="preserve"> - хорошо «4» </w:t>
      </w:r>
    </w:p>
    <w:p w:rsidR="00602D51" w:rsidRPr="00602D51" w:rsidRDefault="00602D51" w:rsidP="00602D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b/>
          <w:sz w:val="24"/>
          <w:szCs w:val="24"/>
        </w:rPr>
        <w:t>50-69%</w:t>
      </w:r>
      <w:r w:rsidRPr="00602D51">
        <w:rPr>
          <w:rFonts w:ascii="Times New Roman" w:hAnsi="Times New Roman" w:cs="Times New Roman"/>
          <w:sz w:val="24"/>
          <w:szCs w:val="24"/>
        </w:rPr>
        <w:t xml:space="preserve"> - удовлетворительно «3»;</w:t>
      </w:r>
    </w:p>
    <w:p w:rsidR="00602D51" w:rsidRPr="00602D51" w:rsidRDefault="00602D51" w:rsidP="00602D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2D51">
        <w:rPr>
          <w:rFonts w:ascii="Times New Roman" w:hAnsi="Times New Roman" w:cs="Times New Roman"/>
          <w:b/>
          <w:sz w:val="24"/>
          <w:szCs w:val="24"/>
        </w:rPr>
        <w:t>менее 50%</w:t>
      </w:r>
      <w:r w:rsidRPr="00602D51">
        <w:rPr>
          <w:rFonts w:ascii="Times New Roman" w:hAnsi="Times New Roman" w:cs="Times New Roman"/>
          <w:sz w:val="24"/>
          <w:szCs w:val="24"/>
        </w:rPr>
        <w:t xml:space="preserve"> - неудовлетворительно «2».</w:t>
      </w:r>
    </w:p>
    <w:p w:rsidR="000620C1" w:rsidRPr="00602D51" w:rsidRDefault="000620C1" w:rsidP="00602D51">
      <w:pPr>
        <w:tabs>
          <w:tab w:val="left" w:pos="113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7350" w:rsidRPr="000620C1" w:rsidRDefault="000620C1" w:rsidP="000620C1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E9589D" w:rsidRPr="000620C1">
        <w:rPr>
          <w:rFonts w:ascii="Times New Roman" w:hAnsi="Times New Roman" w:cs="Times New Roman"/>
          <w:b/>
          <w:sz w:val="32"/>
          <w:szCs w:val="32"/>
        </w:rPr>
        <w:t>Содержание</w:t>
      </w:r>
      <w:r w:rsidR="00D51F19" w:rsidRPr="000620C1">
        <w:rPr>
          <w:rFonts w:ascii="Times New Roman" w:hAnsi="Times New Roman" w:cs="Times New Roman"/>
          <w:b/>
          <w:sz w:val="32"/>
          <w:szCs w:val="32"/>
        </w:rPr>
        <w:t xml:space="preserve"> учебного </w:t>
      </w:r>
      <w:r w:rsidR="00AF7639">
        <w:rPr>
          <w:rFonts w:ascii="Times New Roman" w:hAnsi="Times New Roman" w:cs="Times New Roman"/>
          <w:b/>
          <w:sz w:val="32"/>
          <w:szCs w:val="32"/>
        </w:rPr>
        <w:t>предмета</w:t>
      </w:r>
    </w:p>
    <w:p w:rsidR="00137350" w:rsidRDefault="00137350" w:rsidP="005B04E2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5 класс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Натуральные числа и шкалы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Десятичная система счисления. Римская нумерация. Натуральные числа и их сравнение. Геометрические фигу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ры: отрезок, прямая, </w:t>
      </w:r>
      <w:r w:rsidR="00B24F3A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луч, треугольник. Измерение и построе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ние отрезков. Координатный луч.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Сложение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и вычитание натуральных чисел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Сложение и вычитание натуральных чисел, свойства сло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жения. Решение текстовых задач. Числовое выражение. Бук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венное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выражение (выражения с переменными) и его числовое значение. Решение линей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ных уравнений, корень уравнения.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Умножение и деление натуральных чисел </w:t>
      </w:r>
    </w:p>
    <w:p w:rsidR="00B24F3A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Умножение и деление натуральных чисел, свойства умно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жения. Деление с остатком. Степень числа. Квадрат и куб числа. Степень с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натуральным показателем.  Решение текстовых задач.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Площади и объемы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Вычисления по формулам. Прямоугольник. Площадь пря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моугольника. Единицы площадей и объема.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Обыкновенные дроби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 xml:space="preserve">Окружность и круг. Обыкновенная дробь. Нахождение части от целого и целого по его части. Сравнение обыкновенных дробей.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Сложение и вы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читание дробей с одинаковыми знаменателями.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Десятичные дроби. Сложение и вычитание десятичн</w:t>
      </w:r>
      <w:r>
        <w:rPr>
          <w:rFonts w:ascii="Times New Roman" w:hAnsi="Times New Roman" w:cs="Times New Roman"/>
          <w:b/>
          <w:sz w:val="24"/>
          <w:szCs w:val="24"/>
        </w:rPr>
        <w:t xml:space="preserve">ых дробей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Десятичная дробь. Сравнение, округление, сложение и вы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читание десятичных дробей. Решение текстовых задач.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Умножение и деление десятичных дробей 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Умножение и деление десятичных дробей. Представление обыкновенной дроби в виде десятичной. Среднее ариф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метическое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нескольких чисел. Решение текстовых задач.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  <w:r w:rsidRPr="005B04E2">
        <w:rPr>
          <w:rFonts w:ascii="Times New Roman" w:hAnsi="Times New Roman" w:cs="Times New Roman"/>
          <w:b/>
          <w:sz w:val="24"/>
          <w:szCs w:val="24"/>
        </w:rPr>
        <w:t xml:space="preserve"> Инструменты для вычислений и измерений </w:t>
      </w:r>
    </w:p>
    <w:p w:rsid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Начальные сведения о вычислениях на калькуляторе. Про</w:t>
      </w:r>
      <w:r w:rsidRPr="005B04E2">
        <w:rPr>
          <w:rFonts w:ascii="Times New Roman" w:hAnsi="Times New Roman" w:cs="Times New Roman"/>
          <w:sz w:val="24"/>
          <w:szCs w:val="24"/>
        </w:rPr>
        <w:softHyphen/>
        <w:t>центы. Основные задачи на проценты. Примеры таблиц и диа</w:t>
      </w:r>
      <w:r w:rsidRPr="005B04E2">
        <w:rPr>
          <w:rFonts w:ascii="Times New Roman" w:hAnsi="Times New Roman" w:cs="Times New Roman"/>
          <w:sz w:val="24"/>
          <w:szCs w:val="24"/>
        </w:rPr>
        <w:softHyphen/>
        <w:t xml:space="preserve">грамм. Угол, </w:t>
      </w:r>
    </w:p>
    <w:p w:rsidR="005B04E2" w:rsidRPr="005B04E2" w:rsidRDefault="005B04E2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5B04E2">
        <w:rPr>
          <w:rFonts w:ascii="Times New Roman" w:hAnsi="Times New Roman" w:cs="Times New Roman"/>
          <w:sz w:val="24"/>
          <w:szCs w:val="24"/>
        </w:rPr>
        <w:t>треугольник. Величина (градусная мера) угла. Единицы измерения углов. Измерение углов. Построение угла заданной величины.</w:t>
      </w:r>
    </w:p>
    <w:p w:rsidR="00137350" w:rsidRDefault="00137350" w:rsidP="00B24F3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B04E2" w:rsidRDefault="005B04E2" w:rsidP="00B24F3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6 класс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Делимость чисел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Делители и кратные. Общий делитель и общее кратное. Признаки делимости на 2, 3, 5, 9 и 10. Простые и составные числа.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Разложение натурального числа на простые множители.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Сложение и вычитание дробей с разными знаменателями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Основное свойство дроби. Сокращение дробей. Приведение дробей к общему знаменателю. Понятие о наименьшем общем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знаменателе нескольких дробей. Сравнение дробей. Сложение и вычитание дробей. Решение текстовых задач.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Умножение и деление обыкновенных дробей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Умножение и деление обыкновенных дробей. Основные задачи на дроби.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Отношения и пропорции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Пропорция. Основное свойство пропорции. Решение задач с помощью пропорции. Понятие о прямой и обратной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пропорциональности величин. Задачи на пропорцию. Масштаб. Формулы длины окружности и площади круга. Шар.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Положительные и отрицательные числа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Положительные и отрицательные числа. Противоположные числа. Модуль числа и его геометрический смысл. Сравнение чисел.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Целые числа. Изображение чисел на координатной прямой. Координаты точки.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Сложение и вычитание положительных и отрицательных чисел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Сложение и вычитание положительных и отрицательных чисел.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Умножение и деление положительных и отрицательных чисел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Умножение и деление положительных и отрицательных чисел. Понятие о рациональном числе. Десятичное приближение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обыкновенной дроби. Применение законов арифметических действий для рационализации вычислений.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Решение уравнений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Простейшие преобразования выражений: раскрытие скобок, приведение подобных слагаемых. Решение линейных уравнений.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Примеры решения текстовых задач с помощью линейных уравнений.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b/>
          <w:sz w:val="24"/>
          <w:szCs w:val="24"/>
        </w:rPr>
        <w:t xml:space="preserve"> Координаты на плоскости </w:t>
      </w:r>
    </w:p>
    <w:p w:rsidR="00B24F3A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 xml:space="preserve">Построение перпендикуляра к прямой и параллельных прямых с помощью чертёжного треугольника и линейки. Прямоугольная </w:t>
      </w:r>
    </w:p>
    <w:p w:rsidR="004B7074" w:rsidRPr="004B7074" w:rsidRDefault="004B7074" w:rsidP="00B24F3A">
      <w:pPr>
        <w:spacing w:after="0" w:line="240" w:lineRule="auto"/>
        <w:ind w:firstLine="540"/>
        <w:rPr>
          <w:rFonts w:ascii="Times New Roman" w:hAnsi="Times New Roman" w:cs="Times New Roman"/>
          <w:i/>
          <w:sz w:val="24"/>
          <w:szCs w:val="24"/>
        </w:rPr>
      </w:pPr>
      <w:r w:rsidRPr="004B7074">
        <w:rPr>
          <w:rFonts w:ascii="Times New Roman" w:hAnsi="Times New Roman" w:cs="Times New Roman"/>
          <w:sz w:val="24"/>
          <w:szCs w:val="24"/>
        </w:rPr>
        <w:t>система координат на плоскости, абсцисса и ордината точки. Примеры графиков, диаграмм.</w:t>
      </w:r>
    </w:p>
    <w:p w:rsidR="004B7074" w:rsidRDefault="004B7074" w:rsidP="00B24F3A">
      <w:pPr>
        <w:pStyle w:val="a3"/>
        <w:tabs>
          <w:tab w:val="left" w:pos="1134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2071C" w:rsidRPr="00137350" w:rsidRDefault="00F56BE8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37350">
        <w:rPr>
          <w:rFonts w:ascii="Times New Roman" w:hAnsi="Times New Roman" w:cs="Times New Roman"/>
          <w:b/>
          <w:sz w:val="28"/>
          <w:szCs w:val="28"/>
          <w:u w:val="single"/>
        </w:rPr>
        <w:t>Алгебра 7 класс</w:t>
      </w:r>
    </w:p>
    <w:p w:rsidR="0082071C" w:rsidRDefault="00F56BE8" w:rsidP="005B04E2">
      <w:pPr>
        <w:pStyle w:val="a3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>Выражения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, тождества, уравнения </w:t>
      </w:r>
    </w:p>
    <w:p w:rsidR="00F56BE8" w:rsidRPr="00B24F3A" w:rsidRDefault="00F56BE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24F3A">
        <w:rPr>
          <w:rFonts w:ascii="Times New Roman" w:hAnsi="Times New Roman" w:cs="Times New Roman"/>
          <w:sz w:val="24"/>
          <w:szCs w:val="24"/>
        </w:rPr>
        <w:t xml:space="preserve">Числовые выражения с переменными. Простейшие преобразования выражений. Уравнение, корень уравнения. Линейное уравнение с одной переменной. Решение текстовых задач методом составления уравнений. Статистические характеристики. </w:t>
      </w:r>
    </w:p>
    <w:p w:rsidR="00F56BE8" w:rsidRPr="00F56BE8" w:rsidRDefault="005B04E2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F56BE8">
        <w:rPr>
          <w:rFonts w:ascii="Times New Roman" w:hAnsi="Times New Roman" w:cs="Times New Roman"/>
          <w:b/>
          <w:sz w:val="24"/>
          <w:szCs w:val="24"/>
        </w:rPr>
        <w:t xml:space="preserve"> Функции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>Функция, область определения функции. Вычисление значений функции по формуле. График функции. Прямая пропорциональность и ее график. Линейная функция и её график.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b/>
          <w:sz w:val="24"/>
          <w:szCs w:val="24"/>
        </w:rPr>
        <w:t xml:space="preserve">Степень с натуральным показателем </w:t>
      </w:r>
    </w:p>
    <w:p w:rsid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Степень с натуральным показателем и ее свойства. Одночлен. Функции </w:t>
      </w:r>
      <w:r w:rsidRPr="00F56BE8">
        <w:rPr>
          <w:rFonts w:ascii="Times New Roman" w:hAnsi="Times New Roman" w:cs="Times New Roman"/>
          <w:iCs/>
          <w:sz w:val="24"/>
          <w:szCs w:val="24"/>
        </w:rPr>
        <w:t>у</w:t>
      </w:r>
      <w:r w:rsidRPr="00F56BE8">
        <w:rPr>
          <w:rFonts w:ascii="Times New Roman" w:hAnsi="Times New Roman" w:cs="Times New Roman"/>
          <w:sz w:val="24"/>
          <w:szCs w:val="24"/>
        </w:rPr>
        <w:t>=</w:t>
      </w:r>
      <w:r w:rsidRPr="00F56BE8">
        <w:rPr>
          <w:rFonts w:ascii="Times New Roman" w:hAnsi="Times New Roman" w:cs="Times New Roman"/>
          <w:iCs/>
          <w:sz w:val="24"/>
          <w:szCs w:val="24"/>
        </w:rPr>
        <w:t>х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>, у=х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>и их графики.</w:t>
      </w:r>
      <w:r w:rsidRPr="00F56BE8">
        <w:rPr>
          <w:rFonts w:ascii="Times New Roman" w:hAnsi="Times New Roman" w:cs="Times New Roman"/>
          <w:b/>
          <w:sz w:val="24"/>
          <w:szCs w:val="24"/>
        </w:rPr>
        <w:tab/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6BE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Многочлены </w:t>
      </w:r>
    </w:p>
    <w:p w:rsid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>Многочлен. Сложение, вычитание и умножение многочленов. Разложение многочленов на множители.</w:t>
      </w:r>
      <w:r w:rsidRPr="00F56BE8">
        <w:rPr>
          <w:rFonts w:ascii="Times New Roman" w:hAnsi="Times New Roman" w:cs="Times New Roman"/>
          <w:b/>
          <w:sz w:val="24"/>
          <w:szCs w:val="24"/>
        </w:rPr>
        <w:tab/>
      </w:r>
    </w:p>
    <w:p w:rsidR="00F56BE8" w:rsidRPr="00F56BE8" w:rsidRDefault="00F56BE8" w:rsidP="00B24F3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Формулы сокращенного умножения 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Формулы (а -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 xml:space="preserve"> )(а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 xml:space="preserve"> ) 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 -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, (а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>)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= а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± 2а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, (а </w:t>
      </w:r>
      <w:r w:rsidRPr="00F56BE8">
        <w:rPr>
          <w:rFonts w:ascii="Times New Roman" w:hAnsi="Times New Roman" w:cs="Times New Roman"/>
          <w:sz w:val="24"/>
          <w:szCs w:val="24"/>
        </w:rPr>
        <w:t xml:space="preserve">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>)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За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</w:rPr>
        <w:t>+ За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,  </w:t>
      </w:r>
      <w:r w:rsidRPr="00F56BE8">
        <w:rPr>
          <w:rFonts w:ascii="Times New Roman" w:hAnsi="Times New Roman" w:cs="Times New Roman"/>
          <w:sz w:val="24"/>
          <w:szCs w:val="24"/>
        </w:rPr>
        <w:t xml:space="preserve">(а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>)(а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 xml:space="preserve">2 </w:t>
      </w:r>
      <w:r w:rsidRPr="00F56BE8">
        <w:rPr>
          <w:rFonts w:ascii="Times New Roman" w:hAnsi="Times New Roman" w:cs="Times New Roman"/>
          <w:iCs/>
          <w:position w:val="-4"/>
          <w:sz w:val="24"/>
          <w:szCs w:val="24"/>
          <w:vertAlign w:val="superscript"/>
        </w:rPr>
        <w:object w:dxaOrig="200" w:dyaOrig="220">
          <v:shape id="_x0000_i1310" type="#_x0000_t75" style="width:9.35pt;height:9.35pt" o:ole="">
            <v:imagedata r:id="rId663" o:title=""/>
          </v:shape>
          <o:OLEObject Type="Embed" ProgID="Equation.3" ShapeID="_x0000_i1310" DrawAspect="Content" ObjectID="_1609418721" r:id="rId664"/>
        </w:objec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а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</w:rPr>
        <w:t xml:space="preserve"> +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iCs/>
          <w:sz w:val="24"/>
          <w:szCs w:val="24"/>
          <w:vertAlign w:val="superscript"/>
        </w:rPr>
        <w:t>2</w:t>
      </w:r>
      <w:r w:rsidRPr="00F56BE8">
        <w:rPr>
          <w:rFonts w:ascii="Times New Roman" w:hAnsi="Times New Roman" w:cs="Times New Roman"/>
          <w:iCs/>
          <w:sz w:val="24"/>
          <w:szCs w:val="24"/>
        </w:rPr>
        <w:t>)</w:t>
      </w:r>
      <w:r w:rsidRPr="00F56BE8">
        <w:rPr>
          <w:rFonts w:ascii="Times New Roman" w:hAnsi="Times New Roman" w:cs="Times New Roman"/>
          <w:sz w:val="24"/>
          <w:szCs w:val="24"/>
        </w:rPr>
        <w:t>= а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 xml:space="preserve"> ± </w:t>
      </w:r>
      <w:r w:rsidRPr="00F56BE8">
        <w:rPr>
          <w:rFonts w:ascii="Times New Roman" w:hAnsi="Times New Roman" w:cs="Times New Roman"/>
          <w:iCs/>
          <w:sz w:val="24"/>
          <w:szCs w:val="24"/>
          <w:lang w:val="en-US"/>
        </w:rPr>
        <w:t>b</w:t>
      </w:r>
      <w:r w:rsidRPr="00F56BE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56BE8">
        <w:rPr>
          <w:rFonts w:ascii="Times New Roman" w:hAnsi="Times New Roman" w:cs="Times New Roman"/>
          <w:sz w:val="24"/>
          <w:szCs w:val="24"/>
        </w:rPr>
        <w:t>. Применение формул сокращённого умножения в преобразованиях выражений.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6BE8">
        <w:rPr>
          <w:rFonts w:ascii="Times New Roman" w:hAnsi="Times New Roman" w:cs="Times New Roman"/>
          <w:b/>
          <w:bCs/>
          <w:sz w:val="24"/>
          <w:szCs w:val="24"/>
        </w:rPr>
        <w:t xml:space="preserve">Системы линейных уравнений </w:t>
      </w:r>
    </w:p>
    <w:p w:rsidR="00F56BE8" w:rsidRPr="00F56BE8" w:rsidRDefault="00F56BE8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6BE8">
        <w:rPr>
          <w:rFonts w:ascii="Times New Roman" w:hAnsi="Times New Roman" w:cs="Times New Roman"/>
          <w:sz w:val="24"/>
          <w:szCs w:val="24"/>
        </w:rPr>
        <w:t xml:space="preserve"> Система уравнений. Решение системы двух линейных уравнений с двумя переменными и его геометрическая интерпретация. Решение текстовых задач методом составления систем уравнений.</w:t>
      </w:r>
    </w:p>
    <w:p w:rsidR="00F56BE8" w:rsidRPr="00F56BE8" w:rsidRDefault="00F56BE8" w:rsidP="005B04E2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F56BE8" w:rsidRPr="0082071C" w:rsidRDefault="00F56BE8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Геометрия 7 класс</w:t>
      </w:r>
    </w:p>
    <w:p w:rsidR="0082071C" w:rsidRDefault="0082071C" w:rsidP="00B24F3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 Основные свойства простейших геометрических фигур </w:t>
      </w:r>
    </w:p>
    <w:p w:rsidR="0082071C" w:rsidRPr="0082071C" w:rsidRDefault="0082071C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 Начальные понятия планиметрии. Геометрические фигуры. Точка и прямая. Отрезок, длина отрезка и ее свойства. Полуплос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кость. Полупрямая. Угол, величина угла и ее свойства. Биссектриса угла и ее свойства. Треуголь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ник. Равенство отрезков, углов, треугольников. Медианы, биссектрисы и высоты треугольника.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 Смежные и вертикальные углы</w:t>
      </w:r>
      <w:r w:rsidRPr="0082071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Смежные и вертикальные углы и их свойства. Перпендику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лярные прямые. Параллельные прямые. Теоремы, доказательства, аксиомы.</w:t>
      </w:r>
    </w:p>
    <w:p w:rsidR="0082071C" w:rsidRPr="0082071C" w:rsidRDefault="0082071C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Признаки равенства треугольников </w:t>
      </w:r>
    </w:p>
    <w:p w:rsidR="0082071C" w:rsidRPr="0082071C" w:rsidRDefault="0082071C" w:rsidP="00B24F3A">
      <w:pPr>
        <w:shd w:val="clear" w:color="auto" w:fill="FFFFFF"/>
        <w:spacing w:before="5"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  Признаки равенства треугольников. Равнобедренный треугольник и его свой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ства.</w:t>
      </w:r>
    </w:p>
    <w:p w:rsidR="0082071C" w:rsidRP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</w:t>
      </w:r>
      <w:r w:rsidRPr="0082071C">
        <w:rPr>
          <w:rFonts w:ascii="Times New Roman" w:hAnsi="Times New Roman" w:cs="Times New Roman"/>
          <w:b/>
          <w:bCs/>
          <w:sz w:val="24"/>
          <w:szCs w:val="24"/>
        </w:rPr>
        <w:t xml:space="preserve">Сумма углов треугольника </w:t>
      </w:r>
    </w:p>
    <w:p w:rsid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071C">
        <w:rPr>
          <w:rFonts w:ascii="Times New Roman" w:hAnsi="Times New Roman" w:cs="Times New Roman"/>
          <w:sz w:val="24"/>
          <w:szCs w:val="24"/>
        </w:rPr>
        <w:t xml:space="preserve">  Параллельные прямые. Основное свойство параллельных прямых. Признаки параллельности прямых. Сумма углов тре</w:t>
      </w:r>
      <w:r w:rsidRPr="0082071C">
        <w:rPr>
          <w:rFonts w:ascii="Times New Roman" w:hAnsi="Times New Roman" w:cs="Times New Roman"/>
          <w:sz w:val="24"/>
          <w:szCs w:val="24"/>
        </w:rPr>
        <w:softHyphen/>
        <w:t>угольника. Внешний угол треугольника. Признаки равенства прямоугольных треугольников. Расстояние от точки до прямой. Расстояние между параллельными прямыми.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>Геометрические построения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Окружность. Касательная к окружности и её свойства. Окружность, описанная около треугольника. Окружность, вписанная в треугольник. Свойство серединного перпендикуляра к отрезку. </w:t>
      </w:r>
    </w:p>
    <w:p w:rsidR="0082071C" w:rsidRDefault="0082071C" w:rsidP="00B24F3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071C" w:rsidRPr="0082071C" w:rsidRDefault="0082071C" w:rsidP="005B04E2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Алгебра 8 класс</w:t>
      </w:r>
    </w:p>
    <w:p w:rsidR="00512667" w:rsidRDefault="0082071C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82071C">
        <w:rPr>
          <w:b/>
          <w:color w:val="000000"/>
        </w:rPr>
        <w:t xml:space="preserve">Рациональные дроби </w:t>
      </w:r>
    </w:p>
    <w:p w:rsidR="0082071C" w:rsidRPr="0082071C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82071C">
        <w:rPr>
          <w:color w:val="000000"/>
        </w:rPr>
        <w:t>Рациональная дробь. Основное свойство дроби, сокращение дробей. Сложение, вычитание, умножение и деление дробей.</w:t>
      </w:r>
    </w:p>
    <w:p w:rsidR="00512667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82071C">
        <w:rPr>
          <w:color w:val="000000"/>
        </w:rPr>
        <w:t xml:space="preserve">Преобразование рациональных выражений. Функция </w:t>
      </w:r>
      <w:r w:rsidRPr="0082071C">
        <w:rPr>
          <w:color w:val="000000"/>
          <w:position w:val="-24"/>
        </w:rPr>
        <w:object w:dxaOrig="639" w:dyaOrig="620">
          <v:shape id="_x0000_i1311" type="#_x0000_t75" style="width:31.8pt;height:30.85pt" o:ole="">
            <v:imagedata r:id="rId665" o:title=""/>
          </v:shape>
          <o:OLEObject Type="Embed" ProgID="Equation.3" ShapeID="_x0000_i1311" DrawAspect="Content" ObjectID="_1609418722" r:id="rId666"/>
        </w:object>
      </w:r>
      <w:r w:rsidRPr="0082071C">
        <w:rPr>
          <w:color w:val="000000"/>
        </w:rPr>
        <w:t xml:space="preserve"> и её график.</w:t>
      </w:r>
    </w:p>
    <w:p w:rsidR="0082071C" w:rsidRPr="0082071C" w:rsidRDefault="0082071C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82071C">
        <w:rPr>
          <w:b/>
          <w:color w:val="000000"/>
        </w:rPr>
        <w:t xml:space="preserve"> Квадратные корни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Понятие об иррациональном числе. Общие сведения о действительных числах. Квадратный корень, приближённое значение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квадратного корня. Свойства квадратных корней. преобразования выражений, содержащих квадратные корни. Функция </w:t>
      </w:r>
      <w:r w:rsidRPr="00512667">
        <w:rPr>
          <w:rFonts w:ascii="Times New Roman" w:hAnsi="Times New Roman" w:cs="Times New Roman"/>
          <w:position w:val="-10"/>
          <w:sz w:val="24"/>
          <w:szCs w:val="24"/>
        </w:rPr>
        <w:object w:dxaOrig="780" w:dyaOrig="380">
          <v:shape id="_x0000_i1312" type="#_x0000_t75" style="width:40.2pt;height:18.7pt" o:ole="">
            <v:imagedata r:id="rId667" o:title=""/>
          </v:shape>
          <o:OLEObject Type="Embed" ProgID="Equation.3" ShapeID="_x0000_i1312" DrawAspect="Content" ObjectID="_1609418723" r:id="rId668"/>
        </w:object>
      </w:r>
      <w:r w:rsidRPr="00512667">
        <w:rPr>
          <w:rFonts w:ascii="Times New Roman" w:hAnsi="Times New Roman" w:cs="Times New Roman"/>
          <w:sz w:val="24"/>
          <w:szCs w:val="24"/>
        </w:rPr>
        <w:t xml:space="preserve"> и </w:t>
      </w:r>
    </w:p>
    <w:p w:rsidR="00AA2B88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её график.</w:t>
      </w:r>
    </w:p>
    <w:p w:rsidR="00AA2B88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1266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Квадратные уравнения 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Квадратное уравнение. Формулы корней квадратного уравнения. Теорема Виета. Решение рациональных уравнений. Решение </w:t>
      </w:r>
    </w:p>
    <w:p w:rsidR="00512667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задач, приводящих к квадратным и рациональным уравнениям.</w:t>
      </w:r>
    </w:p>
    <w:p w:rsidR="00512667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1266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Неравенства 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Числовые неравенства и их свойства. Почленное сложение и умножение числовых неравенств. Применение свойств неравенств к </w:t>
      </w:r>
    </w:p>
    <w:p w:rsidR="0082071C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оценке значения выражения. Линейное неравенство с одной переменной. Система линейных неравенств с одной переменной.</w:t>
      </w:r>
      <w:r w:rsidRPr="00512667"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:rsidR="0082071C" w:rsidRPr="00512667" w:rsidRDefault="0082071C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512667">
        <w:rPr>
          <w:b/>
          <w:color w:val="000000"/>
        </w:rPr>
        <w:t xml:space="preserve"> Степень с целым показателем. Элементы статистики</w:t>
      </w:r>
    </w:p>
    <w:p w:rsidR="00B24F3A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 xml:space="preserve">Степень с целым показателем и её свойства. Стандартный вид числа. Запись приближенных значений. Действия над </w:t>
      </w:r>
    </w:p>
    <w:p w:rsidR="0082071C" w:rsidRPr="00512667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512667">
        <w:rPr>
          <w:rFonts w:ascii="Times New Roman" w:hAnsi="Times New Roman" w:cs="Times New Roman"/>
          <w:sz w:val="24"/>
          <w:szCs w:val="24"/>
        </w:rPr>
        <w:t>приближенными значениями.</w:t>
      </w:r>
    </w:p>
    <w:p w:rsidR="0082071C" w:rsidRDefault="0082071C" w:rsidP="00B24F3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512667">
        <w:rPr>
          <w:rFonts w:ascii="Times New Roman" w:hAnsi="Times New Roman" w:cs="Times New Roman"/>
          <w:b/>
          <w:sz w:val="24"/>
          <w:szCs w:val="24"/>
        </w:rPr>
        <w:t>Сбор и группировка статистических данных. Наглядное представление статистической информации</w:t>
      </w:r>
    </w:p>
    <w:p w:rsidR="00512667" w:rsidRPr="00512667" w:rsidRDefault="00512667" w:rsidP="00B24F3A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2B88" w:rsidRPr="0082071C" w:rsidRDefault="00512667" w:rsidP="00B24F3A">
      <w:pPr>
        <w:pStyle w:val="a3"/>
        <w:tabs>
          <w:tab w:val="left" w:pos="1134"/>
        </w:tabs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A2B88">
        <w:rPr>
          <w:rFonts w:ascii="Times New Roman" w:hAnsi="Times New Roman" w:cs="Times New Roman"/>
          <w:b/>
          <w:sz w:val="28"/>
          <w:szCs w:val="28"/>
          <w:u w:val="single"/>
        </w:rPr>
        <w:t>Геометрия 8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Четырехугольники 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Определение четырехугольника. Параллелограмм и его свойства. Признаки параллелограмма. Прямоугольник, ромб, квадрат и их свойства. Теорема Фалеса. Средняя линия треугольника. Трапеция. Средняя линия трапеции. Пропорциональные отрезки.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Теорема Пифагора 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Синус, косинус и тангенс острого угла прямоугольного треугольника. Теорема Пифагора. Неравенство треугольника. Перпендикуляр и наклонная. Соотношение между сторонами и углами в прямоугольном треугольнике. Значение синуса, косинуса и тангенса некоторых углов.</w:t>
      </w:r>
    </w:p>
    <w:p w:rsidR="00AA2B88" w:rsidRPr="00AA2B88" w:rsidRDefault="00AA2B88" w:rsidP="00B24F3A">
      <w:pPr>
        <w:spacing w:after="0" w:line="240" w:lineRule="auto"/>
        <w:ind w:left="708" w:firstLine="360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b/>
          <w:sz w:val="24"/>
          <w:szCs w:val="24"/>
        </w:rPr>
        <w:t xml:space="preserve">Декартовы координаты на плоскости </w:t>
      </w:r>
      <w:r w:rsidRPr="00AA2B88">
        <w:rPr>
          <w:rFonts w:ascii="Times New Roman" w:hAnsi="Times New Roman" w:cs="Times New Roman"/>
          <w:sz w:val="24"/>
          <w:szCs w:val="24"/>
        </w:rPr>
        <w:t xml:space="preserve">    Прямоугольная система координат на плоскости. Координаты середины отрезка. Расстояние между точками. Уравнения прямой и окружности. Координаты точки пересечения прямых. График линейной функции. Синус, косинус и тангенс углов от 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A2B88">
        <w:rPr>
          <w:rFonts w:ascii="Times New Roman" w:hAnsi="Times New Roman" w:cs="Times New Roman"/>
          <w:sz w:val="24"/>
          <w:szCs w:val="24"/>
        </w:rPr>
        <w:t>до 180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A2B88">
        <w:rPr>
          <w:rFonts w:ascii="Times New Roman" w:hAnsi="Times New Roman" w:cs="Times New Roman"/>
          <w:sz w:val="24"/>
          <w:szCs w:val="24"/>
        </w:rPr>
        <w:t>.</w:t>
      </w:r>
    </w:p>
    <w:p w:rsidR="00AA2B88" w:rsidRPr="00AA2B88" w:rsidRDefault="00AA2B88" w:rsidP="00B24F3A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A2B88">
        <w:rPr>
          <w:rFonts w:ascii="Times New Roman" w:hAnsi="Times New Roman" w:cs="Times New Roman"/>
          <w:b/>
          <w:sz w:val="24"/>
          <w:szCs w:val="24"/>
        </w:rPr>
        <w:t>Движение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 Движение и его свойства. Симметрия относительно точки и прямой. Поворот. Параллельный перенос и его свойства. </w:t>
      </w:r>
    </w:p>
    <w:p w:rsidR="00AA2B88" w:rsidRPr="00AA2B88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A2B88">
        <w:rPr>
          <w:rFonts w:ascii="Times New Roman" w:hAnsi="Times New Roman" w:cs="Times New Roman"/>
          <w:b/>
          <w:sz w:val="24"/>
          <w:szCs w:val="24"/>
        </w:rPr>
        <w:t>Векторы</w:t>
      </w:r>
    </w:p>
    <w:p w:rsidR="0082071C" w:rsidRDefault="00AA2B88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A2B88">
        <w:rPr>
          <w:rFonts w:ascii="Times New Roman" w:hAnsi="Times New Roman" w:cs="Times New Roman"/>
          <w:sz w:val="24"/>
          <w:szCs w:val="24"/>
        </w:rPr>
        <w:t xml:space="preserve">     Вектор. Абсолютная величина и направление вектора. Равенство векторов. Координаты вектора. Сложение векторов и его свойства. Умножение вектора на число. Скалярное произведение </w:t>
      </w:r>
      <w:r w:rsidR="00296ECE">
        <w:rPr>
          <w:rFonts w:ascii="Times New Roman" w:hAnsi="Times New Roman" w:cs="Times New Roman"/>
          <w:sz w:val="24"/>
          <w:szCs w:val="24"/>
        </w:rPr>
        <w:t>векторов.</w:t>
      </w:r>
    </w:p>
    <w:p w:rsidR="00296ECE" w:rsidRDefault="00296ECE" w:rsidP="00B24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96ECE" w:rsidRDefault="00296ECE" w:rsidP="00B24F3A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Алгебра 9 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>класс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DB7715">
        <w:rPr>
          <w:b/>
          <w:color w:val="000000"/>
        </w:rPr>
        <w:t xml:space="preserve"> </w:t>
      </w:r>
      <w:r w:rsidRPr="00296ECE">
        <w:rPr>
          <w:b/>
          <w:color w:val="000000"/>
        </w:rPr>
        <w:t xml:space="preserve">Квадратичная функция 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Функция. Возрастание и убывание функции. Квадратный трехчлен. Разложение квадратного трехчлена на множители. Решение задач путем выделения квадрата двучлена из квадратного трехчлена. Функция </w:t>
      </w:r>
      <w:r w:rsidRPr="00296ECE">
        <w:rPr>
          <w:i/>
          <w:lang w:val="en-US"/>
        </w:rPr>
        <w:t>y</w:t>
      </w:r>
      <w:r w:rsidRPr="00296ECE">
        <w:rPr>
          <w:i/>
        </w:rPr>
        <w:t>=</w:t>
      </w:r>
      <w:r w:rsidRPr="00296ECE">
        <w:rPr>
          <w:i/>
          <w:lang w:val="en-US"/>
        </w:rPr>
        <w:t>ax</w:t>
      </w:r>
      <w:r w:rsidRPr="00296ECE">
        <w:rPr>
          <w:i/>
          <w:vertAlign w:val="superscript"/>
        </w:rPr>
        <w:t xml:space="preserve">2 </w:t>
      </w:r>
      <w:r w:rsidRPr="00296ECE">
        <w:rPr>
          <w:i/>
        </w:rPr>
        <w:t xml:space="preserve"> + </w:t>
      </w:r>
      <w:r w:rsidRPr="00296ECE">
        <w:rPr>
          <w:i/>
          <w:lang w:val="en-US"/>
        </w:rPr>
        <w:t>bx</w:t>
      </w:r>
      <w:r w:rsidRPr="00296ECE">
        <w:rPr>
          <w:i/>
        </w:rPr>
        <w:t xml:space="preserve"> + с</w:t>
      </w:r>
      <w:r w:rsidRPr="00296ECE">
        <w:t>, её свойства, график. Простейшие преобразования графиков функций. Решение неравенств второй степени с одной переменной. Решение рациональных неравенств методом интервалов.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Уравнения и неравенства с одной переменной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Целое уравнение и его корни. Решение уравнений третьей и четвертой степени с одним неизвестным с помощью разложения на множители и </w:t>
      </w:r>
      <w:r>
        <w:rPr>
          <w:color w:val="000000"/>
        </w:rPr>
        <w:t xml:space="preserve">   в</w:t>
      </w:r>
      <w:r w:rsidRPr="00296ECE">
        <w:rPr>
          <w:color w:val="000000"/>
        </w:rPr>
        <w:t>ведения вспомогательной переменной.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 Уравнения и неравенства с двумя переменными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>Уравнение с двумя переменными и его график. Уравнение окружности. Решение систем, содержащих одно уравнение первой, а другое второй степени. Решение задач методом составления систем. Решение систем двух уравнений второй степени с двумя переменными.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b/>
          <w:color w:val="000000"/>
        </w:rPr>
      </w:pPr>
      <w:r w:rsidRPr="00296ECE">
        <w:rPr>
          <w:b/>
          <w:color w:val="000000"/>
        </w:rPr>
        <w:t xml:space="preserve"> Арифметическая и геометрическая прогрессии   </w:t>
      </w:r>
    </w:p>
    <w:p w:rsidR="00296ECE" w:rsidRPr="00296ECE" w:rsidRDefault="00296ECE" w:rsidP="00B24F3A">
      <w:pPr>
        <w:pStyle w:val="26"/>
        <w:widowControl w:val="0"/>
        <w:spacing w:after="0" w:line="240" w:lineRule="auto"/>
        <w:ind w:firstLine="709"/>
        <w:rPr>
          <w:color w:val="000000"/>
        </w:rPr>
      </w:pPr>
      <w:r w:rsidRPr="00296ECE">
        <w:rPr>
          <w:color w:val="000000"/>
        </w:rPr>
        <w:t xml:space="preserve">Арифметическая и геометрическая прогрессии. Формулы </w:t>
      </w:r>
      <w:r w:rsidRPr="00296ECE">
        <w:rPr>
          <w:color w:val="000000"/>
          <w:lang w:val="en-US"/>
        </w:rPr>
        <w:t>n</w:t>
      </w:r>
      <w:r w:rsidRPr="00296ECE">
        <w:rPr>
          <w:color w:val="000000"/>
        </w:rPr>
        <w:t xml:space="preserve">-го члена и суммы </w:t>
      </w:r>
      <w:r w:rsidRPr="00296ECE">
        <w:rPr>
          <w:color w:val="000000"/>
          <w:lang w:val="en-US"/>
        </w:rPr>
        <w:t>n</w:t>
      </w:r>
      <w:r w:rsidRPr="00296ECE">
        <w:rPr>
          <w:color w:val="000000"/>
        </w:rPr>
        <w:t xml:space="preserve"> первых членов прогрессии.</w:t>
      </w:r>
    </w:p>
    <w:p w:rsidR="00296ECE" w:rsidRPr="00296ECE" w:rsidRDefault="00296ECE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sz w:val="24"/>
          <w:szCs w:val="24"/>
        </w:rPr>
        <w:t xml:space="preserve"> Элементы комбинаторики  и теории вероятностей  </w:t>
      </w:r>
    </w:p>
    <w:p w:rsidR="00296ECE" w:rsidRPr="00296ECE" w:rsidRDefault="00296ECE" w:rsidP="00B24F3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>Комбинаторные задачи. Перестановки, размещения, сочетания. Перестановки. Размещения. Сочетания Вероятность случайного события</w:t>
      </w:r>
    </w:p>
    <w:p w:rsidR="00296ECE" w:rsidRPr="0082071C" w:rsidRDefault="00296ECE" w:rsidP="005B04E2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96ECE" w:rsidRDefault="00296ECE" w:rsidP="005B04E2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9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sz w:val="24"/>
          <w:szCs w:val="24"/>
        </w:rPr>
        <w:t xml:space="preserve">Подобие фигур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  Понятие о гомотетии и подобии фигур. Подобие треугольников. Признаки подобия треугольников. Подобие прямоугольных треугольников. Центральные и вписанные углы и их свойства.   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Решение треугольников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Теоремы синусов и косинусов. Решение треугольников.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Многоугольники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Ломанная. Выпуклые многоугольники. Сумма углов выпуклого многоугольника. Правильные многоугольники. Окружность, вписанная в правильный многоугольник. Окружность, описанная около правильного многоугольника. Длина окружности. Длина дуги окружности. Радианная мера угла.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</w:t>
      </w:r>
      <w:r w:rsidRPr="00296E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Площади фигур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Площадь и ее свойства. Площади прямоугольника, треугольника, параллелограмма, трапеции. Площади крагу и его частей.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</w:t>
      </w:r>
      <w:r w:rsidRPr="00296ECE">
        <w:rPr>
          <w:rFonts w:ascii="Times New Roman" w:hAnsi="Times New Roman" w:cs="Times New Roman"/>
          <w:b/>
          <w:sz w:val="24"/>
          <w:szCs w:val="24"/>
        </w:rPr>
        <w:t xml:space="preserve">Элементы стереометрии </w:t>
      </w:r>
    </w:p>
    <w:p w:rsidR="00296ECE" w:rsidRPr="00296ECE" w:rsidRDefault="00296ECE" w:rsidP="000620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ECE">
        <w:rPr>
          <w:rFonts w:ascii="Times New Roman" w:hAnsi="Times New Roman" w:cs="Times New Roman"/>
          <w:sz w:val="24"/>
          <w:szCs w:val="24"/>
        </w:rPr>
        <w:t xml:space="preserve">    Аксиомы стереометрии. Параллельность и перпендикулярность прямых и плоскостей в пространстве. Многогранники. Тела вращения.</w:t>
      </w:r>
    </w:p>
    <w:p w:rsidR="00296ECE" w:rsidRDefault="00296ECE" w:rsidP="005B04E2">
      <w:pPr>
        <w:rPr>
          <w:rFonts w:ascii="Times New Roman" w:hAnsi="Times New Roman" w:cs="Times New Roman"/>
          <w:sz w:val="28"/>
          <w:szCs w:val="28"/>
        </w:rPr>
      </w:pPr>
      <w:r w:rsidRPr="00296ECE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90040" w:rsidRDefault="000620C1" w:rsidP="000620C1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3. </w:t>
      </w:r>
      <w:r w:rsidR="001C44E1">
        <w:rPr>
          <w:rFonts w:ascii="Times New Roman" w:hAnsi="Times New Roman" w:cs="Times New Roman"/>
          <w:b/>
          <w:sz w:val="32"/>
          <w:szCs w:val="32"/>
        </w:rPr>
        <w:t>Т</w:t>
      </w:r>
      <w:r w:rsidR="00090040" w:rsidRPr="00A92CCA">
        <w:rPr>
          <w:rFonts w:ascii="Times New Roman" w:hAnsi="Times New Roman" w:cs="Times New Roman"/>
          <w:b/>
          <w:sz w:val="32"/>
          <w:szCs w:val="32"/>
        </w:rPr>
        <w:t>ематическое планирование</w:t>
      </w:r>
      <w:r w:rsidR="00AF7639">
        <w:rPr>
          <w:rFonts w:ascii="Times New Roman" w:hAnsi="Times New Roman" w:cs="Times New Roman"/>
          <w:b/>
          <w:sz w:val="32"/>
          <w:szCs w:val="32"/>
        </w:rPr>
        <w:t xml:space="preserve"> с указанием часов, отводимых на освоение каждой темы</w:t>
      </w:r>
    </w:p>
    <w:p w:rsidR="004B7074" w:rsidRDefault="004B7074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Математика 5 класс</w:t>
      </w:r>
    </w:p>
    <w:tbl>
      <w:tblPr>
        <w:tblW w:w="7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50"/>
        <w:gridCol w:w="4703"/>
        <w:gridCol w:w="1843"/>
      </w:tblGrid>
      <w:tr w:rsidR="004B7074" w:rsidRPr="00B66A67" w:rsidTr="004B7074">
        <w:trPr>
          <w:trHeight w:val="229"/>
        </w:trPr>
        <w:tc>
          <w:tcPr>
            <w:tcW w:w="650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703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843" w:type="dxa"/>
            <w:vAlign w:val="center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4B7074" w:rsidRPr="00B66A67" w:rsidTr="004B7074">
        <w:trPr>
          <w:trHeight w:val="774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Натуральные числа и шкалы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4B7074" w:rsidRPr="00B66A67" w:rsidTr="004B7074">
        <w:trPr>
          <w:trHeight w:val="395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Сложение и вычитание натуральных чисел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4B7074" w:rsidRPr="00B66A67" w:rsidTr="004B7074">
        <w:trPr>
          <w:trHeight w:val="303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Умножение и деление натуральных чисел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4B7074" w:rsidRPr="00B66A67" w:rsidTr="004B7074">
        <w:trPr>
          <w:trHeight w:val="451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tabs>
                <w:tab w:val="left" w:pos="6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Площади и объемы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4B7074" w:rsidRPr="00B66A67" w:rsidTr="004B7074">
        <w:trPr>
          <w:trHeight w:val="674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Обыкновенные дроби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Десятичные дроби. Сложение и вычитание десятичных дробей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и деление десятичных дробей 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 xml:space="preserve"> Инструменты для вычислений и измерений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707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95635" w:rsidRPr="00B66A67" w:rsidTr="004B7074">
        <w:trPr>
          <w:trHeight w:val="40"/>
        </w:trPr>
        <w:tc>
          <w:tcPr>
            <w:tcW w:w="650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703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43" w:type="dxa"/>
          </w:tcPr>
          <w:p w:rsidR="00A95635" w:rsidRPr="004B7074" w:rsidRDefault="00A95635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4B7074" w:rsidRPr="00B66A67" w:rsidTr="004B7074">
        <w:trPr>
          <w:trHeight w:val="40"/>
        </w:trPr>
        <w:tc>
          <w:tcPr>
            <w:tcW w:w="650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43" w:type="dxa"/>
          </w:tcPr>
          <w:p w:rsidR="004B7074" w:rsidRPr="004B7074" w:rsidRDefault="004B7074" w:rsidP="004B70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</w:tr>
    </w:tbl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4B7074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17D71" w:rsidRDefault="00D17D71" w:rsidP="00B24F3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17D71" w:rsidRDefault="00D17D71" w:rsidP="00B24F3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B7074" w:rsidRPr="00B24F3A" w:rsidRDefault="004B7074" w:rsidP="00B24F3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4F3A">
        <w:rPr>
          <w:rFonts w:ascii="Times New Roman" w:hAnsi="Times New Roman" w:cs="Times New Roman"/>
          <w:b/>
          <w:sz w:val="28"/>
          <w:szCs w:val="28"/>
          <w:u w:val="single"/>
        </w:rPr>
        <w:t>Математика 6 класс</w:t>
      </w:r>
    </w:p>
    <w:tbl>
      <w:tblPr>
        <w:tblW w:w="7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4633"/>
        <w:gridCol w:w="1843"/>
      </w:tblGrid>
      <w:tr w:rsidR="00A95635" w:rsidRPr="00A95635" w:rsidTr="00A95635">
        <w:trPr>
          <w:trHeight w:val="839"/>
        </w:trPr>
        <w:tc>
          <w:tcPr>
            <w:tcW w:w="720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4633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843" w:type="dxa"/>
            <w:vAlign w:val="center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во часов</w:t>
            </w:r>
          </w:p>
        </w:tc>
      </w:tr>
      <w:tr w:rsidR="00A95635" w:rsidRPr="00A95635" w:rsidTr="00A95635">
        <w:trPr>
          <w:trHeight w:val="423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 Делимость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 xml:space="preserve"> 24</w:t>
            </w:r>
          </w:p>
        </w:tc>
      </w:tr>
      <w:tr w:rsidR="00A95635" w:rsidRPr="00A95635" w:rsidTr="00A95635">
        <w:trPr>
          <w:trHeight w:val="556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дробей с разными знаменателями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95635" w:rsidRPr="00A95635" w:rsidTr="00A95635">
        <w:trPr>
          <w:trHeight w:val="524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обыкновенных дробей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Отношения и пропорции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A95635" w:rsidRPr="00A95635" w:rsidTr="00A95635">
        <w:trPr>
          <w:trHeight w:val="422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Положительные и отрицательные числа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95635" w:rsidRPr="00A95635" w:rsidTr="00A95635">
        <w:trPr>
          <w:trHeight w:val="698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положительных  и отрицательных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95635" w:rsidRPr="00A95635" w:rsidTr="00A95635">
        <w:trPr>
          <w:trHeight w:val="693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положительных  и отрицательных чисел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Решение уравнений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Координаты на плоскости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6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63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A95635" w:rsidRPr="00A95635" w:rsidTr="00A95635">
        <w:trPr>
          <w:trHeight w:val="555"/>
        </w:trPr>
        <w:tc>
          <w:tcPr>
            <w:tcW w:w="720" w:type="dxa"/>
          </w:tcPr>
          <w:p w:rsid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:rsid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43" w:type="dxa"/>
          </w:tcPr>
          <w:p w:rsidR="00A95635" w:rsidRPr="00A95635" w:rsidRDefault="00A95635" w:rsidP="00A956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</w:tr>
    </w:tbl>
    <w:p w:rsidR="004B7074" w:rsidRPr="004B7074" w:rsidRDefault="004B7074" w:rsidP="004B7074">
      <w:pPr>
        <w:rPr>
          <w:rFonts w:ascii="Times New Roman" w:hAnsi="Times New Roman" w:cs="Times New Roman"/>
          <w:b/>
          <w:sz w:val="32"/>
          <w:szCs w:val="32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17D71" w:rsidRDefault="00D17D71" w:rsidP="00B24F3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84210" w:rsidRPr="00B24F3A" w:rsidRDefault="00184210" w:rsidP="00B24F3A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B24F3A">
        <w:rPr>
          <w:rFonts w:ascii="Times New Roman" w:hAnsi="Times New Roman" w:cs="Times New Roman"/>
          <w:b/>
          <w:sz w:val="28"/>
          <w:szCs w:val="28"/>
          <w:u w:val="single"/>
        </w:rPr>
        <w:t>Алгебра 7 класс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526"/>
        <w:gridCol w:w="3827"/>
        <w:gridCol w:w="2010"/>
      </w:tblGrid>
      <w:tr w:rsidR="00184210" w:rsidTr="002F1C51">
        <w:tc>
          <w:tcPr>
            <w:tcW w:w="1526" w:type="dxa"/>
          </w:tcPr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827" w:type="dxa"/>
          </w:tcPr>
          <w:p w:rsidR="00184210" w:rsidRPr="00184210" w:rsidRDefault="00184210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4210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2010" w:type="dxa"/>
          </w:tcPr>
          <w:p w:rsidR="00184210" w:rsidRPr="00184210" w:rsidRDefault="000430B7" w:rsidP="000430B7">
            <w:pPr>
              <w:spacing w:after="200"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Выражения, тождества,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уравнения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Степень с натуральным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показателем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Многочлены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184210" w:rsidRPr="00694E60" w:rsidTr="002F1C51">
        <w:tc>
          <w:tcPr>
            <w:tcW w:w="1526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Формулы сокращённого</w:t>
            </w:r>
          </w:p>
          <w:p w:rsidR="00184210" w:rsidRPr="00694E60" w:rsidRDefault="00184210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умножения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184210" w:rsidRPr="00694E60" w:rsidTr="002F1C51">
        <w:tblPrEx>
          <w:tblLook w:val="0000" w:firstRow="0" w:lastRow="0" w:firstColumn="0" w:lastColumn="0" w:noHBand="0" w:noVBand="0"/>
        </w:tblPrEx>
        <w:trPr>
          <w:trHeight w:val="276"/>
        </w:trPr>
        <w:tc>
          <w:tcPr>
            <w:tcW w:w="1526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 xml:space="preserve">          6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Системы линейных уравнений</w:t>
            </w:r>
          </w:p>
        </w:tc>
        <w:tc>
          <w:tcPr>
            <w:tcW w:w="2010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5E44" w:rsidRPr="00694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184210" w:rsidRPr="00694E60" w:rsidTr="002F1C51">
        <w:tblPrEx>
          <w:tblLook w:val="0000" w:firstRow="0" w:lastRow="0" w:firstColumn="0" w:lastColumn="0" w:noHBand="0" w:noVBand="0"/>
        </w:tblPrEx>
        <w:trPr>
          <w:trHeight w:val="348"/>
        </w:trPr>
        <w:tc>
          <w:tcPr>
            <w:tcW w:w="1526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 xml:space="preserve">         7</w:t>
            </w:r>
          </w:p>
        </w:tc>
        <w:tc>
          <w:tcPr>
            <w:tcW w:w="3827" w:type="dxa"/>
          </w:tcPr>
          <w:p w:rsidR="00184210" w:rsidRPr="00694E60" w:rsidRDefault="00184210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</w:t>
            </w:r>
          </w:p>
        </w:tc>
        <w:tc>
          <w:tcPr>
            <w:tcW w:w="2010" w:type="dxa"/>
          </w:tcPr>
          <w:p w:rsidR="00184210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25E44" w:rsidRPr="00694E60" w:rsidTr="002F1C51">
        <w:tblPrEx>
          <w:tblLook w:val="0000" w:firstRow="0" w:lastRow="0" w:firstColumn="0" w:lastColumn="0" w:noHBand="0" w:noVBand="0"/>
        </w:tblPrEx>
        <w:trPr>
          <w:trHeight w:val="348"/>
        </w:trPr>
        <w:tc>
          <w:tcPr>
            <w:tcW w:w="1526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2010" w:type="dxa"/>
          </w:tcPr>
          <w:p w:rsidR="00225E44" w:rsidRPr="00694E60" w:rsidRDefault="00225E44" w:rsidP="002F1C51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694E60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</w:tbl>
    <w:p w:rsidR="000C4DF4" w:rsidRDefault="000C4DF4" w:rsidP="000C4DF4">
      <w:pPr>
        <w:rPr>
          <w:b/>
          <w:bCs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A95635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Pr="000C4DF4" w:rsidRDefault="002F1C51" w:rsidP="00A95635">
      <w:pPr>
        <w:pStyle w:val="a3"/>
        <w:tabs>
          <w:tab w:val="left" w:pos="1134"/>
        </w:tabs>
        <w:spacing w:after="0" w:line="360" w:lineRule="auto"/>
        <w:rPr>
          <w:b/>
          <w:bCs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7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6"/>
        <w:gridCol w:w="5752"/>
        <w:gridCol w:w="1760"/>
      </w:tblGrid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</w:t>
            </w:r>
          </w:p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часов, </w:t>
            </w:r>
          </w:p>
          <w:p w:rsid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отводимых на </w:t>
            </w:r>
          </w:p>
          <w:p w:rsidR="002F1C51" w:rsidRPr="002F1C51" w:rsidRDefault="002F1C51" w:rsidP="002F1C5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>изучение темы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Основные свойства простейших геометрических фигур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2F1C51" w:rsidRPr="002F1C51" w:rsidTr="002F1C51">
        <w:trPr>
          <w:trHeight w:val="451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 xml:space="preserve">Смежные и вертикальные углы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F1C51" w:rsidRPr="002F1C51" w:rsidTr="002F1C51">
        <w:trPr>
          <w:trHeight w:val="454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Признаки равенства треугольников</w:t>
            </w:r>
            <w:r w:rsidRPr="002F1C5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Сумма углов треугольника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1C51">
              <w:rPr>
                <w:rFonts w:ascii="Times New Roman" w:hAnsi="Times New Roman" w:cs="Times New Roman"/>
                <w:sz w:val="28"/>
                <w:szCs w:val="28"/>
              </w:rPr>
              <w:t>Геометрические построения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6B5C7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F1C51" w:rsidRPr="002F1C51" w:rsidTr="002F1C51"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1C51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1C51" w:rsidRPr="002F1C51" w:rsidRDefault="002F1C51" w:rsidP="002F1C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533223" w:rsidRDefault="00533223" w:rsidP="00090040"/>
    <w:p w:rsidR="007668D9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668D9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25E44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Алгебра 8</w:t>
      </w:r>
      <w:r w:rsidR="00184210"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78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1"/>
        <w:gridCol w:w="4936"/>
        <w:gridCol w:w="1885"/>
      </w:tblGrid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184210" w:rsidRDefault="007668D9" w:rsidP="002F1C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Рациональные дроби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Квадратные корни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Квадратные уравнения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Неравенства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Степень с целым показателем. Элементы статистики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85" w:type="dxa"/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6" w:type="dxa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2F1C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</w:tbl>
    <w:p w:rsidR="00225E44" w:rsidRDefault="00225E44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Геометрия 8</w:t>
      </w:r>
      <w:r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196"/>
        <w:gridCol w:w="1984"/>
      </w:tblGrid>
      <w:tr w:rsidR="002F1C51" w:rsidRPr="00307D8B" w:rsidTr="00307D8B">
        <w:tc>
          <w:tcPr>
            <w:tcW w:w="1008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96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984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Четырехугольники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Декартовы координаты на плоскости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Движение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Векторы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6B5C7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F1C51" w:rsidRPr="00307D8B" w:rsidTr="00307D8B">
        <w:tc>
          <w:tcPr>
            <w:tcW w:w="1008" w:type="dxa"/>
          </w:tcPr>
          <w:p w:rsidR="002F1C51" w:rsidRPr="00307D8B" w:rsidRDefault="002F1C51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</w:tcPr>
          <w:p w:rsidR="002F1C51" w:rsidRPr="00307D8B" w:rsidRDefault="002F1C51" w:rsidP="00307D8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984" w:type="dxa"/>
          </w:tcPr>
          <w:p w:rsidR="002F1C51" w:rsidRPr="00307D8B" w:rsidRDefault="00307D8B" w:rsidP="00307D8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2F1C51" w:rsidRDefault="002F1C51" w:rsidP="002F1C51">
      <w:pPr>
        <w:pStyle w:val="a3"/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Pr="007668D9" w:rsidRDefault="002F1C5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84210" w:rsidRDefault="007668D9" w:rsidP="00184210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Алгебра 9</w:t>
      </w:r>
      <w:r w:rsidR="00184210" w:rsidRPr="0082071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</w:t>
      </w:r>
    </w:p>
    <w:tbl>
      <w:tblPr>
        <w:tblpPr w:leftFromText="180" w:rightFromText="180" w:vertAnchor="text" w:tblpY="1"/>
        <w:tblOverlap w:val="never"/>
        <w:tblW w:w="78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1"/>
        <w:gridCol w:w="4936"/>
        <w:gridCol w:w="1885"/>
      </w:tblGrid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 Количество часов, отводимых на изучение темы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Квадратичная функция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одной переменной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двумя переменными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Арифметическая и геометрическая прогрессии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tabs>
                <w:tab w:val="left" w:pos="7797"/>
                <w:tab w:val="left" w:pos="117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Элементы комбинаторики и теории вероятностей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3500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8D9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1885" w:type="dxa"/>
            <w:shd w:val="clear" w:color="auto" w:fill="auto"/>
          </w:tcPr>
          <w:p w:rsidR="007668D9" w:rsidRPr="007668D9" w:rsidRDefault="0093500B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7668D9" w:rsidRPr="007668D9" w:rsidTr="007668D9">
        <w:tc>
          <w:tcPr>
            <w:tcW w:w="1051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36" w:type="dxa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:rsidR="007668D9" w:rsidRPr="007668D9" w:rsidRDefault="007668D9" w:rsidP="007668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</w:tr>
    </w:tbl>
    <w:p w:rsidR="007668D9" w:rsidRDefault="007668D9" w:rsidP="007668D9">
      <w:pPr>
        <w:rPr>
          <w:b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b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95635" w:rsidRDefault="00A95635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20C1" w:rsidRDefault="000620C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F1C51">
        <w:rPr>
          <w:rFonts w:ascii="Times New Roman" w:hAnsi="Times New Roman" w:cs="Times New Roman"/>
          <w:b/>
          <w:sz w:val="28"/>
          <w:szCs w:val="28"/>
          <w:u w:val="single"/>
        </w:rPr>
        <w:t>Геометрия 9 класс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5196"/>
        <w:gridCol w:w="1842"/>
      </w:tblGrid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96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часов, отводимых на изучение темы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Подобие фигур</w:t>
            </w: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Решение треугольников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Многоугольники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         15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Площади фигур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Элементы стереометрии</w:t>
            </w:r>
          </w:p>
        </w:tc>
        <w:tc>
          <w:tcPr>
            <w:tcW w:w="1842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>Итоговое повторение курса плане</w:t>
            </w:r>
            <w:r w:rsidR="00307D8B">
              <w:rPr>
                <w:rFonts w:ascii="Times New Roman" w:hAnsi="Times New Roman" w:cs="Times New Roman"/>
                <w:sz w:val="24"/>
                <w:szCs w:val="24"/>
              </w:rPr>
              <w:t>метрии</w:t>
            </w:r>
            <w:r w:rsidRPr="00307D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1842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B035F" w:rsidRPr="00307D8B" w:rsidTr="003353F0">
        <w:tc>
          <w:tcPr>
            <w:tcW w:w="1008" w:type="dxa"/>
          </w:tcPr>
          <w:p w:rsidR="002F1C51" w:rsidRPr="00307D8B" w:rsidRDefault="002F1C51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</w:tcPr>
          <w:p w:rsidR="002F1C51" w:rsidRPr="00307D8B" w:rsidRDefault="002F1C51" w:rsidP="003353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7D8B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842" w:type="dxa"/>
          </w:tcPr>
          <w:p w:rsidR="002F1C51" w:rsidRPr="00307D8B" w:rsidRDefault="00307D8B" w:rsidP="003353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2F1C51" w:rsidRPr="002F1C51" w:rsidRDefault="002F1C51" w:rsidP="002F1C51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F1C51" w:rsidRDefault="002F1C51" w:rsidP="002F1C51">
      <w:pPr>
        <w:pStyle w:val="a3"/>
        <w:tabs>
          <w:tab w:val="left" w:pos="2038"/>
        </w:tabs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F1C51" w:rsidRPr="00090040" w:rsidRDefault="002F1C51" w:rsidP="0009004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32A9B" w:rsidRPr="00D96411" w:rsidRDefault="00632A9B" w:rsidP="00D96411">
      <w:pPr>
        <w:pStyle w:val="Default"/>
      </w:pPr>
    </w:p>
    <w:sectPr w:rsidR="00632A9B" w:rsidRPr="00D96411" w:rsidSect="00054730">
      <w:type w:val="continuous"/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0E4D" w:rsidRDefault="003A0E4D" w:rsidP="00F36729">
      <w:pPr>
        <w:spacing w:after="0" w:line="240" w:lineRule="auto"/>
      </w:pPr>
      <w:r>
        <w:separator/>
      </w:r>
    </w:p>
  </w:endnote>
  <w:endnote w:type="continuationSeparator" w:id="0">
    <w:p w:rsidR="003A0E4D" w:rsidRDefault="003A0E4D" w:rsidP="00F367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204B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06141"/>
      <w:docPartObj>
        <w:docPartGallery w:val="Page Numbers (Bottom of Page)"/>
        <w:docPartUnique/>
      </w:docPartObj>
    </w:sdtPr>
    <w:sdtEndPr/>
    <w:sdtContent>
      <w:p w:rsidR="008A227B" w:rsidRDefault="003A0E4D">
        <w:pPr>
          <w:pStyle w:val="af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165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A227B" w:rsidRDefault="008A227B">
    <w:pPr>
      <w:pStyle w:val="af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0E4D" w:rsidRDefault="003A0E4D" w:rsidP="00F36729">
      <w:pPr>
        <w:spacing w:after="0" w:line="240" w:lineRule="auto"/>
      </w:pPr>
      <w:r>
        <w:separator/>
      </w:r>
    </w:p>
  </w:footnote>
  <w:footnote w:type="continuationSeparator" w:id="0">
    <w:p w:rsidR="003A0E4D" w:rsidRDefault="003A0E4D" w:rsidP="00F367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99FE0BA4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Symbol" w:eastAsia="Times New Roman" w:hAnsi="Symbol" w:cs="Symbol" w:hint="default"/>
        <w:color w:val="auto"/>
        <w:sz w:val="26"/>
        <w:szCs w:val="26"/>
      </w:r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Symbol" w:eastAsia="Times New Roman" w:hAnsi="Symbol" w:cs="Symbol" w:hint="default"/>
      </w:rPr>
    </w:lvl>
  </w:abstractNum>
  <w:abstractNum w:abstractNumId="2">
    <w:nsid w:val="0000000F"/>
    <w:multiLevelType w:val="singleLevel"/>
    <w:tmpl w:val="0000000F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3">
    <w:nsid w:val="00000015"/>
    <w:multiLevelType w:val="singleLevel"/>
    <w:tmpl w:val="000000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3938E4"/>
    <w:multiLevelType w:val="hybridMultilevel"/>
    <w:tmpl w:val="641625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0527F41"/>
    <w:multiLevelType w:val="hybridMultilevel"/>
    <w:tmpl w:val="478AD200"/>
    <w:name w:val="WW8Num21"/>
    <w:lvl w:ilvl="0" w:tplc="01186EA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C38EE1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002799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3423E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9C868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3A4956A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81897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38885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EB4D6C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0FA1EC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02F34A5B"/>
    <w:multiLevelType w:val="hybridMultilevel"/>
    <w:tmpl w:val="7B5622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3A75F77"/>
    <w:multiLevelType w:val="hybridMultilevel"/>
    <w:tmpl w:val="CA9E9050"/>
    <w:lvl w:ilvl="0" w:tplc="5D20EB48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4CA589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050B217D"/>
    <w:multiLevelType w:val="hybridMultilevel"/>
    <w:tmpl w:val="3A3A2780"/>
    <w:lvl w:ilvl="0" w:tplc="726611C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080B4059"/>
    <w:multiLevelType w:val="hybridMultilevel"/>
    <w:tmpl w:val="42F6218E"/>
    <w:lvl w:ilvl="0" w:tplc="0419001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084A2CF4"/>
    <w:multiLevelType w:val="hybridMultilevel"/>
    <w:tmpl w:val="216A63CA"/>
    <w:lvl w:ilvl="0" w:tplc="8CBC7E84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3">
    <w:nsid w:val="089F7116"/>
    <w:multiLevelType w:val="hybridMultilevel"/>
    <w:tmpl w:val="2FB0F27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095D75CA"/>
    <w:multiLevelType w:val="hybridMultilevel"/>
    <w:tmpl w:val="2932A5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6A4C6E"/>
    <w:multiLevelType w:val="hybridMultilevel"/>
    <w:tmpl w:val="216A63CA"/>
    <w:lvl w:ilvl="0" w:tplc="8CBC7E84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6">
    <w:nsid w:val="096D5DCB"/>
    <w:multiLevelType w:val="hybridMultilevel"/>
    <w:tmpl w:val="B83C591C"/>
    <w:lvl w:ilvl="0" w:tplc="121AF19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0B975DA5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8">
    <w:nsid w:val="0C402DBF"/>
    <w:multiLevelType w:val="hybridMultilevel"/>
    <w:tmpl w:val="8ACEA1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0CBE78C6"/>
    <w:multiLevelType w:val="hybridMultilevel"/>
    <w:tmpl w:val="361884B8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0">
    <w:nsid w:val="0D8E2923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1">
    <w:nsid w:val="0EE93B0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>
    <w:nsid w:val="0EFF0BD6"/>
    <w:multiLevelType w:val="hybridMultilevel"/>
    <w:tmpl w:val="C22214DA"/>
    <w:lvl w:ilvl="0" w:tplc="C706D0EC">
      <w:start w:val="1"/>
      <w:numFmt w:val="decimal"/>
      <w:lvlText w:val="%1."/>
      <w:lvlJc w:val="left"/>
      <w:pPr>
        <w:ind w:left="993" w:hanging="360"/>
      </w:pPr>
      <w:rPr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23">
    <w:nsid w:val="101E09CF"/>
    <w:multiLevelType w:val="hybridMultilevel"/>
    <w:tmpl w:val="BDC81E86"/>
    <w:lvl w:ilvl="0" w:tplc="1A2685B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108910C3"/>
    <w:multiLevelType w:val="hybridMultilevel"/>
    <w:tmpl w:val="9DE6EA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11A35756"/>
    <w:multiLevelType w:val="hybridMultilevel"/>
    <w:tmpl w:val="3200B18E"/>
    <w:lvl w:ilvl="0" w:tplc="ABB6164E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6">
    <w:nsid w:val="122E178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7">
    <w:nsid w:val="12BD1815"/>
    <w:multiLevelType w:val="hybridMultilevel"/>
    <w:tmpl w:val="11D8D8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3B77FE2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9">
    <w:nsid w:val="13FE306F"/>
    <w:multiLevelType w:val="hybridMultilevel"/>
    <w:tmpl w:val="4C76BAEE"/>
    <w:lvl w:ilvl="0" w:tplc="5DF0442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14441C8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147A390E"/>
    <w:multiLevelType w:val="hybridMultilevel"/>
    <w:tmpl w:val="1A40768C"/>
    <w:lvl w:ilvl="0" w:tplc="04190001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ind w:left="1788" w:hanging="360"/>
      </w:pPr>
    </w:lvl>
    <w:lvl w:ilvl="2" w:tplc="04190005" w:tentative="1">
      <w:start w:val="1"/>
      <w:numFmt w:val="lowerRoman"/>
      <w:lvlText w:val="%3."/>
      <w:lvlJc w:val="right"/>
      <w:pPr>
        <w:ind w:left="2508" w:hanging="180"/>
      </w:pPr>
    </w:lvl>
    <w:lvl w:ilvl="3" w:tplc="04190001" w:tentative="1">
      <w:start w:val="1"/>
      <w:numFmt w:val="decimal"/>
      <w:lvlText w:val="%4."/>
      <w:lvlJc w:val="left"/>
      <w:pPr>
        <w:ind w:left="3228" w:hanging="360"/>
      </w:pPr>
    </w:lvl>
    <w:lvl w:ilvl="4" w:tplc="04190003" w:tentative="1">
      <w:start w:val="1"/>
      <w:numFmt w:val="lowerLetter"/>
      <w:lvlText w:val="%5."/>
      <w:lvlJc w:val="left"/>
      <w:pPr>
        <w:ind w:left="3948" w:hanging="360"/>
      </w:pPr>
    </w:lvl>
    <w:lvl w:ilvl="5" w:tplc="04190005" w:tentative="1">
      <w:start w:val="1"/>
      <w:numFmt w:val="lowerRoman"/>
      <w:lvlText w:val="%6."/>
      <w:lvlJc w:val="right"/>
      <w:pPr>
        <w:ind w:left="4668" w:hanging="180"/>
      </w:pPr>
    </w:lvl>
    <w:lvl w:ilvl="6" w:tplc="04190001" w:tentative="1">
      <w:start w:val="1"/>
      <w:numFmt w:val="decimal"/>
      <w:lvlText w:val="%7."/>
      <w:lvlJc w:val="left"/>
      <w:pPr>
        <w:ind w:left="5388" w:hanging="360"/>
      </w:pPr>
    </w:lvl>
    <w:lvl w:ilvl="7" w:tplc="04190003" w:tentative="1">
      <w:start w:val="1"/>
      <w:numFmt w:val="lowerLetter"/>
      <w:lvlText w:val="%8."/>
      <w:lvlJc w:val="left"/>
      <w:pPr>
        <w:ind w:left="6108" w:hanging="360"/>
      </w:pPr>
    </w:lvl>
    <w:lvl w:ilvl="8" w:tplc="04190005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168E7695"/>
    <w:multiLevelType w:val="hybridMultilevel"/>
    <w:tmpl w:val="234A5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177934D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17E25CCC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5">
    <w:nsid w:val="1B647C07"/>
    <w:multiLevelType w:val="hybridMultilevel"/>
    <w:tmpl w:val="183C3E0C"/>
    <w:lvl w:ilvl="0" w:tplc="92D6A32A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36">
    <w:nsid w:val="1C0B7CFC"/>
    <w:multiLevelType w:val="hybridMultilevel"/>
    <w:tmpl w:val="BF187C7E"/>
    <w:lvl w:ilvl="0" w:tplc="1902A22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1C8F57A0"/>
    <w:multiLevelType w:val="hybridMultilevel"/>
    <w:tmpl w:val="0DD4DDC8"/>
    <w:lvl w:ilvl="0" w:tplc="04190001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520" w:hanging="360"/>
      </w:pPr>
    </w:lvl>
    <w:lvl w:ilvl="2" w:tplc="04190005" w:tentative="1">
      <w:start w:val="1"/>
      <w:numFmt w:val="lowerRoman"/>
      <w:lvlText w:val="%3."/>
      <w:lvlJc w:val="right"/>
      <w:pPr>
        <w:ind w:left="3240" w:hanging="180"/>
      </w:pPr>
    </w:lvl>
    <w:lvl w:ilvl="3" w:tplc="04190001" w:tentative="1">
      <w:start w:val="1"/>
      <w:numFmt w:val="decimal"/>
      <w:lvlText w:val="%4."/>
      <w:lvlJc w:val="left"/>
      <w:pPr>
        <w:ind w:left="3960" w:hanging="360"/>
      </w:pPr>
    </w:lvl>
    <w:lvl w:ilvl="4" w:tplc="04190003" w:tentative="1">
      <w:start w:val="1"/>
      <w:numFmt w:val="lowerLetter"/>
      <w:lvlText w:val="%5."/>
      <w:lvlJc w:val="left"/>
      <w:pPr>
        <w:ind w:left="4680" w:hanging="360"/>
      </w:pPr>
    </w:lvl>
    <w:lvl w:ilvl="5" w:tplc="04190005" w:tentative="1">
      <w:start w:val="1"/>
      <w:numFmt w:val="lowerRoman"/>
      <w:lvlText w:val="%6."/>
      <w:lvlJc w:val="right"/>
      <w:pPr>
        <w:ind w:left="5400" w:hanging="180"/>
      </w:pPr>
    </w:lvl>
    <w:lvl w:ilvl="6" w:tplc="04190001" w:tentative="1">
      <w:start w:val="1"/>
      <w:numFmt w:val="decimal"/>
      <w:lvlText w:val="%7."/>
      <w:lvlJc w:val="left"/>
      <w:pPr>
        <w:ind w:left="6120" w:hanging="360"/>
      </w:pPr>
    </w:lvl>
    <w:lvl w:ilvl="7" w:tplc="04190003" w:tentative="1">
      <w:start w:val="1"/>
      <w:numFmt w:val="lowerLetter"/>
      <w:lvlText w:val="%8."/>
      <w:lvlJc w:val="left"/>
      <w:pPr>
        <w:ind w:left="6840" w:hanging="360"/>
      </w:pPr>
    </w:lvl>
    <w:lvl w:ilvl="8" w:tplc="0419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>
    <w:nsid w:val="1F1657A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9">
    <w:nsid w:val="20CF5CD4"/>
    <w:multiLevelType w:val="hybridMultilevel"/>
    <w:tmpl w:val="08A63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1601543"/>
    <w:multiLevelType w:val="hybridMultilevel"/>
    <w:tmpl w:val="CA9E9050"/>
    <w:lvl w:ilvl="0" w:tplc="5D20EB48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22305170"/>
    <w:multiLevelType w:val="hybridMultilevel"/>
    <w:tmpl w:val="066488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230B1680"/>
    <w:multiLevelType w:val="hybridMultilevel"/>
    <w:tmpl w:val="3A80D0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241E586B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4">
    <w:nsid w:val="262E6FC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5">
    <w:nsid w:val="26350252"/>
    <w:multiLevelType w:val="hybridMultilevel"/>
    <w:tmpl w:val="5E2416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26EC5F12"/>
    <w:multiLevelType w:val="hybridMultilevel"/>
    <w:tmpl w:val="DEE82D42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276166C3"/>
    <w:multiLevelType w:val="hybridMultilevel"/>
    <w:tmpl w:val="143A6550"/>
    <w:lvl w:ilvl="0" w:tplc="04190001">
      <w:start w:val="1"/>
      <w:numFmt w:val="bullet"/>
      <w:lvlText w:val=""/>
      <w:lvlJc w:val="left"/>
      <w:pPr>
        <w:ind w:left="3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9" w:hanging="360"/>
      </w:pPr>
      <w:rPr>
        <w:rFonts w:ascii="Wingdings" w:hAnsi="Wingdings" w:hint="default"/>
      </w:rPr>
    </w:lvl>
  </w:abstractNum>
  <w:abstractNum w:abstractNumId="48">
    <w:nsid w:val="27C85A32"/>
    <w:multiLevelType w:val="hybridMultilevel"/>
    <w:tmpl w:val="3C1A19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27DC4CF6"/>
    <w:multiLevelType w:val="hybridMultilevel"/>
    <w:tmpl w:val="B9A2F6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28893A5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1">
    <w:nsid w:val="290550FF"/>
    <w:multiLevelType w:val="hybridMultilevel"/>
    <w:tmpl w:val="5CBC2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293D51E4"/>
    <w:multiLevelType w:val="hybridMultilevel"/>
    <w:tmpl w:val="7FD8E29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3">
    <w:nsid w:val="2A0667BE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4">
    <w:nsid w:val="2AA654F5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5">
    <w:nsid w:val="2AC1624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6">
    <w:nsid w:val="2B4F3600"/>
    <w:multiLevelType w:val="hybridMultilevel"/>
    <w:tmpl w:val="CCBE4670"/>
    <w:lvl w:ilvl="0" w:tplc="0419001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B5C026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>
    <w:nsid w:val="2BB7375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8">
    <w:nsid w:val="2DD0419F"/>
    <w:multiLevelType w:val="hybridMultilevel"/>
    <w:tmpl w:val="7E061F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F7D7F1E"/>
    <w:multiLevelType w:val="hybridMultilevel"/>
    <w:tmpl w:val="EB8C173A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307C3259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1">
    <w:nsid w:val="3091793C"/>
    <w:multiLevelType w:val="hybridMultilevel"/>
    <w:tmpl w:val="F6B65B7E"/>
    <w:lvl w:ilvl="0" w:tplc="B1C8D4F2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62">
    <w:nsid w:val="31A6643C"/>
    <w:multiLevelType w:val="hybridMultilevel"/>
    <w:tmpl w:val="1DB06472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3">
    <w:nsid w:val="32EE1E71"/>
    <w:multiLevelType w:val="hybridMultilevel"/>
    <w:tmpl w:val="6DC6C4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>
    <w:nsid w:val="350B2F91"/>
    <w:multiLevelType w:val="hybridMultilevel"/>
    <w:tmpl w:val="AB9AE5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>
    <w:nsid w:val="3532095E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66">
    <w:nsid w:val="357F15C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7">
    <w:nsid w:val="378410B9"/>
    <w:multiLevelType w:val="hybridMultilevel"/>
    <w:tmpl w:val="2A22E7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37B37AFB"/>
    <w:multiLevelType w:val="hybridMultilevel"/>
    <w:tmpl w:val="7F4617A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>
    <w:nsid w:val="38F837A0"/>
    <w:multiLevelType w:val="hybridMultilevel"/>
    <w:tmpl w:val="A536A1C8"/>
    <w:lvl w:ilvl="0" w:tplc="726611C4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0">
    <w:nsid w:val="3A394DD5"/>
    <w:multiLevelType w:val="hybridMultilevel"/>
    <w:tmpl w:val="FC644272"/>
    <w:lvl w:ilvl="0" w:tplc="04190001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BE8696A"/>
    <w:multiLevelType w:val="hybridMultilevel"/>
    <w:tmpl w:val="9BF6AC02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3D69361C"/>
    <w:multiLevelType w:val="hybridMultilevel"/>
    <w:tmpl w:val="08D652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>
    <w:nsid w:val="3E5808A8"/>
    <w:multiLevelType w:val="hybridMultilevel"/>
    <w:tmpl w:val="C574B0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>
    <w:nsid w:val="3E993F2E"/>
    <w:multiLevelType w:val="hybridMultilevel"/>
    <w:tmpl w:val="9B1284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5">
    <w:nsid w:val="3FC35D9C"/>
    <w:multiLevelType w:val="hybridMultilevel"/>
    <w:tmpl w:val="23F2502E"/>
    <w:lvl w:ilvl="0" w:tplc="360A64AA">
      <w:start w:val="1"/>
      <w:numFmt w:val="decimal"/>
      <w:lvlText w:val="%1."/>
      <w:lvlJc w:val="left"/>
      <w:pPr>
        <w:ind w:left="213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6">
    <w:nsid w:val="4058231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7">
    <w:nsid w:val="414654CC"/>
    <w:multiLevelType w:val="hybridMultilevel"/>
    <w:tmpl w:val="559474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>
    <w:nsid w:val="429624EB"/>
    <w:multiLevelType w:val="hybridMultilevel"/>
    <w:tmpl w:val="6D5E1E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435849A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0">
    <w:nsid w:val="439C0B9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1">
    <w:nsid w:val="44960050"/>
    <w:multiLevelType w:val="hybridMultilevel"/>
    <w:tmpl w:val="CFF21A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>
    <w:nsid w:val="450472AA"/>
    <w:multiLevelType w:val="hybridMultilevel"/>
    <w:tmpl w:val="7F985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459F31AE"/>
    <w:multiLevelType w:val="hybridMultilevel"/>
    <w:tmpl w:val="6F3004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">
    <w:nsid w:val="46B70E4C"/>
    <w:multiLevelType w:val="hybridMultilevel"/>
    <w:tmpl w:val="DEC604C8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5">
    <w:nsid w:val="478E53A7"/>
    <w:multiLevelType w:val="hybridMultilevel"/>
    <w:tmpl w:val="06AAE4B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">
    <w:nsid w:val="47E43AE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7">
    <w:nsid w:val="487F768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8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48B05EE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0">
    <w:nsid w:val="48C73C2C"/>
    <w:multiLevelType w:val="hybridMultilevel"/>
    <w:tmpl w:val="3C5ACFCC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1">
    <w:nsid w:val="49D817AD"/>
    <w:multiLevelType w:val="hybridMultilevel"/>
    <w:tmpl w:val="FE86E51C"/>
    <w:lvl w:ilvl="0" w:tplc="0419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>
    <w:nsid w:val="49D83886"/>
    <w:multiLevelType w:val="hybridMultilevel"/>
    <w:tmpl w:val="4AECC04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>
    <w:nsid w:val="4AAA0E19"/>
    <w:multiLevelType w:val="hybridMultilevel"/>
    <w:tmpl w:val="1A0215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4B69371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5">
    <w:nsid w:val="4C047A59"/>
    <w:multiLevelType w:val="hybridMultilevel"/>
    <w:tmpl w:val="ED463E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6">
    <w:nsid w:val="4E4202D1"/>
    <w:multiLevelType w:val="hybridMultilevel"/>
    <w:tmpl w:val="6F3EFA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>
    <w:nsid w:val="51F7303C"/>
    <w:multiLevelType w:val="hybridMultilevel"/>
    <w:tmpl w:val="B562F806"/>
    <w:lvl w:ilvl="0" w:tplc="0E1EE244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8D100CF2">
      <w:start w:val="1"/>
      <w:numFmt w:val="decimal"/>
      <w:lvlText w:val="%2."/>
      <w:lvlJc w:val="left"/>
      <w:pPr>
        <w:ind w:left="1635" w:hanging="360"/>
      </w:pPr>
      <w:rPr>
        <w:rFonts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98">
    <w:nsid w:val="51FB412C"/>
    <w:multiLevelType w:val="hybridMultilevel"/>
    <w:tmpl w:val="A0066F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56CE577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0">
    <w:nsid w:val="56DA3AD3"/>
    <w:multiLevelType w:val="hybridMultilevel"/>
    <w:tmpl w:val="D472CC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1">
    <w:nsid w:val="579712B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2">
    <w:nsid w:val="57FB755F"/>
    <w:multiLevelType w:val="hybridMultilevel"/>
    <w:tmpl w:val="FE6E4B74"/>
    <w:lvl w:ilvl="0" w:tplc="D7A8F162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3">
    <w:nsid w:val="597A663F"/>
    <w:multiLevelType w:val="hybridMultilevel"/>
    <w:tmpl w:val="A8FEB4C6"/>
    <w:lvl w:ilvl="0" w:tplc="8FEE108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5C725BC0"/>
    <w:multiLevelType w:val="hybridMultilevel"/>
    <w:tmpl w:val="183C3E0C"/>
    <w:lvl w:ilvl="0" w:tplc="92D6A32A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5">
    <w:nsid w:val="5DD2103A"/>
    <w:multiLevelType w:val="hybridMultilevel"/>
    <w:tmpl w:val="361884B8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6">
    <w:nsid w:val="5DEC6631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07">
    <w:nsid w:val="5EDA12CD"/>
    <w:multiLevelType w:val="hybridMultilevel"/>
    <w:tmpl w:val="2C844662"/>
    <w:lvl w:ilvl="0" w:tplc="0419001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8">
    <w:nsid w:val="5F9D48AC"/>
    <w:multiLevelType w:val="hybridMultilevel"/>
    <w:tmpl w:val="5E6A6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9">
    <w:nsid w:val="60364E72"/>
    <w:multiLevelType w:val="hybridMultilevel"/>
    <w:tmpl w:val="767026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0">
    <w:nsid w:val="613C101F"/>
    <w:multiLevelType w:val="hybridMultilevel"/>
    <w:tmpl w:val="2F2C2C4A"/>
    <w:lvl w:ilvl="0" w:tplc="C9124064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6181676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2">
    <w:nsid w:val="62633E82"/>
    <w:multiLevelType w:val="hybridMultilevel"/>
    <w:tmpl w:val="D2B27DA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3">
    <w:nsid w:val="63B56743"/>
    <w:multiLevelType w:val="hybridMultilevel"/>
    <w:tmpl w:val="70FC17F0"/>
    <w:lvl w:ilvl="0" w:tplc="B6D6D6B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4">
    <w:nsid w:val="64542AE5"/>
    <w:multiLevelType w:val="hybridMultilevel"/>
    <w:tmpl w:val="7FD8E29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5">
    <w:nsid w:val="65286F0A"/>
    <w:multiLevelType w:val="hybridMultilevel"/>
    <w:tmpl w:val="FF98028A"/>
    <w:lvl w:ilvl="0" w:tplc="335A81E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">
    <w:nsid w:val="67E213E4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7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8">
    <w:nsid w:val="691F2804"/>
    <w:multiLevelType w:val="hybridMultilevel"/>
    <w:tmpl w:val="FE6E4B74"/>
    <w:lvl w:ilvl="0" w:tplc="D7A8F162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9">
    <w:nsid w:val="695526D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0">
    <w:nsid w:val="6C96026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1">
    <w:nsid w:val="6CA825F8"/>
    <w:multiLevelType w:val="hybridMultilevel"/>
    <w:tmpl w:val="1786C0AA"/>
    <w:lvl w:ilvl="0" w:tplc="C706D0EC">
      <w:start w:val="1"/>
      <w:numFmt w:val="decimal"/>
      <w:lvlText w:val="%1."/>
      <w:lvlJc w:val="left"/>
      <w:pPr>
        <w:ind w:left="993" w:hanging="360"/>
      </w:pPr>
      <w:rPr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22">
    <w:nsid w:val="6CAC62A5"/>
    <w:multiLevelType w:val="hybridMultilevel"/>
    <w:tmpl w:val="000649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3">
    <w:nsid w:val="6D1A4906"/>
    <w:multiLevelType w:val="hybridMultilevel"/>
    <w:tmpl w:val="5468AD8A"/>
    <w:lvl w:ilvl="0" w:tplc="360A64AA">
      <w:start w:val="1"/>
      <w:numFmt w:val="decimal"/>
      <w:lvlText w:val="%1."/>
      <w:lvlJc w:val="left"/>
      <w:pPr>
        <w:ind w:left="213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4">
    <w:nsid w:val="6D5940FD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5">
    <w:nsid w:val="6DD541B3"/>
    <w:multiLevelType w:val="hybridMultilevel"/>
    <w:tmpl w:val="A99E7D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>
    <w:nsid w:val="6E4F2D83"/>
    <w:multiLevelType w:val="hybridMultilevel"/>
    <w:tmpl w:val="6D2CBF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7">
    <w:nsid w:val="6EBD0576"/>
    <w:multiLevelType w:val="hybridMultilevel"/>
    <w:tmpl w:val="CB6ED3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">
    <w:nsid w:val="6ECC4916"/>
    <w:multiLevelType w:val="hybridMultilevel"/>
    <w:tmpl w:val="3200B18E"/>
    <w:lvl w:ilvl="0" w:tplc="ABB6164E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29">
    <w:nsid w:val="6EDB2553"/>
    <w:multiLevelType w:val="hybridMultilevel"/>
    <w:tmpl w:val="4B241C9A"/>
    <w:lvl w:ilvl="0" w:tplc="04190001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4320" w:hanging="360"/>
      </w:pPr>
    </w:lvl>
    <w:lvl w:ilvl="2" w:tplc="04190005" w:tentative="1">
      <w:start w:val="1"/>
      <w:numFmt w:val="lowerRoman"/>
      <w:lvlText w:val="%3."/>
      <w:lvlJc w:val="right"/>
      <w:pPr>
        <w:ind w:left="5040" w:hanging="180"/>
      </w:pPr>
    </w:lvl>
    <w:lvl w:ilvl="3" w:tplc="04190001" w:tentative="1">
      <w:start w:val="1"/>
      <w:numFmt w:val="decimal"/>
      <w:lvlText w:val="%4."/>
      <w:lvlJc w:val="left"/>
      <w:pPr>
        <w:ind w:left="5760" w:hanging="360"/>
      </w:pPr>
    </w:lvl>
    <w:lvl w:ilvl="4" w:tplc="04190003" w:tentative="1">
      <w:start w:val="1"/>
      <w:numFmt w:val="lowerLetter"/>
      <w:lvlText w:val="%5."/>
      <w:lvlJc w:val="left"/>
      <w:pPr>
        <w:ind w:left="6480" w:hanging="360"/>
      </w:pPr>
    </w:lvl>
    <w:lvl w:ilvl="5" w:tplc="04190005" w:tentative="1">
      <w:start w:val="1"/>
      <w:numFmt w:val="lowerRoman"/>
      <w:lvlText w:val="%6."/>
      <w:lvlJc w:val="right"/>
      <w:pPr>
        <w:ind w:left="7200" w:hanging="180"/>
      </w:pPr>
    </w:lvl>
    <w:lvl w:ilvl="6" w:tplc="04190001" w:tentative="1">
      <w:start w:val="1"/>
      <w:numFmt w:val="decimal"/>
      <w:lvlText w:val="%7."/>
      <w:lvlJc w:val="left"/>
      <w:pPr>
        <w:ind w:left="7920" w:hanging="360"/>
      </w:pPr>
    </w:lvl>
    <w:lvl w:ilvl="7" w:tplc="04190003" w:tentative="1">
      <w:start w:val="1"/>
      <w:numFmt w:val="lowerLetter"/>
      <w:lvlText w:val="%8."/>
      <w:lvlJc w:val="left"/>
      <w:pPr>
        <w:ind w:left="8640" w:hanging="360"/>
      </w:pPr>
    </w:lvl>
    <w:lvl w:ilvl="8" w:tplc="04190005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30">
    <w:nsid w:val="6FDC22FA"/>
    <w:multiLevelType w:val="hybridMultilevel"/>
    <w:tmpl w:val="4C76BAEE"/>
    <w:lvl w:ilvl="0" w:tplc="5DF0442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1">
    <w:nsid w:val="733E738C"/>
    <w:multiLevelType w:val="hybridMultilevel"/>
    <w:tmpl w:val="C62626A4"/>
    <w:lvl w:ilvl="0" w:tplc="C540C5AA">
      <w:start w:val="1"/>
      <w:numFmt w:val="decimal"/>
      <w:lvlText w:val="%1)"/>
      <w:lvlJc w:val="left"/>
      <w:pPr>
        <w:ind w:left="91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32">
    <w:nsid w:val="73AD7FF6"/>
    <w:multiLevelType w:val="hybridMultilevel"/>
    <w:tmpl w:val="AA1A5BB0"/>
    <w:lvl w:ilvl="0" w:tplc="923469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>
    <w:nsid w:val="73DC1583"/>
    <w:multiLevelType w:val="hybridMultilevel"/>
    <w:tmpl w:val="C9EAC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4">
    <w:nsid w:val="74FE1369"/>
    <w:multiLevelType w:val="hybridMultilevel"/>
    <w:tmpl w:val="45F8BF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5">
    <w:nsid w:val="759F2F62"/>
    <w:multiLevelType w:val="hybridMultilevel"/>
    <w:tmpl w:val="056E957E"/>
    <w:lvl w:ilvl="0" w:tplc="0E1EE244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36">
    <w:nsid w:val="75BB5CB9"/>
    <w:multiLevelType w:val="hybridMultilevel"/>
    <w:tmpl w:val="C8085202"/>
    <w:lvl w:ilvl="0" w:tplc="C8FE511E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7">
    <w:nsid w:val="769167F8"/>
    <w:multiLevelType w:val="hybridMultilevel"/>
    <w:tmpl w:val="3F7E46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">
    <w:nsid w:val="7A93345F"/>
    <w:multiLevelType w:val="hybridMultilevel"/>
    <w:tmpl w:val="B672DA6A"/>
    <w:lvl w:ilvl="0" w:tplc="1A2685B2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9">
    <w:nsid w:val="7B1F3398"/>
    <w:multiLevelType w:val="hybridMultilevel"/>
    <w:tmpl w:val="F6B65B7E"/>
    <w:lvl w:ilvl="0" w:tplc="B1C8D4F2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5" w:hanging="360"/>
      </w:pPr>
    </w:lvl>
    <w:lvl w:ilvl="2" w:tplc="0419001B" w:tentative="1">
      <w:start w:val="1"/>
      <w:numFmt w:val="lowerRoman"/>
      <w:lvlText w:val="%3."/>
      <w:lvlJc w:val="right"/>
      <w:pPr>
        <w:ind w:left="2355" w:hanging="180"/>
      </w:pPr>
    </w:lvl>
    <w:lvl w:ilvl="3" w:tplc="0419000F" w:tentative="1">
      <w:start w:val="1"/>
      <w:numFmt w:val="decimal"/>
      <w:lvlText w:val="%4."/>
      <w:lvlJc w:val="left"/>
      <w:pPr>
        <w:ind w:left="3075" w:hanging="360"/>
      </w:pPr>
    </w:lvl>
    <w:lvl w:ilvl="4" w:tplc="04190019" w:tentative="1">
      <w:start w:val="1"/>
      <w:numFmt w:val="lowerLetter"/>
      <w:lvlText w:val="%5."/>
      <w:lvlJc w:val="left"/>
      <w:pPr>
        <w:ind w:left="3795" w:hanging="360"/>
      </w:pPr>
    </w:lvl>
    <w:lvl w:ilvl="5" w:tplc="0419001B" w:tentative="1">
      <w:start w:val="1"/>
      <w:numFmt w:val="lowerRoman"/>
      <w:lvlText w:val="%6."/>
      <w:lvlJc w:val="right"/>
      <w:pPr>
        <w:ind w:left="4515" w:hanging="180"/>
      </w:pPr>
    </w:lvl>
    <w:lvl w:ilvl="6" w:tplc="0419000F" w:tentative="1">
      <w:start w:val="1"/>
      <w:numFmt w:val="decimal"/>
      <w:lvlText w:val="%7."/>
      <w:lvlJc w:val="left"/>
      <w:pPr>
        <w:ind w:left="5235" w:hanging="360"/>
      </w:pPr>
    </w:lvl>
    <w:lvl w:ilvl="7" w:tplc="04190019" w:tentative="1">
      <w:start w:val="1"/>
      <w:numFmt w:val="lowerLetter"/>
      <w:lvlText w:val="%8."/>
      <w:lvlJc w:val="left"/>
      <w:pPr>
        <w:ind w:left="5955" w:hanging="360"/>
      </w:pPr>
    </w:lvl>
    <w:lvl w:ilvl="8" w:tplc="041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40">
    <w:nsid w:val="7B69411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1">
    <w:nsid w:val="7C423D80"/>
    <w:multiLevelType w:val="hybridMultilevel"/>
    <w:tmpl w:val="A8FEB4C6"/>
    <w:lvl w:ilvl="0" w:tplc="8FEE108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7C912C3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3">
    <w:nsid w:val="7CAB1072"/>
    <w:multiLevelType w:val="hybridMultilevel"/>
    <w:tmpl w:val="F648F3EE"/>
    <w:lvl w:ilvl="0" w:tplc="04190001">
      <w:start w:val="1"/>
      <w:numFmt w:val="bullet"/>
      <w:lvlText w:val=""/>
      <w:lvlJc w:val="left"/>
      <w:pPr>
        <w:ind w:left="3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44">
    <w:nsid w:val="7CB91089"/>
    <w:multiLevelType w:val="hybridMultilevel"/>
    <w:tmpl w:val="79C275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5">
    <w:nsid w:val="7CF76EC2"/>
    <w:multiLevelType w:val="hybridMultilevel"/>
    <w:tmpl w:val="BAE435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0"/>
  </w:num>
  <w:num w:numId="2">
    <w:abstractNumId w:val="117"/>
  </w:num>
  <w:num w:numId="3">
    <w:abstractNumId w:val="88"/>
  </w:num>
  <w:num w:numId="4">
    <w:abstractNumId w:val="64"/>
  </w:num>
  <w:num w:numId="5">
    <w:abstractNumId w:val="72"/>
  </w:num>
  <w:num w:numId="6">
    <w:abstractNumId w:val="107"/>
  </w:num>
  <w:num w:numId="7">
    <w:abstractNumId w:val="16"/>
  </w:num>
  <w:num w:numId="8">
    <w:abstractNumId w:val="73"/>
  </w:num>
  <w:num w:numId="9">
    <w:abstractNumId w:val="67"/>
  </w:num>
  <w:num w:numId="10">
    <w:abstractNumId w:val="143"/>
  </w:num>
  <w:num w:numId="11">
    <w:abstractNumId w:val="48"/>
  </w:num>
  <w:num w:numId="12">
    <w:abstractNumId w:val="49"/>
  </w:num>
  <w:num w:numId="13">
    <w:abstractNumId w:val="78"/>
  </w:num>
  <w:num w:numId="14">
    <w:abstractNumId w:val="83"/>
  </w:num>
  <w:num w:numId="15">
    <w:abstractNumId w:val="11"/>
  </w:num>
  <w:num w:numId="16">
    <w:abstractNumId w:val="98"/>
  </w:num>
  <w:num w:numId="17">
    <w:abstractNumId w:val="36"/>
  </w:num>
  <w:num w:numId="18">
    <w:abstractNumId w:val="74"/>
  </w:num>
  <w:num w:numId="19">
    <w:abstractNumId w:val="91"/>
  </w:num>
  <w:num w:numId="20">
    <w:abstractNumId w:val="47"/>
  </w:num>
  <w:num w:numId="21">
    <w:abstractNumId w:val="93"/>
  </w:num>
  <w:num w:numId="22">
    <w:abstractNumId w:val="132"/>
  </w:num>
  <w:num w:numId="23">
    <w:abstractNumId w:val="68"/>
  </w:num>
  <w:num w:numId="24">
    <w:abstractNumId w:val="56"/>
  </w:num>
  <w:num w:numId="25">
    <w:abstractNumId w:val="46"/>
  </w:num>
  <w:num w:numId="26">
    <w:abstractNumId w:val="24"/>
  </w:num>
  <w:num w:numId="27">
    <w:abstractNumId w:val="109"/>
  </w:num>
  <w:num w:numId="28">
    <w:abstractNumId w:val="133"/>
  </w:num>
  <w:num w:numId="29">
    <w:abstractNumId w:val="13"/>
  </w:num>
  <w:num w:numId="30">
    <w:abstractNumId w:val="100"/>
  </w:num>
  <w:num w:numId="31">
    <w:abstractNumId w:val="85"/>
  </w:num>
  <w:num w:numId="32">
    <w:abstractNumId w:val="113"/>
  </w:num>
  <w:num w:numId="33">
    <w:abstractNumId w:val="71"/>
  </w:num>
  <w:num w:numId="34">
    <w:abstractNumId w:val="92"/>
  </w:num>
  <w:num w:numId="35">
    <w:abstractNumId w:val="59"/>
  </w:num>
  <w:num w:numId="36">
    <w:abstractNumId w:val="145"/>
  </w:num>
  <w:num w:numId="37">
    <w:abstractNumId w:val="3"/>
  </w:num>
  <w:num w:numId="38">
    <w:abstractNumId w:val="2"/>
  </w:num>
  <w:num w:numId="39">
    <w:abstractNumId w:val="129"/>
  </w:num>
  <w:num w:numId="40">
    <w:abstractNumId w:val="31"/>
  </w:num>
  <w:num w:numId="41">
    <w:abstractNumId w:val="37"/>
  </w:num>
  <w:num w:numId="42">
    <w:abstractNumId w:val="5"/>
  </w:num>
  <w:num w:numId="43">
    <w:abstractNumId w:val="4"/>
  </w:num>
  <w:num w:numId="44">
    <w:abstractNumId w:val="80"/>
  </w:num>
  <w:num w:numId="45">
    <w:abstractNumId w:val="57"/>
  </w:num>
  <w:num w:numId="46">
    <w:abstractNumId w:val="76"/>
  </w:num>
  <w:num w:numId="47">
    <w:abstractNumId w:val="30"/>
  </w:num>
  <w:num w:numId="48">
    <w:abstractNumId w:val="9"/>
  </w:num>
  <w:num w:numId="49">
    <w:abstractNumId w:val="38"/>
  </w:num>
  <w:num w:numId="50">
    <w:abstractNumId w:val="21"/>
  </w:num>
  <w:num w:numId="51">
    <w:abstractNumId w:val="142"/>
  </w:num>
  <w:num w:numId="52">
    <w:abstractNumId w:val="140"/>
  </w:num>
  <w:num w:numId="53">
    <w:abstractNumId w:val="89"/>
  </w:num>
  <w:num w:numId="54">
    <w:abstractNumId w:val="120"/>
  </w:num>
  <w:num w:numId="55">
    <w:abstractNumId w:val="55"/>
  </w:num>
  <w:num w:numId="56">
    <w:abstractNumId w:val="66"/>
  </w:num>
  <w:num w:numId="57">
    <w:abstractNumId w:val="44"/>
  </w:num>
  <w:num w:numId="58">
    <w:abstractNumId w:val="41"/>
  </w:num>
  <w:num w:numId="59">
    <w:abstractNumId w:val="82"/>
  </w:num>
  <w:num w:numId="60">
    <w:abstractNumId w:val="79"/>
  </w:num>
  <w:num w:numId="61">
    <w:abstractNumId w:val="6"/>
  </w:num>
  <w:num w:numId="62">
    <w:abstractNumId w:val="111"/>
  </w:num>
  <w:num w:numId="63">
    <w:abstractNumId w:val="26"/>
  </w:num>
  <w:num w:numId="64">
    <w:abstractNumId w:val="50"/>
  </w:num>
  <w:num w:numId="65">
    <w:abstractNumId w:val="86"/>
  </w:num>
  <w:num w:numId="66">
    <w:abstractNumId w:val="119"/>
  </w:num>
  <w:num w:numId="67">
    <w:abstractNumId w:val="87"/>
  </w:num>
  <w:num w:numId="68">
    <w:abstractNumId w:val="94"/>
  </w:num>
  <w:num w:numId="69">
    <w:abstractNumId w:val="101"/>
  </w:num>
  <w:num w:numId="70">
    <w:abstractNumId w:val="99"/>
  </w:num>
  <w:num w:numId="71">
    <w:abstractNumId w:val="33"/>
  </w:num>
  <w:num w:numId="72">
    <w:abstractNumId w:val="106"/>
  </w:num>
  <w:num w:numId="73">
    <w:abstractNumId w:val="17"/>
  </w:num>
  <w:num w:numId="74">
    <w:abstractNumId w:val="19"/>
  </w:num>
  <w:num w:numId="75">
    <w:abstractNumId w:val="130"/>
  </w:num>
  <w:num w:numId="76">
    <w:abstractNumId w:val="25"/>
  </w:num>
  <w:num w:numId="77">
    <w:abstractNumId w:val="139"/>
  </w:num>
  <w:num w:numId="78">
    <w:abstractNumId w:val="12"/>
  </w:num>
  <w:num w:numId="79">
    <w:abstractNumId w:val="104"/>
  </w:num>
  <w:num w:numId="80">
    <w:abstractNumId w:val="135"/>
  </w:num>
  <w:num w:numId="81">
    <w:abstractNumId w:val="102"/>
  </w:num>
  <w:num w:numId="82">
    <w:abstractNumId w:val="65"/>
  </w:num>
  <w:num w:numId="83">
    <w:abstractNumId w:val="131"/>
  </w:num>
  <w:num w:numId="84">
    <w:abstractNumId w:val="105"/>
  </w:num>
  <w:num w:numId="85">
    <w:abstractNumId w:val="29"/>
  </w:num>
  <w:num w:numId="86">
    <w:abstractNumId w:val="128"/>
  </w:num>
  <w:num w:numId="87">
    <w:abstractNumId w:val="61"/>
  </w:num>
  <w:num w:numId="88">
    <w:abstractNumId w:val="15"/>
  </w:num>
  <w:num w:numId="89">
    <w:abstractNumId w:val="35"/>
  </w:num>
  <w:num w:numId="90">
    <w:abstractNumId w:val="97"/>
  </w:num>
  <w:num w:numId="91">
    <w:abstractNumId w:val="118"/>
  </w:num>
  <w:num w:numId="92">
    <w:abstractNumId w:val="43"/>
  </w:num>
  <w:num w:numId="93">
    <w:abstractNumId w:val="10"/>
  </w:num>
  <w:num w:numId="94">
    <w:abstractNumId w:val="69"/>
  </w:num>
  <w:num w:numId="95">
    <w:abstractNumId w:val="20"/>
  </w:num>
  <w:num w:numId="96">
    <w:abstractNumId w:val="53"/>
  </w:num>
  <w:num w:numId="97">
    <w:abstractNumId w:val="54"/>
  </w:num>
  <w:num w:numId="98">
    <w:abstractNumId w:val="23"/>
  </w:num>
  <w:num w:numId="99">
    <w:abstractNumId w:val="138"/>
  </w:num>
  <w:num w:numId="100">
    <w:abstractNumId w:val="90"/>
  </w:num>
  <w:num w:numId="101">
    <w:abstractNumId w:val="84"/>
  </w:num>
  <w:num w:numId="102">
    <w:abstractNumId w:val="136"/>
  </w:num>
  <w:num w:numId="103">
    <w:abstractNumId w:val="60"/>
  </w:num>
  <w:num w:numId="104">
    <w:abstractNumId w:val="116"/>
  </w:num>
  <w:num w:numId="105">
    <w:abstractNumId w:val="28"/>
  </w:num>
  <w:num w:numId="106">
    <w:abstractNumId w:val="124"/>
  </w:num>
  <w:num w:numId="107">
    <w:abstractNumId w:val="34"/>
  </w:num>
  <w:num w:numId="108">
    <w:abstractNumId w:val="114"/>
  </w:num>
  <w:num w:numId="109">
    <w:abstractNumId w:val="52"/>
  </w:num>
  <w:num w:numId="110">
    <w:abstractNumId w:val="121"/>
  </w:num>
  <w:num w:numId="111">
    <w:abstractNumId w:val="22"/>
  </w:num>
  <w:num w:numId="112">
    <w:abstractNumId w:val="110"/>
  </w:num>
  <w:num w:numId="113">
    <w:abstractNumId w:val="123"/>
  </w:num>
  <w:num w:numId="114">
    <w:abstractNumId w:val="75"/>
  </w:num>
  <w:num w:numId="115">
    <w:abstractNumId w:val="112"/>
  </w:num>
  <w:num w:numId="116">
    <w:abstractNumId w:val="58"/>
  </w:num>
  <w:num w:numId="117">
    <w:abstractNumId w:val="14"/>
  </w:num>
  <w:num w:numId="118">
    <w:abstractNumId w:val="7"/>
  </w:num>
  <w:num w:numId="1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40"/>
  </w:num>
  <w:num w:numId="121">
    <w:abstractNumId w:val="141"/>
  </w:num>
  <w:num w:numId="122">
    <w:abstractNumId w:val="103"/>
  </w:num>
  <w:num w:numId="123">
    <w:abstractNumId w:val="96"/>
  </w:num>
  <w:num w:numId="124">
    <w:abstractNumId w:val="126"/>
  </w:num>
  <w:num w:numId="125">
    <w:abstractNumId w:val="95"/>
  </w:num>
  <w:num w:numId="126">
    <w:abstractNumId w:val="63"/>
  </w:num>
  <w:num w:numId="127">
    <w:abstractNumId w:val="115"/>
  </w:num>
  <w:num w:numId="128">
    <w:abstractNumId w:val="32"/>
  </w:num>
  <w:num w:numId="129">
    <w:abstractNumId w:val="144"/>
  </w:num>
  <w:num w:numId="130">
    <w:abstractNumId w:val="81"/>
  </w:num>
  <w:num w:numId="131">
    <w:abstractNumId w:val="27"/>
  </w:num>
  <w:num w:numId="132">
    <w:abstractNumId w:val="45"/>
  </w:num>
  <w:num w:numId="133">
    <w:abstractNumId w:val="18"/>
  </w:num>
  <w:num w:numId="134">
    <w:abstractNumId w:val="77"/>
  </w:num>
  <w:num w:numId="135">
    <w:abstractNumId w:val="51"/>
  </w:num>
  <w:num w:numId="136">
    <w:abstractNumId w:val="134"/>
  </w:num>
  <w:num w:numId="137">
    <w:abstractNumId w:val="125"/>
  </w:num>
  <w:num w:numId="138">
    <w:abstractNumId w:val="42"/>
  </w:num>
  <w:num w:numId="139">
    <w:abstractNumId w:val="127"/>
  </w:num>
  <w:num w:numId="140">
    <w:abstractNumId w:val="137"/>
  </w:num>
  <w:num w:numId="141">
    <w:abstractNumId w:val="122"/>
  </w:num>
  <w:num w:numId="142">
    <w:abstractNumId w:val="108"/>
  </w:num>
  <w:num w:numId="143">
    <w:abstractNumId w:val="39"/>
  </w:num>
  <w:num w:numId="144">
    <w:abstractNumId w:val="62"/>
  </w:num>
  <w:numIdMacAtCleanup w:val="1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79C"/>
    <w:rsid w:val="00013CF4"/>
    <w:rsid w:val="00016B66"/>
    <w:rsid w:val="0003767E"/>
    <w:rsid w:val="00037E60"/>
    <w:rsid w:val="000430B7"/>
    <w:rsid w:val="00054730"/>
    <w:rsid w:val="000620C1"/>
    <w:rsid w:val="00062518"/>
    <w:rsid w:val="00063DD1"/>
    <w:rsid w:val="00085E27"/>
    <w:rsid w:val="00090040"/>
    <w:rsid w:val="0009652F"/>
    <w:rsid w:val="000B447F"/>
    <w:rsid w:val="000B7B57"/>
    <w:rsid w:val="000C4DF4"/>
    <w:rsid w:val="000E5CDA"/>
    <w:rsid w:val="000E648C"/>
    <w:rsid w:val="00101A1A"/>
    <w:rsid w:val="0010484F"/>
    <w:rsid w:val="00110099"/>
    <w:rsid w:val="00137350"/>
    <w:rsid w:val="0014165D"/>
    <w:rsid w:val="00167C8E"/>
    <w:rsid w:val="00184210"/>
    <w:rsid w:val="0019597D"/>
    <w:rsid w:val="001A021D"/>
    <w:rsid w:val="001A2EA1"/>
    <w:rsid w:val="001C44E1"/>
    <w:rsid w:val="001E0920"/>
    <w:rsid w:val="001F1782"/>
    <w:rsid w:val="00225E44"/>
    <w:rsid w:val="00234203"/>
    <w:rsid w:val="00246B8C"/>
    <w:rsid w:val="0025074C"/>
    <w:rsid w:val="00262708"/>
    <w:rsid w:val="00265F5C"/>
    <w:rsid w:val="00290A4B"/>
    <w:rsid w:val="00296ECE"/>
    <w:rsid w:val="002A175E"/>
    <w:rsid w:val="002B1069"/>
    <w:rsid w:val="002B5307"/>
    <w:rsid w:val="002C2ED6"/>
    <w:rsid w:val="002C43F0"/>
    <w:rsid w:val="002D5088"/>
    <w:rsid w:val="002D5FF3"/>
    <w:rsid w:val="002E01A0"/>
    <w:rsid w:val="002E56E7"/>
    <w:rsid w:val="002F1C51"/>
    <w:rsid w:val="00307D8B"/>
    <w:rsid w:val="003353F0"/>
    <w:rsid w:val="00353CE1"/>
    <w:rsid w:val="00375E9F"/>
    <w:rsid w:val="0038046F"/>
    <w:rsid w:val="00397216"/>
    <w:rsid w:val="003A0E4D"/>
    <w:rsid w:val="003F091D"/>
    <w:rsid w:val="003F1157"/>
    <w:rsid w:val="0040039B"/>
    <w:rsid w:val="00401A41"/>
    <w:rsid w:val="00415F00"/>
    <w:rsid w:val="0041648A"/>
    <w:rsid w:val="00447168"/>
    <w:rsid w:val="00476DD2"/>
    <w:rsid w:val="004776A3"/>
    <w:rsid w:val="00494E71"/>
    <w:rsid w:val="004A6127"/>
    <w:rsid w:val="004B7074"/>
    <w:rsid w:val="004C3B1E"/>
    <w:rsid w:val="004D45AE"/>
    <w:rsid w:val="004E3F7D"/>
    <w:rsid w:val="004E5346"/>
    <w:rsid w:val="004F202F"/>
    <w:rsid w:val="004F3CE1"/>
    <w:rsid w:val="004F7297"/>
    <w:rsid w:val="005028F7"/>
    <w:rsid w:val="00502D68"/>
    <w:rsid w:val="00512639"/>
    <w:rsid w:val="00512667"/>
    <w:rsid w:val="00516B5F"/>
    <w:rsid w:val="00533223"/>
    <w:rsid w:val="00557247"/>
    <w:rsid w:val="005B035F"/>
    <w:rsid w:val="005B04E2"/>
    <w:rsid w:val="005B4AE9"/>
    <w:rsid w:val="005B4C68"/>
    <w:rsid w:val="005B73F8"/>
    <w:rsid w:val="005C5ADA"/>
    <w:rsid w:val="005C71A3"/>
    <w:rsid w:val="005C745B"/>
    <w:rsid w:val="005E6008"/>
    <w:rsid w:val="005F55E0"/>
    <w:rsid w:val="006005D4"/>
    <w:rsid w:val="00602D51"/>
    <w:rsid w:val="006129A0"/>
    <w:rsid w:val="00614B38"/>
    <w:rsid w:val="00626772"/>
    <w:rsid w:val="00632A9B"/>
    <w:rsid w:val="006464C9"/>
    <w:rsid w:val="0064762C"/>
    <w:rsid w:val="00694E60"/>
    <w:rsid w:val="006B36C7"/>
    <w:rsid w:val="006B5C71"/>
    <w:rsid w:val="006C4203"/>
    <w:rsid w:val="006E1A14"/>
    <w:rsid w:val="00710C41"/>
    <w:rsid w:val="00736FBF"/>
    <w:rsid w:val="007440F5"/>
    <w:rsid w:val="00750B87"/>
    <w:rsid w:val="00760722"/>
    <w:rsid w:val="00764961"/>
    <w:rsid w:val="007668D9"/>
    <w:rsid w:val="00780163"/>
    <w:rsid w:val="007820E2"/>
    <w:rsid w:val="007B1B17"/>
    <w:rsid w:val="007B43FE"/>
    <w:rsid w:val="00805BC5"/>
    <w:rsid w:val="0082071C"/>
    <w:rsid w:val="008718D4"/>
    <w:rsid w:val="00876E6D"/>
    <w:rsid w:val="0088075B"/>
    <w:rsid w:val="008A227B"/>
    <w:rsid w:val="008A503E"/>
    <w:rsid w:val="008C2631"/>
    <w:rsid w:val="008E38CC"/>
    <w:rsid w:val="008F6C92"/>
    <w:rsid w:val="00923811"/>
    <w:rsid w:val="0093500B"/>
    <w:rsid w:val="00944345"/>
    <w:rsid w:val="00947A49"/>
    <w:rsid w:val="009A1EEA"/>
    <w:rsid w:val="009C3FB6"/>
    <w:rsid w:val="009C679C"/>
    <w:rsid w:val="009F645A"/>
    <w:rsid w:val="00A07EA5"/>
    <w:rsid w:val="00A10DFE"/>
    <w:rsid w:val="00A20FBE"/>
    <w:rsid w:val="00A30D88"/>
    <w:rsid w:val="00A469D4"/>
    <w:rsid w:val="00A52B08"/>
    <w:rsid w:val="00A679A7"/>
    <w:rsid w:val="00A92CCA"/>
    <w:rsid w:val="00A95635"/>
    <w:rsid w:val="00A95BAE"/>
    <w:rsid w:val="00AA2B88"/>
    <w:rsid w:val="00AF7639"/>
    <w:rsid w:val="00B24F3A"/>
    <w:rsid w:val="00B36E7F"/>
    <w:rsid w:val="00B57B6D"/>
    <w:rsid w:val="00B8050C"/>
    <w:rsid w:val="00BA4C47"/>
    <w:rsid w:val="00BF51EE"/>
    <w:rsid w:val="00C4623E"/>
    <w:rsid w:val="00C62C42"/>
    <w:rsid w:val="00C644E8"/>
    <w:rsid w:val="00C650EE"/>
    <w:rsid w:val="00C72CB1"/>
    <w:rsid w:val="00C91356"/>
    <w:rsid w:val="00C93CCD"/>
    <w:rsid w:val="00CA56C4"/>
    <w:rsid w:val="00CB7C0D"/>
    <w:rsid w:val="00CC5A7C"/>
    <w:rsid w:val="00CC7491"/>
    <w:rsid w:val="00CD6058"/>
    <w:rsid w:val="00D15A91"/>
    <w:rsid w:val="00D16160"/>
    <w:rsid w:val="00D17D71"/>
    <w:rsid w:val="00D51F19"/>
    <w:rsid w:val="00D52FAC"/>
    <w:rsid w:val="00D54259"/>
    <w:rsid w:val="00D63B11"/>
    <w:rsid w:val="00D9166E"/>
    <w:rsid w:val="00D96411"/>
    <w:rsid w:val="00D964CD"/>
    <w:rsid w:val="00DB274B"/>
    <w:rsid w:val="00DD0B8B"/>
    <w:rsid w:val="00DF2E3E"/>
    <w:rsid w:val="00E2456D"/>
    <w:rsid w:val="00E33B21"/>
    <w:rsid w:val="00E40764"/>
    <w:rsid w:val="00E46776"/>
    <w:rsid w:val="00E76FA7"/>
    <w:rsid w:val="00E8071B"/>
    <w:rsid w:val="00E9589D"/>
    <w:rsid w:val="00EB5411"/>
    <w:rsid w:val="00F10751"/>
    <w:rsid w:val="00F245C5"/>
    <w:rsid w:val="00F34F09"/>
    <w:rsid w:val="00F36729"/>
    <w:rsid w:val="00F53085"/>
    <w:rsid w:val="00F56BE8"/>
    <w:rsid w:val="00F6594B"/>
    <w:rsid w:val="00F67BFE"/>
    <w:rsid w:val="00FD3FED"/>
    <w:rsid w:val="00FD5F37"/>
    <w:rsid w:val="00FF277B"/>
    <w:rsid w:val="00FF3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157"/>
  </w:style>
  <w:style w:type="paragraph" w:styleId="1">
    <w:name w:val="heading 1"/>
    <w:basedOn w:val="a"/>
    <w:next w:val="a"/>
    <w:link w:val="10"/>
    <w:qFormat/>
    <w:rsid w:val="000900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0900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90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90040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900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090040"/>
    <w:rPr>
      <w:rFonts w:ascii="Times New Roman" w:eastAsia="Times New Roman" w:hAnsi="Times New Roman" w:cs="Times New Roman"/>
      <w:b/>
      <w:bCs/>
      <w:lang w:eastAsia="ru-RU"/>
    </w:rPr>
  </w:style>
  <w:style w:type="paragraph" w:styleId="a3">
    <w:name w:val="List Paragraph"/>
    <w:basedOn w:val="a"/>
    <w:uiPriority w:val="34"/>
    <w:qFormat/>
    <w:rsid w:val="00D15A91"/>
    <w:pPr>
      <w:ind w:left="720"/>
      <w:contextualSpacing/>
    </w:pPr>
  </w:style>
  <w:style w:type="paragraph" w:customStyle="1" w:styleId="Default">
    <w:name w:val="Default"/>
    <w:rsid w:val="00D15A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2B10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B1069"/>
  </w:style>
  <w:style w:type="paragraph" w:styleId="a5">
    <w:name w:val="No Spacing"/>
    <w:link w:val="a6"/>
    <w:uiPriority w:val="1"/>
    <w:qFormat/>
    <w:rsid w:val="006C42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rsid w:val="006C4203"/>
    <w:rPr>
      <w:rFonts w:ascii="Calibri" w:eastAsia="Times New Roman" w:hAnsi="Calibri" w:cs="Times New Roman"/>
    </w:rPr>
  </w:style>
  <w:style w:type="character" w:styleId="a7">
    <w:name w:val="footnote reference"/>
    <w:uiPriority w:val="99"/>
    <w:rsid w:val="00F36729"/>
    <w:rPr>
      <w:vertAlign w:val="superscript"/>
    </w:rPr>
  </w:style>
  <w:style w:type="paragraph" w:styleId="a8">
    <w:name w:val="footnote text"/>
    <w:aliases w:val="Знак6,F1"/>
    <w:basedOn w:val="a"/>
    <w:link w:val="a9"/>
    <w:uiPriority w:val="99"/>
    <w:rsid w:val="00F3672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aliases w:val="Знак6 Знак,F1 Знак"/>
    <w:basedOn w:val="a0"/>
    <w:link w:val="a8"/>
    <w:uiPriority w:val="99"/>
    <w:rsid w:val="00F367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36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6729"/>
    <w:rPr>
      <w:rFonts w:ascii="Tahoma" w:hAnsi="Tahoma" w:cs="Tahoma"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09004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0900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Emphasis"/>
    <w:basedOn w:val="a0"/>
    <w:qFormat/>
    <w:rsid w:val="00090040"/>
    <w:rPr>
      <w:i/>
      <w:iCs/>
    </w:rPr>
  </w:style>
  <w:style w:type="paragraph" w:styleId="af">
    <w:name w:val="Body Text"/>
    <w:basedOn w:val="a"/>
    <w:link w:val="af0"/>
    <w:rsid w:val="0009004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rsid w:val="0009004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locked/>
    <w:rsid w:val="00090040"/>
    <w:rPr>
      <w:b/>
      <w:bCs/>
      <w:i/>
      <w:iCs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090040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styleId="af1">
    <w:name w:val="Strong"/>
    <w:basedOn w:val="a0"/>
    <w:uiPriority w:val="22"/>
    <w:qFormat/>
    <w:rsid w:val="00090040"/>
    <w:rPr>
      <w:b/>
      <w:bCs/>
    </w:rPr>
  </w:style>
  <w:style w:type="table" w:styleId="af2">
    <w:name w:val="Table Grid"/>
    <w:basedOn w:val="a1"/>
    <w:uiPriority w:val="59"/>
    <w:rsid w:val="000900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Без интервала1"/>
    <w:rsid w:val="0009004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3">
    <w:name w:val="Hyperlink"/>
    <w:rsid w:val="00090040"/>
    <w:rPr>
      <w:color w:val="0000FF"/>
      <w:u w:val="single"/>
    </w:rPr>
  </w:style>
  <w:style w:type="paragraph" w:styleId="af4">
    <w:name w:val="annotation text"/>
    <w:basedOn w:val="a"/>
    <w:link w:val="af5"/>
    <w:uiPriority w:val="99"/>
    <w:semiHidden/>
    <w:unhideWhenUsed/>
    <w:rsid w:val="0009004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090040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09004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090040"/>
    <w:rPr>
      <w:b/>
      <w:bCs/>
      <w:sz w:val="20"/>
      <w:szCs w:val="20"/>
    </w:rPr>
  </w:style>
  <w:style w:type="character" w:customStyle="1" w:styleId="af8">
    <w:name w:val="Верхний колонтитул Знак"/>
    <w:basedOn w:val="a0"/>
    <w:link w:val="af9"/>
    <w:uiPriority w:val="99"/>
    <w:semiHidden/>
    <w:rsid w:val="00090040"/>
  </w:style>
  <w:style w:type="paragraph" w:styleId="af9">
    <w:name w:val="header"/>
    <w:basedOn w:val="a"/>
    <w:link w:val="af8"/>
    <w:uiPriority w:val="99"/>
    <w:semiHidden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b"/>
    <w:uiPriority w:val="99"/>
    <w:rsid w:val="00090040"/>
  </w:style>
  <w:style w:type="paragraph" w:styleId="afb">
    <w:name w:val="footer"/>
    <w:basedOn w:val="a"/>
    <w:link w:val="afa"/>
    <w:uiPriority w:val="99"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paragraph" w:styleId="23">
    <w:name w:val="Body Text Indent 2"/>
    <w:basedOn w:val="a"/>
    <w:link w:val="24"/>
    <w:unhideWhenUsed/>
    <w:rsid w:val="0009004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090040"/>
  </w:style>
  <w:style w:type="character" w:customStyle="1" w:styleId="0pt">
    <w:name w:val="Основной текст + Полужирный;Интервал 0 pt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2">
    <w:name w:val="Заголовок №1"/>
    <w:basedOn w:val="a0"/>
    <w:rsid w:val="000C4DF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6"/>
      <w:w w:val="100"/>
      <w:position w:val="0"/>
      <w:sz w:val="17"/>
      <w:szCs w:val="17"/>
      <w:u w:val="single"/>
      <w:lang w:val="ru-RU"/>
    </w:rPr>
  </w:style>
  <w:style w:type="character" w:customStyle="1" w:styleId="afc">
    <w:name w:val="Основной текст + Полужирный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0"/>
    <w:rsid w:val="000C4DF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0pt">
    <w:name w:val="Основной текст (2) + Интервал 0 pt"/>
    <w:basedOn w:val="21"/>
    <w:rsid w:val="000C4DF4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5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95pt0pt">
    <w:name w:val="Основной текст + 9;5 pt;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30pt">
    <w:name w:val="Основной текст (3) + 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sz w:val="19"/>
      <w:szCs w:val="19"/>
      <w:u w:val="none"/>
      <w:lang w:val="ru-RU"/>
    </w:rPr>
  </w:style>
  <w:style w:type="character" w:customStyle="1" w:styleId="3105pt0pt">
    <w:name w:val="Основной текст (3) + 10;5 pt;Не полужирный;Не 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"/>
      <w:w w:val="100"/>
      <w:position w:val="0"/>
      <w:sz w:val="21"/>
      <w:szCs w:val="21"/>
      <w:u w:val="none"/>
      <w:lang w:val="ru-RU"/>
    </w:rPr>
  </w:style>
  <w:style w:type="character" w:customStyle="1" w:styleId="0pt1">
    <w:name w:val="Основной текст + 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</w:rPr>
  </w:style>
  <w:style w:type="character" w:customStyle="1" w:styleId="afd">
    <w:name w:val="Основной текст_"/>
    <w:basedOn w:val="a0"/>
    <w:link w:val="13"/>
    <w:rsid w:val="000C4DF4"/>
    <w:rPr>
      <w:rFonts w:ascii="Bookman Old Style" w:eastAsia="Bookman Old Style" w:hAnsi="Bookman Old Style" w:cs="Bookman Old Style"/>
      <w:spacing w:val="7"/>
      <w:sz w:val="16"/>
      <w:szCs w:val="16"/>
      <w:shd w:val="clear" w:color="auto" w:fill="FFFFFF"/>
    </w:rPr>
  </w:style>
  <w:style w:type="paragraph" w:customStyle="1" w:styleId="13">
    <w:name w:val="Основной текст1"/>
    <w:basedOn w:val="a"/>
    <w:link w:val="afd"/>
    <w:rsid w:val="000C4DF4"/>
    <w:pPr>
      <w:widowControl w:val="0"/>
      <w:shd w:val="clear" w:color="auto" w:fill="FFFFFF"/>
      <w:spacing w:before="360" w:after="0" w:line="245" w:lineRule="exact"/>
      <w:ind w:hanging="320"/>
      <w:jc w:val="both"/>
    </w:pPr>
    <w:rPr>
      <w:rFonts w:ascii="Bookman Old Style" w:eastAsia="Bookman Old Style" w:hAnsi="Bookman Old Style" w:cs="Bookman Old Style"/>
      <w:spacing w:val="7"/>
      <w:sz w:val="16"/>
      <w:szCs w:val="16"/>
    </w:rPr>
  </w:style>
  <w:style w:type="character" w:customStyle="1" w:styleId="0pt2">
    <w:name w:val="Основной текст + Курсив;Интервал 0 pt"/>
    <w:basedOn w:val="afd"/>
    <w:rsid w:val="000C4DF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Corbel0pt">
    <w:name w:val="Основной текст + Corbel;Не полужирный;Курсив;Интервал 0 pt"/>
    <w:basedOn w:val="afd"/>
    <w:rsid w:val="000C4DF4"/>
    <w:rPr>
      <w:rFonts w:ascii="Corbel" w:eastAsia="Corbel" w:hAnsi="Corbel" w:cs="Corbel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CenturySchoolbook95pt0pt">
    <w:name w:val="Основной текст + Century Schoolbook;9;5 pt;Не полужирный;Интервал 0 pt"/>
    <w:basedOn w:val="afd"/>
    <w:rsid w:val="000C4DF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CenturySchoolbook95pt0pt150">
    <w:name w:val="Основной текст + Century Schoolbook;9;5 pt;Не полужирный;Курсив;Интервал 0 pt;Масштаб 150%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12"/>
      <w:w w:val="15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">
    <w:name w:val="Основной текст + Полужирный;Курсив;Интервал -1 pt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0">
    <w:name w:val="Основной текст + Интервал -1 pt"/>
    <w:basedOn w:val="afd"/>
    <w:rsid w:val="000C4DF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5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styleId="afe">
    <w:name w:val="Body Text Indent"/>
    <w:basedOn w:val="a"/>
    <w:link w:val="aff"/>
    <w:semiHidden/>
    <w:rsid w:val="000C4DF4"/>
    <w:pPr>
      <w:spacing w:after="0" w:line="240" w:lineRule="auto"/>
      <w:ind w:firstLine="468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">
    <w:name w:val="Основной текст с отступом Знак"/>
    <w:basedOn w:val="a0"/>
    <w:link w:val="afe"/>
    <w:semiHidden/>
    <w:rsid w:val="000C4D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">
    <w:name w:val="Основной текст4"/>
    <w:basedOn w:val="a"/>
    <w:rsid w:val="000C4DF4"/>
    <w:pPr>
      <w:widowControl w:val="0"/>
      <w:shd w:val="clear" w:color="auto" w:fill="FFFFFF"/>
      <w:spacing w:after="0" w:line="252" w:lineRule="exact"/>
      <w:ind w:hanging="340"/>
      <w:jc w:val="both"/>
    </w:pPr>
    <w:rPr>
      <w:rFonts w:ascii="Century Schoolbook" w:eastAsia="Century Schoolbook" w:hAnsi="Century Schoolbook" w:cs="Century Schoolbook"/>
    </w:rPr>
  </w:style>
  <w:style w:type="paragraph" w:customStyle="1" w:styleId="NR">
    <w:name w:val="NR"/>
    <w:basedOn w:val="a"/>
    <w:rsid w:val="000C4D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А_основной"/>
    <w:basedOn w:val="a"/>
    <w:link w:val="aff1"/>
    <w:qFormat/>
    <w:rsid w:val="000C4DF4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f1">
    <w:name w:val="А_основной Знак"/>
    <w:link w:val="aff0"/>
    <w:rsid w:val="000C4DF4"/>
    <w:rPr>
      <w:rFonts w:ascii="Times New Roman" w:eastAsia="Calibri" w:hAnsi="Times New Roman" w:cs="Times New Roman"/>
      <w:sz w:val="28"/>
      <w:szCs w:val="28"/>
    </w:rPr>
  </w:style>
  <w:style w:type="character" w:customStyle="1" w:styleId="aff2">
    <w:name w:val="Основной текст + Курсив"/>
    <w:rsid w:val="000C4DF4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7">
    <w:name w:val="Заголовок №7_"/>
    <w:link w:val="70"/>
    <w:rsid w:val="000C4DF4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70">
    <w:name w:val="Заголовок №7"/>
    <w:basedOn w:val="a"/>
    <w:link w:val="7"/>
    <w:rsid w:val="000C4DF4"/>
    <w:pPr>
      <w:widowControl w:val="0"/>
      <w:shd w:val="clear" w:color="auto" w:fill="FFFFFF"/>
      <w:spacing w:after="0" w:line="0" w:lineRule="atLeast"/>
      <w:ind w:hanging="620"/>
      <w:outlineLvl w:val="6"/>
    </w:pPr>
    <w:rPr>
      <w:rFonts w:ascii="Franklin Gothic Book" w:eastAsia="Franklin Gothic Book" w:hAnsi="Franklin Gothic Book" w:cs="Franklin Gothic Book"/>
      <w:sz w:val="23"/>
      <w:szCs w:val="23"/>
    </w:rPr>
  </w:style>
  <w:style w:type="numbering" w:customStyle="1" w:styleId="14">
    <w:name w:val="Нет списка1"/>
    <w:next w:val="a2"/>
    <w:uiPriority w:val="99"/>
    <w:semiHidden/>
    <w:unhideWhenUsed/>
    <w:rsid w:val="000C4DF4"/>
  </w:style>
  <w:style w:type="numbering" w:customStyle="1" w:styleId="25">
    <w:name w:val="Нет списка2"/>
    <w:next w:val="a2"/>
    <w:semiHidden/>
    <w:rsid w:val="000C4DF4"/>
  </w:style>
  <w:style w:type="table" w:customStyle="1" w:styleId="15">
    <w:name w:val="Сетка таблицы1"/>
    <w:basedOn w:val="a1"/>
    <w:next w:val="af2"/>
    <w:rsid w:val="000C4D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0C4D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69">
    <w:name w:val="c69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9">
    <w:name w:val="c49"/>
    <w:basedOn w:val="a0"/>
    <w:rsid w:val="000C4DF4"/>
  </w:style>
  <w:style w:type="character" w:customStyle="1" w:styleId="c11">
    <w:name w:val="c11"/>
    <w:basedOn w:val="a0"/>
    <w:rsid w:val="000C4DF4"/>
  </w:style>
  <w:style w:type="paragraph" w:customStyle="1" w:styleId="c70">
    <w:name w:val="c7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2">
    <w:name w:val="c18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0C4DF4"/>
  </w:style>
  <w:style w:type="paragraph" w:customStyle="1" w:styleId="c32">
    <w:name w:val="c3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0C4DF4"/>
  </w:style>
  <w:style w:type="paragraph" w:customStyle="1" w:styleId="c10">
    <w:name w:val="c1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0C4DF4"/>
  </w:style>
  <w:style w:type="paragraph" w:customStyle="1" w:styleId="c6">
    <w:name w:val="c6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C4DF4"/>
  </w:style>
  <w:style w:type="character" w:customStyle="1" w:styleId="c5">
    <w:name w:val="c5"/>
    <w:basedOn w:val="a0"/>
    <w:rsid w:val="000C4DF4"/>
  </w:style>
  <w:style w:type="paragraph" w:customStyle="1" w:styleId="c35">
    <w:name w:val="c35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82071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0"/>
    <w:link w:val="26"/>
    <w:rsid w:val="0082071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Placeholder Text"/>
    <w:basedOn w:val="a0"/>
    <w:uiPriority w:val="99"/>
    <w:semiHidden/>
    <w:rsid w:val="00AA2B88"/>
    <w:rPr>
      <w:color w:val="808080"/>
    </w:rPr>
  </w:style>
  <w:style w:type="character" w:customStyle="1" w:styleId="40">
    <w:name w:val="Основной текст (4)_"/>
    <w:link w:val="41"/>
    <w:rsid w:val="00063DD1"/>
    <w:rPr>
      <w:i/>
      <w:iCs/>
      <w:sz w:val="23"/>
      <w:szCs w:val="23"/>
      <w:shd w:val="clear" w:color="auto" w:fill="FFFFFF"/>
    </w:rPr>
  </w:style>
  <w:style w:type="character" w:customStyle="1" w:styleId="42">
    <w:name w:val="Основной текст (4) + Полужирный"/>
    <w:rsid w:val="00063DD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customStyle="1" w:styleId="41">
    <w:name w:val="Основной текст (4)"/>
    <w:basedOn w:val="a"/>
    <w:link w:val="40"/>
    <w:rsid w:val="00063DD1"/>
    <w:pPr>
      <w:widowControl w:val="0"/>
      <w:shd w:val="clear" w:color="auto" w:fill="FFFFFF"/>
      <w:spacing w:after="0" w:line="274" w:lineRule="exact"/>
      <w:jc w:val="both"/>
    </w:pPr>
    <w:rPr>
      <w:i/>
      <w:iCs/>
      <w:sz w:val="23"/>
      <w:szCs w:val="23"/>
    </w:rPr>
  </w:style>
  <w:style w:type="character" w:customStyle="1" w:styleId="5">
    <w:name w:val="Основной текст (5)_"/>
    <w:link w:val="50"/>
    <w:uiPriority w:val="99"/>
    <w:locked/>
    <w:rsid w:val="00353CE1"/>
    <w:rPr>
      <w:spacing w:val="4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353CE1"/>
    <w:pPr>
      <w:shd w:val="clear" w:color="auto" w:fill="FFFFFF"/>
      <w:spacing w:before="60" w:after="240" w:line="0" w:lineRule="atLeast"/>
    </w:pPr>
    <w:rPr>
      <w:spacing w:val="4"/>
      <w:sz w:val="17"/>
      <w:szCs w:val="17"/>
    </w:rPr>
  </w:style>
  <w:style w:type="paragraph" w:customStyle="1" w:styleId="ParagraphStyle">
    <w:name w:val="Paragraph Style"/>
    <w:rsid w:val="004A61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157"/>
  </w:style>
  <w:style w:type="paragraph" w:styleId="1">
    <w:name w:val="heading 1"/>
    <w:basedOn w:val="a"/>
    <w:next w:val="a"/>
    <w:link w:val="10"/>
    <w:qFormat/>
    <w:rsid w:val="000900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0900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90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90040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900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90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60">
    <w:name w:val="Заголовок 6 Знак"/>
    <w:basedOn w:val="a0"/>
    <w:link w:val="6"/>
    <w:rsid w:val="00090040"/>
    <w:rPr>
      <w:rFonts w:ascii="Times New Roman" w:eastAsia="Times New Roman" w:hAnsi="Times New Roman" w:cs="Times New Roman"/>
      <w:b/>
      <w:bCs/>
      <w:lang w:eastAsia="ru-RU"/>
    </w:rPr>
  </w:style>
  <w:style w:type="paragraph" w:styleId="a3">
    <w:name w:val="List Paragraph"/>
    <w:basedOn w:val="a"/>
    <w:uiPriority w:val="34"/>
    <w:qFormat/>
    <w:rsid w:val="00D15A91"/>
    <w:pPr>
      <w:ind w:left="720"/>
      <w:contextualSpacing/>
    </w:pPr>
  </w:style>
  <w:style w:type="paragraph" w:customStyle="1" w:styleId="Default">
    <w:name w:val="Default"/>
    <w:rsid w:val="00D15A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Normal (Web)"/>
    <w:basedOn w:val="a"/>
    <w:uiPriority w:val="99"/>
    <w:unhideWhenUsed/>
    <w:rsid w:val="002B10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B1069"/>
  </w:style>
  <w:style w:type="paragraph" w:styleId="a5">
    <w:name w:val="No Spacing"/>
    <w:link w:val="a6"/>
    <w:uiPriority w:val="1"/>
    <w:qFormat/>
    <w:rsid w:val="006C42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basedOn w:val="a0"/>
    <w:link w:val="a5"/>
    <w:uiPriority w:val="1"/>
    <w:rsid w:val="006C4203"/>
    <w:rPr>
      <w:rFonts w:ascii="Calibri" w:eastAsia="Times New Roman" w:hAnsi="Calibri" w:cs="Times New Roman"/>
    </w:rPr>
  </w:style>
  <w:style w:type="character" w:styleId="a7">
    <w:name w:val="footnote reference"/>
    <w:uiPriority w:val="99"/>
    <w:rsid w:val="00F36729"/>
    <w:rPr>
      <w:vertAlign w:val="superscript"/>
    </w:rPr>
  </w:style>
  <w:style w:type="paragraph" w:styleId="a8">
    <w:name w:val="footnote text"/>
    <w:aliases w:val="Знак6,F1"/>
    <w:basedOn w:val="a"/>
    <w:link w:val="a9"/>
    <w:uiPriority w:val="99"/>
    <w:rsid w:val="00F3672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сноски Знак"/>
    <w:aliases w:val="Знак6 Знак,F1 Знак"/>
    <w:basedOn w:val="a0"/>
    <w:link w:val="a8"/>
    <w:uiPriority w:val="99"/>
    <w:rsid w:val="00F367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36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36729"/>
    <w:rPr>
      <w:rFonts w:ascii="Tahoma" w:hAnsi="Tahoma" w:cs="Tahoma"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09004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0900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e">
    <w:name w:val="Emphasis"/>
    <w:basedOn w:val="a0"/>
    <w:qFormat/>
    <w:rsid w:val="00090040"/>
    <w:rPr>
      <w:i/>
      <w:iCs/>
    </w:rPr>
  </w:style>
  <w:style w:type="paragraph" w:styleId="af">
    <w:name w:val="Body Text"/>
    <w:basedOn w:val="a"/>
    <w:link w:val="af0"/>
    <w:rsid w:val="0009004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ой текст Знак"/>
    <w:basedOn w:val="a0"/>
    <w:link w:val="af"/>
    <w:rsid w:val="0009004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locked/>
    <w:rsid w:val="00090040"/>
    <w:rPr>
      <w:b/>
      <w:bCs/>
      <w:i/>
      <w:iCs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090040"/>
    <w:pPr>
      <w:shd w:val="clear" w:color="auto" w:fill="FFFFFF"/>
      <w:spacing w:after="0" w:line="230" w:lineRule="exact"/>
      <w:ind w:firstLine="280"/>
      <w:jc w:val="both"/>
    </w:pPr>
    <w:rPr>
      <w:b/>
      <w:bCs/>
      <w:i/>
      <w:iCs/>
      <w:sz w:val="23"/>
      <w:szCs w:val="23"/>
    </w:rPr>
  </w:style>
  <w:style w:type="character" w:styleId="af1">
    <w:name w:val="Strong"/>
    <w:basedOn w:val="a0"/>
    <w:uiPriority w:val="22"/>
    <w:qFormat/>
    <w:rsid w:val="00090040"/>
    <w:rPr>
      <w:b/>
      <w:bCs/>
    </w:rPr>
  </w:style>
  <w:style w:type="table" w:styleId="af2">
    <w:name w:val="Table Grid"/>
    <w:basedOn w:val="a1"/>
    <w:uiPriority w:val="59"/>
    <w:rsid w:val="000900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Без интервала1"/>
    <w:rsid w:val="0009004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3">
    <w:name w:val="Hyperlink"/>
    <w:rsid w:val="00090040"/>
    <w:rPr>
      <w:color w:val="0000FF"/>
      <w:u w:val="single"/>
    </w:rPr>
  </w:style>
  <w:style w:type="paragraph" w:styleId="af4">
    <w:name w:val="annotation text"/>
    <w:basedOn w:val="a"/>
    <w:link w:val="af5"/>
    <w:uiPriority w:val="99"/>
    <w:semiHidden/>
    <w:unhideWhenUsed/>
    <w:rsid w:val="0009004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090040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09004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090040"/>
    <w:rPr>
      <w:b/>
      <w:bCs/>
      <w:sz w:val="20"/>
      <w:szCs w:val="20"/>
    </w:rPr>
  </w:style>
  <w:style w:type="character" w:customStyle="1" w:styleId="af8">
    <w:name w:val="Верхний колонтитул Знак"/>
    <w:basedOn w:val="a0"/>
    <w:link w:val="af9"/>
    <w:uiPriority w:val="99"/>
    <w:semiHidden/>
    <w:rsid w:val="00090040"/>
  </w:style>
  <w:style w:type="paragraph" w:styleId="af9">
    <w:name w:val="header"/>
    <w:basedOn w:val="a"/>
    <w:link w:val="af8"/>
    <w:uiPriority w:val="99"/>
    <w:semiHidden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b"/>
    <w:uiPriority w:val="99"/>
    <w:rsid w:val="00090040"/>
  </w:style>
  <w:style w:type="paragraph" w:styleId="afb">
    <w:name w:val="footer"/>
    <w:basedOn w:val="a"/>
    <w:link w:val="afa"/>
    <w:uiPriority w:val="99"/>
    <w:unhideWhenUsed/>
    <w:rsid w:val="00090040"/>
    <w:pPr>
      <w:tabs>
        <w:tab w:val="center" w:pos="4677"/>
        <w:tab w:val="right" w:pos="9355"/>
      </w:tabs>
      <w:spacing w:after="0" w:line="240" w:lineRule="auto"/>
    </w:pPr>
  </w:style>
  <w:style w:type="paragraph" w:styleId="23">
    <w:name w:val="Body Text Indent 2"/>
    <w:basedOn w:val="a"/>
    <w:link w:val="24"/>
    <w:unhideWhenUsed/>
    <w:rsid w:val="0009004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090040"/>
  </w:style>
  <w:style w:type="character" w:customStyle="1" w:styleId="0pt">
    <w:name w:val="Основной текст + Полужирный;Интервал 0 pt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2">
    <w:name w:val="Заголовок №1"/>
    <w:basedOn w:val="a0"/>
    <w:rsid w:val="000C4DF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6"/>
      <w:w w:val="100"/>
      <w:position w:val="0"/>
      <w:sz w:val="17"/>
      <w:szCs w:val="17"/>
      <w:u w:val="single"/>
      <w:lang w:val="ru-RU"/>
    </w:rPr>
  </w:style>
  <w:style w:type="character" w:customStyle="1" w:styleId="afc">
    <w:name w:val="Основной текст + Полужирный"/>
    <w:basedOn w:val="a0"/>
    <w:rsid w:val="000C4D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0pt0">
    <w:name w:val="Основной текст + Интервал 0 pt"/>
    <w:basedOn w:val="a0"/>
    <w:rsid w:val="000C4DF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0pt">
    <w:name w:val="Основной текст (2) + Интервал 0 pt"/>
    <w:basedOn w:val="21"/>
    <w:rsid w:val="000C4DF4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5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95pt0pt">
    <w:name w:val="Основной текст + 9;5 pt;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30pt">
    <w:name w:val="Основной текст (3) + 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sz w:val="19"/>
      <w:szCs w:val="19"/>
      <w:u w:val="none"/>
      <w:lang w:val="ru-RU"/>
    </w:rPr>
  </w:style>
  <w:style w:type="character" w:customStyle="1" w:styleId="3105pt0pt">
    <w:name w:val="Основной текст (3) + 10;5 pt;Не полужирный;Не 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"/>
      <w:w w:val="100"/>
      <w:position w:val="0"/>
      <w:sz w:val="21"/>
      <w:szCs w:val="21"/>
      <w:u w:val="none"/>
      <w:lang w:val="ru-RU"/>
    </w:rPr>
  </w:style>
  <w:style w:type="character" w:customStyle="1" w:styleId="0pt1">
    <w:name w:val="Основной текст + Полужирный;Курсив;Интервал 0 pt"/>
    <w:basedOn w:val="a0"/>
    <w:rsid w:val="000C4DF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</w:rPr>
  </w:style>
  <w:style w:type="character" w:customStyle="1" w:styleId="afd">
    <w:name w:val="Основной текст_"/>
    <w:basedOn w:val="a0"/>
    <w:link w:val="13"/>
    <w:rsid w:val="000C4DF4"/>
    <w:rPr>
      <w:rFonts w:ascii="Bookman Old Style" w:eastAsia="Bookman Old Style" w:hAnsi="Bookman Old Style" w:cs="Bookman Old Style"/>
      <w:spacing w:val="7"/>
      <w:sz w:val="16"/>
      <w:szCs w:val="16"/>
      <w:shd w:val="clear" w:color="auto" w:fill="FFFFFF"/>
    </w:rPr>
  </w:style>
  <w:style w:type="paragraph" w:customStyle="1" w:styleId="13">
    <w:name w:val="Основной текст1"/>
    <w:basedOn w:val="a"/>
    <w:link w:val="afd"/>
    <w:rsid w:val="000C4DF4"/>
    <w:pPr>
      <w:widowControl w:val="0"/>
      <w:shd w:val="clear" w:color="auto" w:fill="FFFFFF"/>
      <w:spacing w:before="360" w:after="0" w:line="245" w:lineRule="exact"/>
      <w:ind w:hanging="320"/>
      <w:jc w:val="both"/>
    </w:pPr>
    <w:rPr>
      <w:rFonts w:ascii="Bookman Old Style" w:eastAsia="Bookman Old Style" w:hAnsi="Bookman Old Style" w:cs="Bookman Old Style"/>
      <w:spacing w:val="7"/>
      <w:sz w:val="16"/>
      <w:szCs w:val="16"/>
    </w:rPr>
  </w:style>
  <w:style w:type="character" w:customStyle="1" w:styleId="0pt2">
    <w:name w:val="Основной текст + Курсив;Интервал 0 pt"/>
    <w:basedOn w:val="afd"/>
    <w:rsid w:val="000C4DF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Corbel0pt">
    <w:name w:val="Основной текст + Corbel;Не полужирный;Курсив;Интервал 0 pt"/>
    <w:basedOn w:val="afd"/>
    <w:rsid w:val="000C4DF4"/>
    <w:rPr>
      <w:rFonts w:ascii="Corbel" w:eastAsia="Corbel" w:hAnsi="Corbel" w:cs="Corbel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CenturySchoolbook95pt0pt">
    <w:name w:val="Основной текст + Century Schoolbook;9;5 pt;Не полужирный;Интервал 0 pt"/>
    <w:basedOn w:val="afd"/>
    <w:rsid w:val="000C4DF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CenturySchoolbook95pt0pt150">
    <w:name w:val="Основной текст + Century Schoolbook;9;5 pt;Не полужирный;Курсив;Интервал 0 pt;Масштаб 150%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12"/>
      <w:w w:val="15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">
    <w:name w:val="Основной текст + Полужирный;Курсив;Интервал -1 pt"/>
    <w:basedOn w:val="afd"/>
    <w:rsid w:val="000C4DF4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-1pt0">
    <w:name w:val="Основной текст + Интервал -1 pt"/>
    <w:basedOn w:val="afd"/>
    <w:rsid w:val="000C4DF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5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styleId="afe">
    <w:name w:val="Body Text Indent"/>
    <w:basedOn w:val="a"/>
    <w:link w:val="aff"/>
    <w:semiHidden/>
    <w:rsid w:val="000C4DF4"/>
    <w:pPr>
      <w:spacing w:after="0" w:line="240" w:lineRule="auto"/>
      <w:ind w:firstLine="468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">
    <w:name w:val="Основной текст с отступом Знак"/>
    <w:basedOn w:val="a0"/>
    <w:link w:val="afe"/>
    <w:semiHidden/>
    <w:rsid w:val="000C4D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">
    <w:name w:val="Основной текст4"/>
    <w:basedOn w:val="a"/>
    <w:rsid w:val="000C4DF4"/>
    <w:pPr>
      <w:widowControl w:val="0"/>
      <w:shd w:val="clear" w:color="auto" w:fill="FFFFFF"/>
      <w:spacing w:after="0" w:line="252" w:lineRule="exact"/>
      <w:ind w:hanging="340"/>
      <w:jc w:val="both"/>
    </w:pPr>
    <w:rPr>
      <w:rFonts w:ascii="Century Schoolbook" w:eastAsia="Century Schoolbook" w:hAnsi="Century Schoolbook" w:cs="Century Schoolbook"/>
    </w:rPr>
  </w:style>
  <w:style w:type="paragraph" w:customStyle="1" w:styleId="NR">
    <w:name w:val="NR"/>
    <w:basedOn w:val="a"/>
    <w:rsid w:val="000C4D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А_основной"/>
    <w:basedOn w:val="a"/>
    <w:link w:val="aff1"/>
    <w:qFormat/>
    <w:rsid w:val="000C4DF4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ff1">
    <w:name w:val="А_основной Знак"/>
    <w:link w:val="aff0"/>
    <w:rsid w:val="000C4DF4"/>
    <w:rPr>
      <w:rFonts w:ascii="Times New Roman" w:eastAsia="Calibri" w:hAnsi="Times New Roman" w:cs="Times New Roman"/>
      <w:sz w:val="28"/>
      <w:szCs w:val="28"/>
    </w:rPr>
  </w:style>
  <w:style w:type="character" w:customStyle="1" w:styleId="aff2">
    <w:name w:val="Основной текст + Курсив"/>
    <w:rsid w:val="000C4DF4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7">
    <w:name w:val="Заголовок №7_"/>
    <w:link w:val="70"/>
    <w:rsid w:val="000C4DF4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70">
    <w:name w:val="Заголовок №7"/>
    <w:basedOn w:val="a"/>
    <w:link w:val="7"/>
    <w:rsid w:val="000C4DF4"/>
    <w:pPr>
      <w:widowControl w:val="0"/>
      <w:shd w:val="clear" w:color="auto" w:fill="FFFFFF"/>
      <w:spacing w:after="0" w:line="0" w:lineRule="atLeast"/>
      <w:ind w:hanging="620"/>
      <w:outlineLvl w:val="6"/>
    </w:pPr>
    <w:rPr>
      <w:rFonts w:ascii="Franklin Gothic Book" w:eastAsia="Franklin Gothic Book" w:hAnsi="Franklin Gothic Book" w:cs="Franklin Gothic Book"/>
      <w:sz w:val="23"/>
      <w:szCs w:val="23"/>
    </w:rPr>
  </w:style>
  <w:style w:type="numbering" w:customStyle="1" w:styleId="14">
    <w:name w:val="Нет списка1"/>
    <w:next w:val="a2"/>
    <w:uiPriority w:val="99"/>
    <w:semiHidden/>
    <w:unhideWhenUsed/>
    <w:rsid w:val="000C4DF4"/>
  </w:style>
  <w:style w:type="numbering" w:customStyle="1" w:styleId="25">
    <w:name w:val="Нет списка2"/>
    <w:next w:val="a2"/>
    <w:semiHidden/>
    <w:rsid w:val="000C4DF4"/>
  </w:style>
  <w:style w:type="table" w:customStyle="1" w:styleId="15">
    <w:name w:val="Сетка таблицы1"/>
    <w:basedOn w:val="a1"/>
    <w:next w:val="af2"/>
    <w:rsid w:val="000C4D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0C4D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69">
    <w:name w:val="c69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9">
    <w:name w:val="c49"/>
    <w:basedOn w:val="a0"/>
    <w:rsid w:val="000C4DF4"/>
  </w:style>
  <w:style w:type="character" w:customStyle="1" w:styleId="c11">
    <w:name w:val="c11"/>
    <w:basedOn w:val="a0"/>
    <w:rsid w:val="000C4DF4"/>
  </w:style>
  <w:style w:type="paragraph" w:customStyle="1" w:styleId="c70">
    <w:name w:val="c7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2">
    <w:name w:val="c18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0C4DF4"/>
  </w:style>
  <w:style w:type="paragraph" w:customStyle="1" w:styleId="c32">
    <w:name w:val="c32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0C4DF4"/>
  </w:style>
  <w:style w:type="paragraph" w:customStyle="1" w:styleId="c10">
    <w:name w:val="c10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0C4DF4"/>
  </w:style>
  <w:style w:type="paragraph" w:customStyle="1" w:styleId="c6">
    <w:name w:val="c6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C4DF4"/>
  </w:style>
  <w:style w:type="character" w:customStyle="1" w:styleId="c5">
    <w:name w:val="c5"/>
    <w:basedOn w:val="a0"/>
    <w:rsid w:val="000C4DF4"/>
  </w:style>
  <w:style w:type="paragraph" w:customStyle="1" w:styleId="c35">
    <w:name w:val="c35"/>
    <w:basedOn w:val="a"/>
    <w:rsid w:val="000C4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82071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0"/>
    <w:link w:val="26"/>
    <w:rsid w:val="0082071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Placeholder Text"/>
    <w:basedOn w:val="a0"/>
    <w:uiPriority w:val="99"/>
    <w:semiHidden/>
    <w:rsid w:val="00AA2B88"/>
    <w:rPr>
      <w:color w:val="808080"/>
    </w:rPr>
  </w:style>
  <w:style w:type="character" w:customStyle="1" w:styleId="40">
    <w:name w:val="Основной текст (4)_"/>
    <w:link w:val="41"/>
    <w:rsid w:val="00063DD1"/>
    <w:rPr>
      <w:i/>
      <w:iCs/>
      <w:sz w:val="23"/>
      <w:szCs w:val="23"/>
      <w:shd w:val="clear" w:color="auto" w:fill="FFFFFF"/>
    </w:rPr>
  </w:style>
  <w:style w:type="character" w:customStyle="1" w:styleId="42">
    <w:name w:val="Основной текст (4) + Полужирный"/>
    <w:rsid w:val="00063DD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customStyle="1" w:styleId="41">
    <w:name w:val="Основной текст (4)"/>
    <w:basedOn w:val="a"/>
    <w:link w:val="40"/>
    <w:rsid w:val="00063DD1"/>
    <w:pPr>
      <w:widowControl w:val="0"/>
      <w:shd w:val="clear" w:color="auto" w:fill="FFFFFF"/>
      <w:spacing w:after="0" w:line="274" w:lineRule="exact"/>
      <w:jc w:val="both"/>
    </w:pPr>
    <w:rPr>
      <w:i/>
      <w:iCs/>
      <w:sz w:val="23"/>
      <w:szCs w:val="23"/>
    </w:rPr>
  </w:style>
  <w:style w:type="character" w:customStyle="1" w:styleId="5">
    <w:name w:val="Основной текст (5)_"/>
    <w:link w:val="50"/>
    <w:uiPriority w:val="99"/>
    <w:locked/>
    <w:rsid w:val="00353CE1"/>
    <w:rPr>
      <w:spacing w:val="4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353CE1"/>
    <w:pPr>
      <w:shd w:val="clear" w:color="auto" w:fill="FFFFFF"/>
      <w:spacing w:before="60" w:after="240" w:line="0" w:lineRule="atLeast"/>
    </w:pPr>
    <w:rPr>
      <w:spacing w:val="4"/>
      <w:sz w:val="17"/>
      <w:szCs w:val="17"/>
    </w:rPr>
  </w:style>
  <w:style w:type="paragraph" w:customStyle="1" w:styleId="ParagraphStyle">
    <w:name w:val="Paragraph Style"/>
    <w:rsid w:val="004A61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91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7.wmf"/><Relationship Id="rId299" Type="http://schemas.openxmlformats.org/officeDocument/2006/relationships/image" Target="media/image183.wmf"/><Relationship Id="rId21" Type="http://schemas.openxmlformats.org/officeDocument/2006/relationships/image" Target="media/image13.png"/><Relationship Id="rId63" Type="http://schemas.openxmlformats.org/officeDocument/2006/relationships/image" Target="media/image50.wmf"/><Relationship Id="rId159" Type="http://schemas.openxmlformats.org/officeDocument/2006/relationships/image" Target="media/image98.wmf"/><Relationship Id="rId324" Type="http://schemas.openxmlformats.org/officeDocument/2006/relationships/oleObject" Target="embeddings/oleObject120.bin"/><Relationship Id="rId366" Type="http://schemas.openxmlformats.org/officeDocument/2006/relationships/oleObject" Target="embeddings/oleObject141.bin"/><Relationship Id="rId531" Type="http://schemas.openxmlformats.org/officeDocument/2006/relationships/oleObject" Target="embeddings/oleObject225.bin"/><Relationship Id="rId573" Type="http://schemas.openxmlformats.org/officeDocument/2006/relationships/image" Target="media/image318.wmf"/><Relationship Id="rId629" Type="http://schemas.openxmlformats.org/officeDocument/2006/relationships/image" Target="media/image353.wmf"/><Relationship Id="rId170" Type="http://schemas.openxmlformats.org/officeDocument/2006/relationships/oleObject" Target="embeddings/oleObject58.bin"/><Relationship Id="rId226" Type="http://schemas.openxmlformats.org/officeDocument/2006/relationships/oleObject" Target="embeddings/oleObject86.bin"/><Relationship Id="rId433" Type="http://schemas.openxmlformats.org/officeDocument/2006/relationships/image" Target="media/image250.wmf"/><Relationship Id="rId268" Type="http://schemas.openxmlformats.org/officeDocument/2006/relationships/image" Target="media/image155.emf"/><Relationship Id="rId475" Type="http://schemas.openxmlformats.org/officeDocument/2006/relationships/oleObject" Target="embeddings/oleObject196.bin"/><Relationship Id="rId640" Type="http://schemas.openxmlformats.org/officeDocument/2006/relationships/oleObject" Target="embeddings/oleObject274.bin"/><Relationship Id="rId32" Type="http://schemas.openxmlformats.org/officeDocument/2006/relationships/image" Target="media/image24.png"/><Relationship Id="rId74" Type="http://schemas.openxmlformats.org/officeDocument/2006/relationships/oleObject" Target="embeddings/oleObject10.bin"/><Relationship Id="rId128" Type="http://schemas.openxmlformats.org/officeDocument/2006/relationships/oleObject" Target="embeddings/oleObject37.bin"/><Relationship Id="rId335" Type="http://schemas.openxmlformats.org/officeDocument/2006/relationships/image" Target="media/image201.wmf"/><Relationship Id="rId377" Type="http://schemas.openxmlformats.org/officeDocument/2006/relationships/image" Target="media/image222.wmf"/><Relationship Id="rId500" Type="http://schemas.openxmlformats.org/officeDocument/2006/relationships/image" Target="media/image283.wmf"/><Relationship Id="rId542" Type="http://schemas.openxmlformats.org/officeDocument/2006/relationships/oleObject" Target="embeddings/oleObject231.bin"/><Relationship Id="rId584" Type="http://schemas.openxmlformats.org/officeDocument/2006/relationships/oleObject" Target="embeddings/oleObject252.bin"/><Relationship Id="rId5" Type="http://schemas.openxmlformats.org/officeDocument/2006/relationships/settings" Target="settings.xml"/><Relationship Id="rId181" Type="http://schemas.openxmlformats.org/officeDocument/2006/relationships/image" Target="media/image109.wmf"/><Relationship Id="rId237" Type="http://schemas.openxmlformats.org/officeDocument/2006/relationships/oleObject" Target="embeddings/oleObject92.bin"/><Relationship Id="rId402" Type="http://schemas.openxmlformats.org/officeDocument/2006/relationships/oleObject" Target="embeddings/oleObject159.bin"/><Relationship Id="rId279" Type="http://schemas.openxmlformats.org/officeDocument/2006/relationships/image" Target="media/image166.emf"/><Relationship Id="rId444" Type="http://schemas.openxmlformats.org/officeDocument/2006/relationships/image" Target="media/image255.wmf"/><Relationship Id="rId486" Type="http://schemas.openxmlformats.org/officeDocument/2006/relationships/image" Target="media/image276.wmf"/><Relationship Id="rId651" Type="http://schemas.openxmlformats.org/officeDocument/2006/relationships/oleObject" Target="embeddings/oleObject284.bin"/><Relationship Id="rId43" Type="http://schemas.openxmlformats.org/officeDocument/2006/relationships/image" Target="media/image35.png"/><Relationship Id="rId139" Type="http://schemas.openxmlformats.org/officeDocument/2006/relationships/image" Target="media/image88.wmf"/><Relationship Id="rId290" Type="http://schemas.openxmlformats.org/officeDocument/2006/relationships/image" Target="media/image177.emf"/><Relationship Id="rId304" Type="http://schemas.openxmlformats.org/officeDocument/2006/relationships/oleObject" Target="embeddings/oleObject110.bin"/><Relationship Id="rId346" Type="http://schemas.openxmlformats.org/officeDocument/2006/relationships/oleObject" Target="embeddings/oleObject131.bin"/><Relationship Id="rId388" Type="http://schemas.openxmlformats.org/officeDocument/2006/relationships/oleObject" Target="embeddings/oleObject152.bin"/><Relationship Id="rId511" Type="http://schemas.openxmlformats.org/officeDocument/2006/relationships/oleObject" Target="embeddings/oleObject214.bin"/><Relationship Id="rId553" Type="http://schemas.openxmlformats.org/officeDocument/2006/relationships/image" Target="media/image308.wmf"/><Relationship Id="rId609" Type="http://schemas.openxmlformats.org/officeDocument/2006/relationships/image" Target="media/image346.wmf"/><Relationship Id="rId85" Type="http://schemas.openxmlformats.org/officeDocument/2006/relationships/image" Target="media/image61.wmf"/><Relationship Id="rId150" Type="http://schemas.openxmlformats.org/officeDocument/2006/relationships/oleObject" Target="embeddings/oleObject48.bin"/><Relationship Id="rId192" Type="http://schemas.openxmlformats.org/officeDocument/2006/relationships/oleObject" Target="embeddings/oleObject69.bin"/><Relationship Id="rId206" Type="http://schemas.openxmlformats.org/officeDocument/2006/relationships/oleObject" Target="embeddings/oleObject76.bin"/><Relationship Id="rId413" Type="http://schemas.openxmlformats.org/officeDocument/2006/relationships/image" Target="media/image240.wmf"/><Relationship Id="rId595" Type="http://schemas.openxmlformats.org/officeDocument/2006/relationships/image" Target="media/image332.wmf"/><Relationship Id="rId248" Type="http://schemas.openxmlformats.org/officeDocument/2006/relationships/image" Target="media/image142.wmf"/><Relationship Id="rId455" Type="http://schemas.openxmlformats.org/officeDocument/2006/relationships/oleObject" Target="embeddings/oleObject186.bin"/><Relationship Id="rId497" Type="http://schemas.openxmlformats.org/officeDocument/2006/relationships/oleObject" Target="embeddings/oleObject207.bin"/><Relationship Id="rId620" Type="http://schemas.openxmlformats.org/officeDocument/2006/relationships/oleObject" Target="embeddings/oleObject262.bin"/><Relationship Id="rId662" Type="http://schemas.openxmlformats.org/officeDocument/2006/relationships/hyperlink" Target="http://www.pedsovet.ru" TargetMode="External"/><Relationship Id="rId12" Type="http://schemas.openxmlformats.org/officeDocument/2006/relationships/image" Target="media/image4.png"/><Relationship Id="rId108" Type="http://schemas.openxmlformats.org/officeDocument/2006/relationships/oleObject" Target="embeddings/oleObject27.bin"/><Relationship Id="rId315" Type="http://schemas.openxmlformats.org/officeDocument/2006/relationships/image" Target="media/image191.wmf"/><Relationship Id="rId357" Type="http://schemas.openxmlformats.org/officeDocument/2006/relationships/image" Target="media/image212.wmf"/><Relationship Id="rId522" Type="http://schemas.openxmlformats.org/officeDocument/2006/relationships/image" Target="media/image294.wmf"/><Relationship Id="rId54" Type="http://schemas.openxmlformats.org/officeDocument/2006/relationships/footer" Target="footer1.xml"/><Relationship Id="rId96" Type="http://schemas.openxmlformats.org/officeDocument/2006/relationships/oleObject" Target="embeddings/oleObject21.bin"/><Relationship Id="rId161" Type="http://schemas.openxmlformats.org/officeDocument/2006/relationships/image" Target="media/image99.wmf"/><Relationship Id="rId217" Type="http://schemas.openxmlformats.org/officeDocument/2006/relationships/image" Target="media/image127.wmf"/><Relationship Id="rId399" Type="http://schemas.openxmlformats.org/officeDocument/2006/relationships/image" Target="media/image233.wmf"/><Relationship Id="rId564" Type="http://schemas.openxmlformats.org/officeDocument/2006/relationships/oleObject" Target="embeddings/oleObject242.bin"/><Relationship Id="rId259" Type="http://schemas.openxmlformats.org/officeDocument/2006/relationships/oleObject" Target="embeddings/oleObject103.bin"/><Relationship Id="rId424" Type="http://schemas.openxmlformats.org/officeDocument/2006/relationships/oleObject" Target="embeddings/oleObject170.bin"/><Relationship Id="rId466" Type="http://schemas.openxmlformats.org/officeDocument/2006/relationships/image" Target="media/image266.wmf"/><Relationship Id="rId631" Type="http://schemas.openxmlformats.org/officeDocument/2006/relationships/image" Target="media/image354.wmf"/><Relationship Id="rId23" Type="http://schemas.openxmlformats.org/officeDocument/2006/relationships/image" Target="media/image15.png"/><Relationship Id="rId119" Type="http://schemas.openxmlformats.org/officeDocument/2006/relationships/image" Target="media/image78.wmf"/><Relationship Id="rId270" Type="http://schemas.openxmlformats.org/officeDocument/2006/relationships/image" Target="media/image157.emf"/><Relationship Id="rId326" Type="http://schemas.openxmlformats.org/officeDocument/2006/relationships/oleObject" Target="embeddings/oleObject121.bin"/><Relationship Id="rId533" Type="http://schemas.openxmlformats.org/officeDocument/2006/relationships/image" Target="media/image298.wmf"/><Relationship Id="rId65" Type="http://schemas.openxmlformats.org/officeDocument/2006/relationships/image" Target="media/image51.wmf"/><Relationship Id="rId130" Type="http://schemas.openxmlformats.org/officeDocument/2006/relationships/oleObject" Target="embeddings/oleObject38.bin"/><Relationship Id="rId368" Type="http://schemas.openxmlformats.org/officeDocument/2006/relationships/oleObject" Target="embeddings/oleObject142.bin"/><Relationship Id="rId575" Type="http://schemas.openxmlformats.org/officeDocument/2006/relationships/image" Target="media/image319.wmf"/><Relationship Id="rId172" Type="http://schemas.openxmlformats.org/officeDocument/2006/relationships/oleObject" Target="embeddings/oleObject59.bin"/><Relationship Id="rId228" Type="http://schemas.openxmlformats.org/officeDocument/2006/relationships/oleObject" Target="embeddings/oleObject87.bin"/><Relationship Id="rId435" Type="http://schemas.openxmlformats.org/officeDocument/2006/relationships/oleObject" Target="embeddings/oleObject176.bin"/><Relationship Id="rId477" Type="http://schemas.openxmlformats.org/officeDocument/2006/relationships/oleObject" Target="embeddings/oleObject197.bin"/><Relationship Id="rId600" Type="http://schemas.openxmlformats.org/officeDocument/2006/relationships/image" Target="media/image337.wmf"/><Relationship Id="rId642" Type="http://schemas.openxmlformats.org/officeDocument/2006/relationships/oleObject" Target="embeddings/oleObject275.bin"/><Relationship Id="rId281" Type="http://schemas.openxmlformats.org/officeDocument/2006/relationships/image" Target="media/image168.emf"/><Relationship Id="rId337" Type="http://schemas.openxmlformats.org/officeDocument/2006/relationships/image" Target="media/image202.wmf"/><Relationship Id="rId502" Type="http://schemas.openxmlformats.org/officeDocument/2006/relationships/image" Target="media/image284.wmf"/><Relationship Id="rId34" Type="http://schemas.openxmlformats.org/officeDocument/2006/relationships/image" Target="media/image26.png"/><Relationship Id="rId76" Type="http://schemas.openxmlformats.org/officeDocument/2006/relationships/oleObject" Target="embeddings/oleObject11.bin"/><Relationship Id="rId141" Type="http://schemas.openxmlformats.org/officeDocument/2006/relationships/image" Target="media/image89.wmf"/><Relationship Id="rId379" Type="http://schemas.openxmlformats.org/officeDocument/2006/relationships/image" Target="media/image223.wmf"/><Relationship Id="rId544" Type="http://schemas.openxmlformats.org/officeDocument/2006/relationships/oleObject" Target="embeddings/oleObject232.bin"/><Relationship Id="rId586" Type="http://schemas.openxmlformats.org/officeDocument/2006/relationships/oleObject" Target="embeddings/oleObject253.bin"/><Relationship Id="rId7" Type="http://schemas.openxmlformats.org/officeDocument/2006/relationships/footnotes" Target="footnotes.xml"/><Relationship Id="rId183" Type="http://schemas.openxmlformats.org/officeDocument/2006/relationships/image" Target="media/image110.wmf"/><Relationship Id="rId239" Type="http://schemas.openxmlformats.org/officeDocument/2006/relationships/oleObject" Target="embeddings/oleObject93.bin"/><Relationship Id="rId390" Type="http://schemas.openxmlformats.org/officeDocument/2006/relationships/oleObject" Target="embeddings/oleObject153.bin"/><Relationship Id="rId404" Type="http://schemas.openxmlformats.org/officeDocument/2006/relationships/oleObject" Target="embeddings/oleObject160.bin"/><Relationship Id="rId446" Type="http://schemas.openxmlformats.org/officeDocument/2006/relationships/image" Target="media/image256.wmf"/><Relationship Id="rId611" Type="http://schemas.openxmlformats.org/officeDocument/2006/relationships/oleObject" Target="embeddings/oleObject256.bin"/><Relationship Id="rId653" Type="http://schemas.openxmlformats.org/officeDocument/2006/relationships/image" Target="media/image359.wmf"/><Relationship Id="rId250" Type="http://schemas.openxmlformats.org/officeDocument/2006/relationships/image" Target="media/image143.wmf"/><Relationship Id="rId292" Type="http://schemas.openxmlformats.org/officeDocument/2006/relationships/image" Target="media/image179.emf"/><Relationship Id="rId306" Type="http://schemas.openxmlformats.org/officeDocument/2006/relationships/oleObject" Target="embeddings/oleObject111.bin"/><Relationship Id="rId488" Type="http://schemas.openxmlformats.org/officeDocument/2006/relationships/image" Target="media/image277.wmf"/><Relationship Id="rId45" Type="http://schemas.openxmlformats.org/officeDocument/2006/relationships/image" Target="media/image37.png"/><Relationship Id="rId87" Type="http://schemas.openxmlformats.org/officeDocument/2006/relationships/image" Target="media/image62.wmf"/><Relationship Id="rId110" Type="http://schemas.openxmlformats.org/officeDocument/2006/relationships/oleObject" Target="embeddings/oleObject28.bin"/><Relationship Id="rId348" Type="http://schemas.openxmlformats.org/officeDocument/2006/relationships/oleObject" Target="embeddings/oleObject132.bin"/><Relationship Id="rId513" Type="http://schemas.openxmlformats.org/officeDocument/2006/relationships/oleObject" Target="embeddings/oleObject215.bin"/><Relationship Id="rId555" Type="http://schemas.openxmlformats.org/officeDocument/2006/relationships/image" Target="media/image309.wmf"/><Relationship Id="rId597" Type="http://schemas.openxmlformats.org/officeDocument/2006/relationships/image" Target="media/image334.wmf"/><Relationship Id="rId152" Type="http://schemas.openxmlformats.org/officeDocument/2006/relationships/oleObject" Target="embeddings/oleObject49.bin"/><Relationship Id="rId194" Type="http://schemas.openxmlformats.org/officeDocument/2006/relationships/oleObject" Target="embeddings/oleObject70.bin"/><Relationship Id="rId208" Type="http://schemas.openxmlformats.org/officeDocument/2006/relationships/oleObject" Target="embeddings/oleObject77.bin"/><Relationship Id="rId415" Type="http://schemas.openxmlformats.org/officeDocument/2006/relationships/image" Target="media/image241.wmf"/><Relationship Id="rId457" Type="http://schemas.openxmlformats.org/officeDocument/2006/relationships/oleObject" Target="embeddings/oleObject187.bin"/><Relationship Id="rId622" Type="http://schemas.openxmlformats.org/officeDocument/2006/relationships/oleObject" Target="embeddings/oleObject263.bin"/><Relationship Id="rId261" Type="http://schemas.openxmlformats.org/officeDocument/2006/relationships/oleObject" Target="embeddings/oleObject104.bin"/><Relationship Id="rId499" Type="http://schemas.openxmlformats.org/officeDocument/2006/relationships/oleObject" Target="embeddings/oleObject208.bin"/><Relationship Id="rId664" Type="http://schemas.openxmlformats.org/officeDocument/2006/relationships/oleObject" Target="embeddings/oleObject287.bin"/><Relationship Id="rId14" Type="http://schemas.openxmlformats.org/officeDocument/2006/relationships/image" Target="media/image6.png"/><Relationship Id="rId56" Type="http://schemas.openxmlformats.org/officeDocument/2006/relationships/oleObject" Target="embeddings/oleObject1.bin"/><Relationship Id="rId317" Type="http://schemas.openxmlformats.org/officeDocument/2006/relationships/image" Target="media/image192.wmf"/><Relationship Id="rId359" Type="http://schemas.openxmlformats.org/officeDocument/2006/relationships/image" Target="media/image213.wmf"/><Relationship Id="rId524" Type="http://schemas.openxmlformats.org/officeDocument/2006/relationships/image" Target="media/image295.wmf"/><Relationship Id="rId566" Type="http://schemas.openxmlformats.org/officeDocument/2006/relationships/oleObject" Target="embeddings/oleObject243.bin"/><Relationship Id="rId98" Type="http://schemas.openxmlformats.org/officeDocument/2006/relationships/oleObject" Target="embeddings/oleObject22.bin"/><Relationship Id="rId121" Type="http://schemas.openxmlformats.org/officeDocument/2006/relationships/image" Target="media/image79.wmf"/><Relationship Id="rId163" Type="http://schemas.openxmlformats.org/officeDocument/2006/relationships/image" Target="media/image100.wmf"/><Relationship Id="rId219" Type="http://schemas.openxmlformats.org/officeDocument/2006/relationships/image" Target="media/image128.wmf"/><Relationship Id="rId370" Type="http://schemas.openxmlformats.org/officeDocument/2006/relationships/oleObject" Target="embeddings/oleObject143.bin"/><Relationship Id="rId426" Type="http://schemas.openxmlformats.org/officeDocument/2006/relationships/oleObject" Target="embeddings/oleObject171.bin"/><Relationship Id="rId633" Type="http://schemas.openxmlformats.org/officeDocument/2006/relationships/oleObject" Target="embeddings/oleObject270.bin"/><Relationship Id="rId230" Type="http://schemas.openxmlformats.org/officeDocument/2006/relationships/image" Target="media/image133.wmf"/><Relationship Id="rId468" Type="http://schemas.openxmlformats.org/officeDocument/2006/relationships/image" Target="media/image267.wmf"/><Relationship Id="rId25" Type="http://schemas.openxmlformats.org/officeDocument/2006/relationships/image" Target="media/image17.png"/><Relationship Id="rId67" Type="http://schemas.openxmlformats.org/officeDocument/2006/relationships/image" Target="media/image52.wmf"/><Relationship Id="rId272" Type="http://schemas.openxmlformats.org/officeDocument/2006/relationships/image" Target="media/image159.emf"/><Relationship Id="rId328" Type="http://schemas.openxmlformats.org/officeDocument/2006/relationships/oleObject" Target="embeddings/oleObject122.bin"/><Relationship Id="rId535" Type="http://schemas.openxmlformats.org/officeDocument/2006/relationships/image" Target="media/image299.wmf"/><Relationship Id="rId577" Type="http://schemas.openxmlformats.org/officeDocument/2006/relationships/image" Target="media/image320.wmf"/><Relationship Id="rId132" Type="http://schemas.openxmlformats.org/officeDocument/2006/relationships/oleObject" Target="embeddings/oleObject39.bin"/><Relationship Id="rId174" Type="http://schemas.openxmlformats.org/officeDocument/2006/relationships/oleObject" Target="embeddings/oleObject60.bin"/><Relationship Id="rId381" Type="http://schemas.openxmlformats.org/officeDocument/2006/relationships/image" Target="media/image224.wmf"/><Relationship Id="rId602" Type="http://schemas.openxmlformats.org/officeDocument/2006/relationships/image" Target="media/image339.wmf"/><Relationship Id="rId241" Type="http://schemas.openxmlformats.org/officeDocument/2006/relationships/oleObject" Target="embeddings/oleObject94.bin"/><Relationship Id="rId437" Type="http://schemas.openxmlformats.org/officeDocument/2006/relationships/oleObject" Target="embeddings/oleObject177.bin"/><Relationship Id="rId479" Type="http://schemas.openxmlformats.org/officeDocument/2006/relationships/oleObject" Target="embeddings/oleObject198.bin"/><Relationship Id="rId644" Type="http://schemas.openxmlformats.org/officeDocument/2006/relationships/oleObject" Target="embeddings/oleObject277.bin"/><Relationship Id="rId36" Type="http://schemas.openxmlformats.org/officeDocument/2006/relationships/image" Target="media/image28.png"/><Relationship Id="rId283" Type="http://schemas.openxmlformats.org/officeDocument/2006/relationships/image" Target="media/image170.emf"/><Relationship Id="rId339" Type="http://schemas.openxmlformats.org/officeDocument/2006/relationships/image" Target="media/image203.wmf"/><Relationship Id="rId490" Type="http://schemas.openxmlformats.org/officeDocument/2006/relationships/image" Target="media/image278.wmf"/><Relationship Id="rId504" Type="http://schemas.openxmlformats.org/officeDocument/2006/relationships/image" Target="media/image285.wmf"/><Relationship Id="rId546" Type="http://schemas.openxmlformats.org/officeDocument/2006/relationships/oleObject" Target="embeddings/oleObject233.bin"/><Relationship Id="rId78" Type="http://schemas.openxmlformats.org/officeDocument/2006/relationships/oleObject" Target="embeddings/oleObject12.bin"/><Relationship Id="rId101" Type="http://schemas.openxmlformats.org/officeDocument/2006/relationships/image" Target="media/image69.wmf"/><Relationship Id="rId143" Type="http://schemas.openxmlformats.org/officeDocument/2006/relationships/image" Target="media/image90.wmf"/><Relationship Id="rId185" Type="http://schemas.openxmlformats.org/officeDocument/2006/relationships/image" Target="media/image111.wmf"/><Relationship Id="rId350" Type="http://schemas.openxmlformats.org/officeDocument/2006/relationships/oleObject" Target="embeddings/oleObject133.bin"/><Relationship Id="rId406" Type="http://schemas.openxmlformats.org/officeDocument/2006/relationships/oleObject" Target="embeddings/oleObject161.bin"/><Relationship Id="rId588" Type="http://schemas.openxmlformats.org/officeDocument/2006/relationships/image" Target="media/image325.wmf"/><Relationship Id="rId9" Type="http://schemas.openxmlformats.org/officeDocument/2006/relationships/image" Target="media/image1.png"/><Relationship Id="rId210" Type="http://schemas.openxmlformats.org/officeDocument/2006/relationships/oleObject" Target="embeddings/oleObject78.bin"/><Relationship Id="rId392" Type="http://schemas.openxmlformats.org/officeDocument/2006/relationships/oleObject" Target="embeddings/oleObject154.bin"/><Relationship Id="rId448" Type="http://schemas.openxmlformats.org/officeDocument/2006/relationships/image" Target="media/image257.wmf"/><Relationship Id="rId613" Type="http://schemas.openxmlformats.org/officeDocument/2006/relationships/oleObject" Target="embeddings/oleObject258.bin"/><Relationship Id="rId655" Type="http://schemas.openxmlformats.org/officeDocument/2006/relationships/hyperlink" Target="http://www.uchportal.ru/load/131-1-0-4040" TargetMode="External"/><Relationship Id="rId252" Type="http://schemas.openxmlformats.org/officeDocument/2006/relationships/image" Target="media/image144.wmf"/><Relationship Id="rId294" Type="http://schemas.openxmlformats.org/officeDocument/2006/relationships/oleObject" Target="embeddings/oleObject105.bin"/><Relationship Id="rId308" Type="http://schemas.openxmlformats.org/officeDocument/2006/relationships/oleObject" Target="embeddings/oleObject112.bin"/><Relationship Id="rId515" Type="http://schemas.openxmlformats.org/officeDocument/2006/relationships/oleObject" Target="embeddings/oleObject216.bin"/><Relationship Id="rId47" Type="http://schemas.openxmlformats.org/officeDocument/2006/relationships/image" Target="media/image39.png"/><Relationship Id="rId89" Type="http://schemas.openxmlformats.org/officeDocument/2006/relationships/image" Target="media/image63.wmf"/><Relationship Id="rId112" Type="http://schemas.openxmlformats.org/officeDocument/2006/relationships/oleObject" Target="embeddings/oleObject29.bin"/><Relationship Id="rId154" Type="http://schemas.openxmlformats.org/officeDocument/2006/relationships/oleObject" Target="embeddings/oleObject50.bin"/><Relationship Id="rId361" Type="http://schemas.openxmlformats.org/officeDocument/2006/relationships/image" Target="media/image214.wmf"/><Relationship Id="rId557" Type="http://schemas.openxmlformats.org/officeDocument/2006/relationships/image" Target="media/image310.wmf"/><Relationship Id="rId599" Type="http://schemas.openxmlformats.org/officeDocument/2006/relationships/image" Target="media/image336.wmf"/><Relationship Id="rId196" Type="http://schemas.openxmlformats.org/officeDocument/2006/relationships/oleObject" Target="embeddings/oleObject71.bin"/><Relationship Id="rId417" Type="http://schemas.openxmlformats.org/officeDocument/2006/relationships/image" Target="media/image242.wmf"/><Relationship Id="rId459" Type="http://schemas.openxmlformats.org/officeDocument/2006/relationships/oleObject" Target="embeddings/oleObject188.bin"/><Relationship Id="rId624" Type="http://schemas.openxmlformats.org/officeDocument/2006/relationships/oleObject" Target="embeddings/oleObject264.bin"/><Relationship Id="rId666" Type="http://schemas.openxmlformats.org/officeDocument/2006/relationships/oleObject" Target="embeddings/oleObject288.bin"/><Relationship Id="rId16" Type="http://schemas.openxmlformats.org/officeDocument/2006/relationships/image" Target="media/image8.png"/><Relationship Id="rId221" Type="http://schemas.openxmlformats.org/officeDocument/2006/relationships/image" Target="media/image129.wmf"/><Relationship Id="rId263" Type="http://schemas.openxmlformats.org/officeDocument/2006/relationships/image" Target="media/image150.emf"/><Relationship Id="rId319" Type="http://schemas.openxmlformats.org/officeDocument/2006/relationships/image" Target="media/image193.wmf"/><Relationship Id="rId470" Type="http://schemas.openxmlformats.org/officeDocument/2006/relationships/image" Target="media/image268.wmf"/><Relationship Id="rId526" Type="http://schemas.openxmlformats.org/officeDocument/2006/relationships/image" Target="media/image296.wmf"/><Relationship Id="rId58" Type="http://schemas.openxmlformats.org/officeDocument/2006/relationships/oleObject" Target="embeddings/oleObject2.bin"/><Relationship Id="rId123" Type="http://schemas.openxmlformats.org/officeDocument/2006/relationships/image" Target="media/image80.wmf"/><Relationship Id="rId330" Type="http://schemas.openxmlformats.org/officeDocument/2006/relationships/oleObject" Target="embeddings/oleObject123.bin"/><Relationship Id="rId568" Type="http://schemas.openxmlformats.org/officeDocument/2006/relationships/oleObject" Target="embeddings/oleObject244.bin"/><Relationship Id="rId165" Type="http://schemas.openxmlformats.org/officeDocument/2006/relationships/image" Target="media/image101.wmf"/><Relationship Id="rId372" Type="http://schemas.openxmlformats.org/officeDocument/2006/relationships/oleObject" Target="embeddings/oleObject144.bin"/><Relationship Id="rId428" Type="http://schemas.openxmlformats.org/officeDocument/2006/relationships/oleObject" Target="embeddings/oleObject172.bin"/><Relationship Id="rId635" Type="http://schemas.openxmlformats.org/officeDocument/2006/relationships/image" Target="media/image355.wmf"/><Relationship Id="rId232" Type="http://schemas.openxmlformats.org/officeDocument/2006/relationships/image" Target="media/image134.wmf"/><Relationship Id="rId274" Type="http://schemas.openxmlformats.org/officeDocument/2006/relationships/image" Target="media/image161.emf"/><Relationship Id="rId481" Type="http://schemas.openxmlformats.org/officeDocument/2006/relationships/oleObject" Target="embeddings/oleObject199.bin"/><Relationship Id="rId27" Type="http://schemas.openxmlformats.org/officeDocument/2006/relationships/image" Target="media/image19.png"/><Relationship Id="rId69" Type="http://schemas.openxmlformats.org/officeDocument/2006/relationships/image" Target="media/image53.wmf"/><Relationship Id="rId134" Type="http://schemas.openxmlformats.org/officeDocument/2006/relationships/oleObject" Target="embeddings/oleObject40.bin"/><Relationship Id="rId537" Type="http://schemas.openxmlformats.org/officeDocument/2006/relationships/image" Target="media/image300.wmf"/><Relationship Id="rId579" Type="http://schemas.openxmlformats.org/officeDocument/2006/relationships/image" Target="media/image321.wmf"/><Relationship Id="rId80" Type="http://schemas.openxmlformats.org/officeDocument/2006/relationships/oleObject" Target="embeddings/oleObject13.bin"/><Relationship Id="rId176" Type="http://schemas.openxmlformats.org/officeDocument/2006/relationships/oleObject" Target="embeddings/oleObject61.bin"/><Relationship Id="rId341" Type="http://schemas.openxmlformats.org/officeDocument/2006/relationships/image" Target="media/image204.wmf"/><Relationship Id="rId383" Type="http://schemas.openxmlformats.org/officeDocument/2006/relationships/image" Target="media/image225.wmf"/><Relationship Id="rId439" Type="http://schemas.openxmlformats.org/officeDocument/2006/relationships/oleObject" Target="embeddings/oleObject178.bin"/><Relationship Id="rId590" Type="http://schemas.openxmlformats.org/officeDocument/2006/relationships/image" Target="media/image327.wmf"/><Relationship Id="rId604" Type="http://schemas.openxmlformats.org/officeDocument/2006/relationships/image" Target="media/image341.wmf"/><Relationship Id="rId646" Type="http://schemas.openxmlformats.org/officeDocument/2006/relationships/oleObject" Target="embeddings/oleObject279.bin"/><Relationship Id="rId201" Type="http://schemas.openxmlformats.org/officeDocument/2006/relationships/image" Target="media/image119.wmf"/><Relationship Id="rId243" Type="http://schemas.openxmlformats.org/officeDocument/2006/relationships/oleObject" Target="embeddings/oleObject95.bin"/><Relationship Id="rId285" Type="http://schemas.openxmlformats.org/officeDocument/2006/relationships/image" Target="media/image172.emf"/><Relationship Id="rId450" Type="http://schemas.openxmlformats.org/officeDocument/2006/relationships/image" Target="media/image258.wmf"/><Relationship Id="rId506" Type="http://schemas.openxmlformats.org/officeDocument/2006/relationships/image" Target="media/image286.wmf"/><Relationship Id="rId38" Type="http://schemas.openxmlformats.org/officeDocument/2006/relationships/image" Target="media/image30.png"/><Relationship Id="rId103" Type="http://schemas.openxmlformats.org/officeDocument/2006/relationships/image" Target="media/image70.wmf"/><Relationship Id="rId310" Type="http://schemas.openxmlformats.org/officeDocument/2006/relationships/oleObject" Target="embeddings/oleObject113.bin"/><Relationship Id="rId492" Type="http://schemas.openxmlformats.org/officeDocument/2006/relationships/image" Target="media/image279.wmf"/><Relationship Id="rId548" Type="http://schemas.openxmlformats.org/officeDocument/2006/relationships/oleObject" Target="embeddings/oleObject234.bin"/><Relationship Id="rId91" Type="http://schemas.openxmlformats.org/officeDocument/2006/relationships/image" Target="media/image64.wmf"/><Relationship Id="rId145" Type="http://schemas.openxmlformats.org/officeDocument/2006/relationships/image" Target="media/image91.wmf"/><Relationship Id="rId187" Type="http://schemas.openxmlformats.org/officeDocument/2006/relationships/image" Target="media/image112.wmf"/><Relationship Id="rId352" Type="http://schemas.openxmlformats.org/officeDocument/2006/relationships/oleObject" Target="embeddings/oleObject134.bin"/><Relationship Id="rId394" Type="http://schemas.openxmlformats.org/officeDocument/2006/relationships/oleObject" Target="embeddings/oleObject155.bin"/><Relationship Id="rId408" Type="http://schemas.openxmlformats.org/officeDocument/2006/relationships/oleObject" Target="embeddings/oleObject162.bin"/><Relationship Id="rId615" Type="http://schemas.openxmlformats.org/officeDocument/2006/relationships/image" Target="media/image347.wmf"/><Relationship Id="rId212" Type="http://schemas.openxmlformats.org/officeDocument/2006/relationships/oleObject" Target="embeddings/oleObject79.bin"/><Relationship Id="rId254" Type="http://schemas.openxmlformats.org/officeDocument/2006/relationships/image" Target="media/image145.wmf"/><Relationship Id="rId657" Type="http://schemas.openxmlformats.org/officeDocument/2006/relationships/hyperlink" Target="http://www.festival.1sepember.ru" TargetMode="External"/><Relationship Id="rId49" Type="http://schemas.openxmlformats.org/officeDocument/2006/relationships/image" Target="media/image41.png"/><Relationship Id="rId114" Type="http://schemas.openxmlformats.org/officeDocument/2006/relationships/oleObject" Target="embeddings/oleObject30.bin"/><Relationship Id="rId296" Type="http://schemas.openxmlformats.org/officeDocument/2006/relationships/oleObject" Target="embeddings/oleObject106.bin"/><Relationship Id="rId461" Type="http://schemas.openxmlformats.org/officeDocument/2006/relationships/oleObject" Target="embeddings/oleObject189.bin"/><Relationship Id="rId517" Type="http://schemas.openxmlformats.org/officeDocument/2006/relationships/image" Target="media/image292.png"/><Relationship Id="rId559" Type="http://schemas.openxmlformats.org/officeDocument/2006/relationships/image" Target="media/image311.wmf"/><Relationship Id="rId60" Type="http://schemas.openxmlformats.org/officeDocument/2006/relationships/oleObject" Target="embeddings/oleObject3.bin"/><Relationship Id="rId156" Type="http://schemas.openxmlformats.org/officeDocument/2006/relationships/oleObject" Target="embeddings/oleObject51.bin"/><Relationship Id="rId198" Type="http://schemas.openxmlformats.org/officeDocument/2006/relationships/oleObject" Target="embeddings/oleObject72.bin"/><Relationship Id="rId321" Type="http://schemas.openxmlformats.org/officeDocument/2006/relationships/image" Target="media/image194.wmf"/><Relationship Id="rId363" Type="http://schemas.openxmlformats.org/officeDocument/2006/relationships/image" Target="media/image215.wmf"/><Relationship Id="rId419" Type="http://schemas.openxmlformats.org/officeDocument/2006/relationships/image" Target="media/image243.wmf"/><Relationship Id="rId570" Type="http://schemas.openxmlformats.org/officeDocument/2006/relationships/oleObject" Target="embeddings/oleObject245.bin"/><Relationship Id="rId626" Type="http://schemas.openxmlformats.org/officeDocument/2006/relationships/oleObject" Target="embeddings/oleObject266.bin"/><Relationship Id="rId223" Type="http://schemas.openxmlformats.org/officeDocument/2006/relationships/image" Target="media/image130.wmf"/><Relationship Id="rId430" Type="http://schemas.openxmlformats.org/officeDocument/2006/relationships/oleObject" Target="embeddings/oleObject173.bin"/><Relationship Id="rId668" Type="http://schemas.openxmlformats.org/officeDocument/2006/relationships/oleObject" Target="embeddings/oleObject289.bin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265" Type="http://schemas.openxmlformats.org/officeDocument/2006/relationships/image" Target="media/image152.emf"/><Relationship Id="rId286" Type="http://schemas.openxmlformats.org/officeDocument/2006/relationships/image" Target="media/image173.emf"/><Relationship Id="rId451" Type="http://schemas.openxmlformats.org/officeDocument/2006/relationships/oleObject" Target="embeddings/oleObject184.bin"/><Relationship Id="rId472" Type="http://schemas.openxmlformats.org/officeDocument/2006/relationships/image" Target="media/image269.wmf"/><Relationship Id="rId493" Type="http://schemas.openxmlformats.org/officeDocument/2006/relationships/oleObject" Target="embeddings/oleObject205.bin"/><Relationship Id="rId507" Type="http://schemas.openxmlformats.org/officeDocument/2006/relationships/oleObject" Target="embeddings/oleObject212.bin"/><Relationship Id="rId528" Type="http://schemas.openxmlformats.org/officeDocument/2006/relationships/image" Target="media/image297.wmf"/><Relationship Id="rId549" Type="http://schemas.openxmlformats.org/officeDocument/2006/relationships/image" Target="media/image306.wmf"/><Relationship Id="rId50" Type="http://schemas.openxmlformats.org/officeDocument/2006/relationships/image" Target="media/image42.png"/><Relationship Id="rId104" Type="http://schemas.openxmlformats.org/officeDocument/2006/relationships/oleObject" Target="embeddings/oleObject25.bin"/><Relationship Id="rId125" Type="http://schemas.openxmlformats.org/officeDocument/2006/relationships/image" Target="media/image81.wmf"/><Relationship Id="rId146" Type="http://schemas.openxmlformats.org/officeDocument/2006/relationships/oleObject" Target="embeddings/oleObject46.bin"/><Relationship Id="rId167" Type="http://schemas.openxmlformats.org/officeDocument/2006/relationships/image" Target="media/image102.wmf"/><Relationship Id="rId188" Type="http://schemas.openxmlformats.org/officeDocument/2006/relationships/oleObject" Target="embeddings/oleObject67.bin"/><Relationship Id="rId311" Type="http://schemas.openxmlformats.org/officeDocument/2006/relationships/image" Target="media/image189.wmf"/><Relationship Id="rId332" Type="http://schemas.openxmlformats.org/officeDocument/2006/relationships/oleObject" Target="embeddings/oleObject124.bin"/><Relationship Id="rId353" Type="http://schemas.openxmlformats.org/officeDocument/2006/relationships/image" Target="media/image210.wmf"/><Relationship Id="rId374" Type="http://schemas.openxmlformats.org/officeDocument/2006/relationships/oleObject" Target="embeddings/oleObject145.bin"/><Relationship Id="rId395" Type="http://schemas.openxmlformats.org/officeDocument/2006/relationships/image" Target="media/image231.wmf"/><Relationship Id="rId409" Type="http://schemas.openxmlformats.org/officeDocument/2006/relationships/image" Target="media/image238.wmf"/><Relationship Id="rId560" Type="http://schemas.openxmlformats.org/officeDocument/2006/relationships/oleObject" Target="embeddings/oleObject240.bin"/><Relationship Id="rId581" Type="http://schemas.openxmlformats.org/officeDocument/2006/relationships/image" Target="media/image322.wmf"/><Relationship Id="rId71" Type="http://schemas.openxmlformats.org/officeDocument/2006/relationships/image" Target="media/image54.wmf"/><Relationship Id="rId92" Type="http://schemas.openxmlformats.org/officeDocument/2006/relationships/oleObject" Target="embeddings/oleObject19.bin"/><Relationship Id="rId213" Type="http://schemas.openxmlformats.org/officeDocument/2006/relationships/image" Target="media/image125.wmf"/><Relationship Id="rId234" Type="http://schemas.openxmlformats.org/officeDocument/2006/relationships/image" Target="media/image135.wmf"/><Relationship Id="rId420" Type="http://schemas.openxmlformats.org/officeDocument/2006/relationships/oleObject" Target="embeddings/oleObject168.bin"/><Relationship Id="rId616" Type="http://schemas.openxmlformats.org/officeDocument/2006/relationships/oleObject" Target="embeddings/oleObject260.bin"/><Relationship Id="rId637" Type="http://schemas.openxmlformats.org/officeDocument/2006/relationships/image" Target="media/image356.wmf"/><Relationship Id="rId658" Type="http://schemas.openxmlformats.org/officeDocument/2006/relationships/hyperlink" Target="http://www.fcior.edu.ru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55" Type="http://schemas.openxmlformats.org/officeDocument/2006/relationships/oleObject" Target="embeddings/oleObject101.bin"/><Relationship Id="rId276" Type="http://schemas.openxmlformats.org/officeDocument/2006/relationships/image" Target="media/image163.emf"/><Relationship Id="rId297" Type="http://schemas.openxmlformats.org/officeDocument/2006/relationships/image" Target="media/image182.wmf"/><Relationship Id="rId441" Type="http://schemas.openxmlformats.org/officeDocument/2006/relationships/oleObject" Target="embeddings/oleObject179.bin"/><Relationship Id="rId462" Type="http://schemas.openxmlformats.org/officeDocument/2006/relationships/image" Target="media/image264.wmf"/><Relationship Id="rId483" Type="http://schemas.openxmlformats.org/officeDocument/2006/relationships/oleObject" Target="embeddings/oleObject200.bin"/><Relationship Id="rId518" Type="http://schemas.openxmlformats.org/officeDocument/2006/relationships/image" Target="media/image293.png"/><Relationship Id="rId539" Type="http://schemas.openxmlformats.org/officeDocument/2006/relationships/image" Target="media/image301.wmf"/><Relationship Id="rId40" Type="http://schemas.openxmlformats.org/officeDocument/2006/relationships/image" Target="media/image32.png"/><Relationship Id="rId115" Type="http://schemas.openxmlformats.org/officeDocument/2006/relationships/image" Target="media/image76.wmf"/><Relationship Id="rId136" Type="http://schemas.openxmlformats.org/officeDocument/2006/relationships/oleObject" Target="embeddings/oleObject41.bin"/><Relationship Id="rId157" Type="http://schemas.openxmlformats.org/officeDocument/2006/relationships/image" Target="media/image97.wmf"/><Relationship Id="rId178" Type="http://schemas.openxmlformats.org/officeDocument/2006/relationships/oleObject" Target="embeddings/oleObject62.bin"/><Relationship Id="rId301" Type="http://schemas.openxmlformats.org/officeDocument/2006/relationships/image" Target="media/image184.wmf"/><Relationship Id="rId322" Type="http://schemas.openxmlformats.org/officeDocument/2006/relationships/oleObject" Target="embeddings/oleObject119.bin"/><Relationship Id="rId343" Type="http://schemas.openxmlformats.org/officeDocument/2006/relationships/image" Target="media/image205.wmf"/><Relationship Id="rId364" Type="http://schemas.openxmlformats.org/officeDocument/2006/relationships/oleObject" Target="embeddings/oleObject140.bin"/><Relationship Id="rId550" Type="http://schemas.openxmlformats.org/officeDocument/2006/relationships/oleObject" Target="embeddings/oleObject235.bin"/><Relationship Id="rId61" Type="http://schemas.openxmlformats.org/officeDocument/2006/relationships/image" Target="media/image49.wmf"/><Relationship Id="rId82" Type="http://schemas.openxmlformats.org/officeDocument/2006/relationships/oleObject" Target="embeddings/oleObject14.bin"/><Relationship Id="rId199" Type="http://schemas.openxmlformats.org/officeDocument/2006/relationships/image" Target="media/image118.wmf"/><Relationship Id="rId203" Type="http://schemas.openxmlformats.org/officeDocument/2006/relationships/image" Target="media/image120.wmf"/><Relationship Id="rId385" Type="http://schemas.openxmlformats.org/officeDocument/2006/relationships/image" Target="media/image226.wmf"/><Relationship Id="rId571" Type="http://schemas.openxmlformats.org/officeDocument/2006/relationships/image" Target="media/image317.wmf"/><Relationship Id="rId592" Type="http://schemas.openxmlformats.org/officeDocument/2006/relationships/image" Target="media/image329.wmf"/><Relationship Id="rId606" Type="http://schemas.openxmlformats.org/officeDocument/2006/relationships/image" Target="media/image343.png"/><Relationship Id="rId627" Type="http://schemas.openxmlformats.org/officeDocument/2006/relationships/image" Target="media/image352.wmf"/><Relationship Id="rId648" Type="http://schemas.openxmlformats.org/officeDocument/2006/relationships/oleObject" Target="embeddings/oleObject281.bin"/><Relationship Id="rId669" Type="http://schemas.openxmlformats.org/officeDocument/2006/relationships/fontTable" Target="fontTable.xml"/><Relationship Id="rId19" Type="http://schemas.openxmlformats.org/officeDocument/2006/relationships/image" Target="media/image11.png"/><Relationship Id="rId224" Type="http://schemas.openxmlformats.org/officeDocument/2006/relationships/oleObject" Target="embeddings/oleObject85.bin"/><Relationship Id="rId245" Type="http://schemas.openxmlformats.org/officeDocument/2006/relationships/oleObject" Target="embeddings/oleObject96.bin"/><Relationship Id="rId266" Type="http://schemas.openxmlformats.org/officeDocument/2006/relationships/image" Target="media/image153.emf"/><Relationship Id="rId287" Type="http://schemas.openxmlformats.org/officeDocument/2006/relationships/image" Target="media/image174.emf"/><Relationship Id="rId410" Type="http://schemas.openxmlformats.org/officeDocument/2006/relationships/oleObject" Target="embeddings/oleObject163.bin"/><Relationship Id="rId431" Type="http://schemas.openxmlformats.org/officeDocument/2006/relationships/image" Target="media/image249.wmf"/><Relationship Id="rId452" Type="http://schemas.openxmlformats.org/officeDocument/2006/relationships/image" Target="media/image259.wmf"/><Relationship Id="rId473" Type="http://schemas.openxmlformats.org/officeDocument/2006/relationships/oleObject" Target="embeddings/oleObject195.bin"/><Relationship Id="rId494" Type="http://schemas.openxmlformats.org/officeDocument/2006/relationships/image" Target="media/image280.wmf"/><Relationship Id="rId508" Type="http://schemas.openxmlformats.org/officeDocument/2006/relationships/image" Target="media/image287.wmf"/><Relationship Id="rId529" Type="http://schemas.openxmlformats.org/officeDocument/2006/relationships/oleObject" Target="embeddings/oleObject223.bin"/><Relationship Id="rId30" Type="http://schemas.openxmlformats.org/officeDocument/2006/relationships/image" Target="media/image22.png"/><Relationship Id="rId105" Type="http://schemas.openxmlformats.org/officeDocument/2006/relationships/image" Target="media/image71.wmf"/><Relationship Id="rId126" Type="http://schemas.openxmlformats.org/officeDocument/2006/relationships/oleObject" Target="embeddings/oleObject36.bin"/><Relationship Id="rId147" Type="http://schemas.openxmlformats.org/officeDocument/2006/relationships/image" Target="media/image92.wmf"/><Relationship Id="rId168" Type="http://schemas.openxmlformats.org/officeDocument/2006/relationships/oleObject" Target="embeddings/oleObject57.bin"/><Relationship Id="rId312" Type="http://schemas.openxmlformats.org/officeDocument/2006/relationships/oleObject" Target="embeddings/oleObject114.bin"/><Relationship Id="rId333" Type="http://schemas.openxmlformats.org/officeDocument/2006/relationships/image" Target="media/image200.wmf"/><Relationship Id="rId354" Type="http://schemas.openxmlformats.org/officeDocument/2006/relationships/oleObject" Target="embeddings/oleObject135.bin"/><Relationship Id="rId540" Type="http://schemas.openxmlformats.org/officeDocument/2006/relationships/oleObject" Target="embeddings/oleObject230.bin"/><Relationship Id="rId51" Type="http://schemas.openxmlformats.org/officeDocument/2006/relationships/image" Target="media/image43.png"/><Relationship Id="rId72" Type="http://schemas.openxmlformats.org/officeDocument/2006/relationships/oleObject" Target="embeddings/oleObject9.bin"/><Relationship Id="rId93" Type="http://schemas.openxmlformats.org/officeDocument/2006/relationships/image" Target="media/image65.wmf"/><Relationship Id="rId189" Type="http://schemas.openxmlformats.org/officeDocument/2006/relationships/image" Target="media/image113.wmf"/><Relationship Id="rId375" Type="http://schemas.openxmlformats.org/officeDocument/2006/relationships/image" Target="media/image221.wmf"/><Relationship Id="rId396" Type="http://schemas.openxmlformats.org/officeDocument/2006/relationships/oleObject" Target="embeddings/oleObject156.bin"/><Relationship Id="rId561" Type="http://schemas.openxmlformats.org/officeDocument/2006/relationships/image" Target="media/image312.wmf"/><Relationship Id="rId582" Type="http://schemas.openxmlformats.org/officeDocument/2006/relationships/oleObject" Target="embeddings/oleObject251.bin"/><Relationship Id="rId617" Type="http://schemas.openxmlformats.org/officeDocument/2006/relationships/image" Target="media/image348.wmf"/><Relationship Id="rId638" Type="http://schemas.openxmlformats.org/officeDocument/2006/relationships/oleObject" Target="embeddings/oleObject273.bin"/><Relationship Id="rId659" Type="http://schemas.openxmlformats.org/officeDocument/2006/relationships/hyperlink" Target="http://school-collection.edu.ru" TargetMode="External"/><Relationship Id="rId3" Type="http://schemas.openxmlformats.org/officeDocument/2006/relationships/styles" Target="styles.xml"/><Relationship Id="rId214" Type="http://schemas.openxmlformats.org/officeDocument/2006/relationships/oleObject" Target="embeddings/oleObject80.bin"/><Relationship Id="rId235" Type="http://schemas.openxmlformats.org/officeDocument/2006/relationships/oleObject" Target="embeddings/oleObject91.bin"/><Relationship Id="rId256" Type="http://schemas.openxmlformats.org/officeDocument/2006/relationships/image" Target="media/image146.wmf"/><Relationship Id="rId277" Type="http://schemas.openxmlformats.org/officeDocument/2006/relationships/image" Target="media/image164.emf"/><Relationship Id="rId298" Type="http://schemas.openxmlformats.org/officeDocument/2006/relationships/oleObject" Target="embeddings/oleObject107.bin"/><Relationship Id="rId400" Type="http://schemas.openxmlformats.org/officeDocument/2006/relationships/oleObject" Target="embeddings/oleObject158.bin"/><Relationship Id="rId421" Type="http://schemas.openxmlformats.org/officeDocument/2006/relationships/image" Target="media/image244.wmf"/><Relationship Id="rId442" Type="http://schemas.openxmlformats.org/officeDocument/2006/relationships/image" Target="media/image254.wmf"/><Relationship Id="rId463" Type="http://schemas.openxmlformats.org/officeDocument/2006/relationships/oleObject" Target="embeddings/oleObject190.bin"/><Relationship Id="rId484" Type="http://schemas.openxmlformats.org/officeDocument/2006/relationships/image" Target="media/image275.wmf"/><Relationship Id="rId519" Type="http://schemas.openxmlformats.org/officeDocument/2006/relationships/oleObject" Target="embeddings/oleObject217.bin"/><Relationship Id="rId670" Type="http://schemas.openxmlformats.org/officeDocument/2006/relationships/theme" Target="theme/theme1.xml"/><Relationship Id="rId116" Type="http://schemas.openxmlformats.org/officeDocument/2006/relationships/oleObject" Target="embeddings/oleObject31.bin"/><Relationship Id="rId137" Type="http://schemas.openxmlformats.org/officeDocument/2006/relationships/image" Target="media/image87.wmf"/><Relationship Id="rId158" Type="http://schemas.openxmlformats.org/officeDocument/2006/relationships/oleObject" Target="embeddings/oleObject52.bin"/><Relationship Id="rId302" Type="http://schemas.openxmlformats.org/officeDocument/2006/relationships/oleObject" Target="embeddings/oleObject109.bin"/><Relationship Id="rId323" Type="http://schemas.openxmlformats.org/officeDocument/2006/relationships/image" Target="media/image195.wmf"/><Relationship Id="rId344" Type="http://schemas.openxmlformats.org/officeDocument/2006/relationships/oleObject" Target="embeddings/oleObject130.bin"/><Relationship Id="rId530" Type="http://schemas.openxmlformats.org/officeDocument/2006/relationships/oleObject" Target="embeddings/oleObject224.bin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oleObject" Target="embeddings/oleObject4.bin"/><Relationship Id="rId83" Type="http://schemas.openxmlformats.org/officeDocument/2006/relationships/image" Target="media/image60.wmf"/><Relationship Id="rId179" Type="http://schemas.openxmlformats.org/officeDocument/2006/relationships/image" Target="media/image108.wmf"/><Relationship Id="rId365" Type="http://schemas.openxmlformats.org/officeDocument/2006/relationships/image" Target="media/image216.wmf"/><Relationship Id="rId386" Type="http://schemas.openxmlformats.org/officeDocument/2006/relationships/oleObject" Target="embeddings/oleObject151.bin"/><Relationship Id="rId551" Type="http://schemas.openxmlformats.org/officeDocument/2006/relationships/image" Target="media/image307.wmf"/><Relationship Id="rId572" Type="http://schemas.openxmlformats.org/officeDocument/2006/relationships/oleObject" Target="embeddings/oleObject246.bin"/><Relationship Id="rId593" Type="http://schemas.openxmlformats.org/officeDocument/2006/relationships/image" Target="media/image330.wmf"/><Relationship Id="rId607" Type="http://schemas.openxmlformats.org/officeDocument/2006/relationships/image" Target="media/image344.png"/><Relationship Id="rId628" Type="http://schemas.openxmlformats.org/officeDocument/2006/relationships/oleObject" Target="embeddings/oleObject267.bin"/><Relationship Id="rId649" Type="http://schemas.openxmlformats.org/officeDocument/2006/relationships/oleObject" Target="embeddings/oleObject282.bin"/><Relationship Id="rId190" Type="http://schemas.openxmlformats.org/officeDocument/2006/relationships/oleObject" Target="embeddings/oleObject68.bin"/><Relationship Id="rId204" Type="http://schemas.openxmlformats.org/officeDocument/2006/relationships/oleObject" Target="embeddings/oleObject75.bin"/><Relationship Id="rId225" Type="http://schemas.openxmlformats.org/officeDocument/2006/relationships/image" Target="media/image131.wmf"/><Relationship Id="rId246" Type="http://schemas.openxmlformats.org/officeDocument/2006/relationships/image" Target="media/image141.wmf"/><Relationship Id="rId267" Type="http://schemas.openxmlformats.org/officeDocument/2006/relationships/image" Target="media/image154.emf"/><Relationship Id="rId288" Type="http://schemas.openxmlformats.org/officeDocument/2006/relationships/image" Target="media/image175.emf"/><Relationship Id="rId411" Type="http://schemas.openxmlformats.org/officeDocument/2006/relationships/image" Target="media/image239.wmf"/><Relationship Id="rId432" Type="http://schemas.openxmlformats.org/officeDocument/2006/relationships/oleObject" Target="embeddings/oleObject174.bin"/><Relationship Id="rId453" Type="http://schemas.openxmlformats.org/officeDocument/2006/relationships/oleObject" Target="embeddings/oleObject185.bin"/><Relationship Id="rId474" Type="http://schemas.openxmlformats.org/officeDocument/2006/relationships/image" Target="media/image270.wmf"/><Relationship Id="rId509" Type="http://schemas.openxmlformats.org/officeDocument/2006/relationships/oleObject" Target="embeddings/oleObject213.bin"/><Relationship Id="rId660" Type="http://schemas.openxmlformats.org/officeDocument/2006/relationships/hyperlink" Target="http://easyen.ru/?_openstat=0KTQsNC50Lst0YHRgdGL0LvQutCwOzs7" TargetMode="External"/><Relationship Id="rId106" Type="http://schemas.openxmlformats.org/officeDocument/2006/relationships/oleObject" Target="embeddings/oleObject26.bin"/><Relationship Id="rId127" Type="http://schemas.openxmlformats.org/officeDocument/2006/relationships/image" Target="media/image82.wmf"/><Relationship Id="rId313" Type="http://schemas.openxmlformats.org/officeDocument/2006/relationships/image" Target="media/image190.wmf"/><Relationship Id="rId495" Type="http://schemas.openxmlformats.org/officeDocument/2006/relationships/oleObject" Target="embeddings/oleObject206.bin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55.wmf"/><Relationship Id="rId94" Type="http://schemas.openxmlformats.org/officeDocument/2006/relationships/oleObject" Target="embeddings/oleObject20.bin"/><Relationship Id="rId148" Type="http://schemas.openxmlformats.org/officeDocument/2006/relationships/oleObject" Target="embeddings/oleObject47.bin"/><Relationship Id="rId169" Type="http://schemas.openxmlformats.org/officeDocument/2006/relationships/image" Target="media/image103.wmf"/><Relationship Id="rId334" Type="http://schemas.openxmlformats.org/officeDocument/2006/relationships/oleObject" Target="embeddings/oleObject125.bin"/><Relationship Id="rId355" Type="http://schemas.openxmlformats.org/officeDocument/2006/relationships/image" Target="media/image211.wmf"/><Relationship Id="rId376" Type="http://schemas.openxmlformats.org/officeDocument/2006/relationships/oleObject" Target="embeddings/oleObject146.bin"/><Relationship Id="rId397" Type="http://schemas.openxmlformats.org/officeDocument/2006/relationships/image" Target="media/image232.wmf"/><Relationship Id="rId520" Type="http://schemas.openxmlformats.org/officeDocument/2006/relationships/oleObject" Target="embeddings/oleObject218.bin"/><Relationship Id="rId541" Type="http://schemas.openxmlformats.org/officeDocument/2006/relationships/image" Target="media/image302.wmf"/><Relationship Id="rId562" Type="http://schemas.openxmlformats.org/officeDocument/2006/relationships/oleObject" Target="embeddings/oleObject241.bin"/><Relationship Id="rId583" Type="http://schemas.openxmlformats.org/officeDocument/2006/relationships/image" Target="media/image323.wmf"/><Relationship Id="rId618" Type="http://schemas.openxmlformats.org/officeDocument/2006/relationships/oleObject" Target="embeddings/oleObject261.bin"/><Relationship Id="rId639" Type="http://schemas.openxmlformats.org/officeDocument/2006/relationships/image" Target="media/image357.wmf"/><Relationship Id="rId4" Type="http://schemas.microsoft.com/office/2007/relationships/stylesWithEffects" Target="stylesWithEffects.xml"/><Relationship Id="rId180" Type="http://schemas.openxmlformats.org/officeDocument/2006/relationships/oleObject" Target="embeddings/oleObject63.bin"/><Relationship Id="rId215" Type="http://schemas.openxmlformats.org/officeDocument/2006/relationships/image" Target="media/image126.wmf"/><Relationship Id="rId236" Type="http://schemas.openxmlformats.org/officeDocument/2006/relationships/image" Target="media/image136.wmf"/><Relationship Id="rId257" Type="http://schemas.openxmlformats.org/officeDocument/2006/relationships/oleObject" Target="embeddings/oleObject102.bin"/><Relationship Id="rId278" Type="http://schemas.openxmlformats.org/officeDocument/2006/relationships/image" Target="media/image165.emf"/><Relationship Id="rId401" Type="http://schemas.openxmlformats.org/officeDocument/2006/relationships/image" Target="media/image234.wmf"/><Relationship Id="rId422" Type="http://schemas.openxmlformats.org/officeDocument/2006/relationships/oleObject" Target="embeddings/oleObject169.bin"/><Relationship Id="rId443" Type="http://schemas.openxmlformats.org/officeDocument/2006/relationships/oleObject" Target="embeddings/oleObject180.bin"/><Relationship Id="rId464" Type="http://schemas.openxmlformats.org/officeDocument/2006/relationships/image" Target="media/image265.wmf"/><Relationship Id="rId650" Type="http://schemas.openxmlformats.org/officeDocument/2006/relationships/oleObject" Target="embeddings/oleObject283.bin"/><Relationship Id="rId303" Type="http://schemas.openxmlformats.org/officeDocument/2006/relationships/image" Target="media/image185.wmf"/><Relationship Id="rId485" Type="http://schemas.openxmlformats.org/officeDocument/2006/relationships/oleObject" Target="embeddings/oleObject201.bin"/><Relationship Id="rId42" Type="http://schemas.openxmlformats.org/officeDocument/2006/relationships/image" Target="media/image34.png"/><Relationship Id="rId84" Type="http://schemas.openxmlformats.org/officeDocument/2006/relationships/oleObject" Target="embeddings/oleObject15.bin"/><Relationship Id="rId138" Type="http://schemas.openxmlformats.org/officeDocument/2006/relationships/oleObject" Target="embeddings/oleObject42.bin"/><Relationship Id="rId345" Type="http://schemas.openxmlformats.org/officeDocument/2006/relationships/image" Target="media/image206.wmf"/><Relationship Id="rId387" Type="http://schemas.openxmlformats.org/officeDocument/2006/relationships/image" Target="media/image227.wmf"/><Relationship Id="rId510" Type="http://schemas.openxmlformats.org/officeDocument/2006/relationships/image" Target="media/image288.wmf"/><Relationship Id="rId552" Type="http://schemas.openxmlformats.org/officeDocument/2006/relationships/oleObject" Target="embeddings/oleObject236.bin"/><Relationship Id="rId594" Type="http://schemas.openxmlformats.org/officeDocument/2006/relationships/image" Target="media/image331.wmf"/><Relationship Id="rId608" Type="http://schemas.openxmlformats.org/officeDocument/2006/relationships/image" Target="media/image345.png"/><Relationship Id="rId191" Type="http://schemas.openxmlformats.org/officeDocument/2006/relationships/image" Target="media/image114.wmf"/><Relationship Id="rId205" Type="http://schemas.openxmlformats.org/officeDocument/2006/relationships/image" Target="media/image121.wmf"/><Relationship Id="rId247" Type="http://schemas.openxmlformats.org/officeDocument/2006/relationships/oleObject" Target="embeddings/oleObject97.bin"/><Relationship Id="rId412" Type="http://schemas.openxmlformats.org/officeDocument/2006/relationships/oleObject" Target="embeddings/oleObject164.bin"/><Relationship Id="rId107" Type="http://schemas.openxmlformats.org/officeDocument/2006/relationships/image" Target="media/image72.wmf"/><Relationship Id="rId289" Type="http://schemas.openxmlformats.org/officeDocument/2006/relationships/image" Target="media/image176.emf"/><Relationship Id="rId454" Type="http://schemas.openxmlformats.org/officeDocument/2006/relationships/image" Target="media/image260.wmf"/><Relationship Id="rId496" Type="http://schemas.openxmlformats.org/officeDocument/2006/relationships/image" Target="media/image281.wmf"/><Relationship Id="rId661" Type="http://schemas.openxmlformats.org/officeDocument/2006/relationships/hyperlink" Target="http://www.zavuch.info/methodlib/5/" TargetMode="External"/><Relationship Id="rId11" Type="http://schemas.openxmlformats.org/officeDocument/2006/relationships/image" Target="media/image3.png"/><Relationship Id="rId53" Type="http://schemas.openxmlformats.org/officeDocument/2006/relationships/image" Target="media/image45.png"/><Relationship Id="rId149" Type="http://schemas.openxmlformats.org/officeDocument/2006/relationships/image" Target="media/image93.wmf"/><Relationship Id="rId314" Type="http://schemas.openxmlformats.org/officeDocument/2006/relationships/oleObject" Target="embeddings/oleObject115.bin"/><Relationship Id="rId356" Type="http://schemas.openxmlformats.org/officeDocument/2006/relationships/oleObject" Target="embeddings/oleObject136.bin"/><Relationship Id="rId398" Type="http://schemas.openxmlformats.org/officeDocument/2006/relationships/oleObject" Target="embeddings/oleObject157.bin"/><Relationship Id="rId521" Type="http://schemas.openxmlformats.org/officeDocument/2006/relationships/oleObject" Target="embeddings/oleObject219.bin"/><Relationship Id="rId563" Type="http://schemas.openxmlformats.org/officeDocument/2006/relationships/image" Target="media/image313.wmf"/><Relationship Id="rId619" Type="http://schemas.openxmlformats.org/officeDocument/2006/relationships/image" Target="media/image349.wmf"/><Relationship Id="rId95" Type="http://schemas.openxmlformats.org/officeDocument/2006/relationships/image" Target="media/image66.wmf"/><Relationship Id="rId160" Type="http://schemas.openxmlformats.org/officeDocument/2006/relationships/oleObject" Target="embeddings/oleObject53.bin"/><Relationship Id="rId216" Type="http://schemas.openxmlformats.org/officeDocument/2006/relationships/oleObject" Target="embeddings/oleObject81.bin"/><Relationship Id="rId423" Type="http://schemas.openxmlformats.org/officeDocument/2006/relationships/image" Target="media/image245.wmf"/><Relationship Id="rId258" Type="http://schemas.openxmlformats.org/officeDocument/2006/relationships/image" Target="media/image147.wmf"/><Relationship Id="rId465" Type="http://schemas.openxmlformats.org/officeDocument/2006/relationships/oleObject" Target="embeddings/oleObject191.bin"/><Relationship Id="rId630" Type="http://schemas.openxmlformats.org/officeDocument/2006/relationships/oleObject" Target="embeddings/oleObject268.bin"/><Relationship Id="rId22" Type="http://schemas.openxmlformats.org/officeDocument/2006/relationships/image" Target="media/image14.png"/><Relationship Id="rId64" Type="http://schemas.openxmlformats.org/officeDocument/2006/relationships/oleObject" Target="embeddings/oleObject5.bin"/><Relationship Id="rId118" Type="http://schemas.openxmlformats.org/officeDocument/2006/relationships/oleObject" Target="embeddings/oleObject32.bin"/><Relationship Id="rId325" Type="http://schemas.openxmlformats.org/officeDocument/2006/relationships/image" Target="media/image196.wmf"/><Relationship Id="rId367" Type="http://schemas.openxmlformats.org/officeDocument/2006/relationships/image" Target="media/image217.wmf"/><Relationship Id="rId532" Type="http://schemas.openxmlformats.org/officeDocument/2006/relationships/oleObject" Target="embeddings/oleObject226.bin"/><Relationship Id="rId574" Type="http://schemas.openxmlformats.org/officeDocument/2006/relationships/oleObject" Target="embeddings/oleObject247.bin"/><Relationship Id="rId171" Type="http://schemas.openxmlformats.org/officeDocument/2006/relationships/image" Target="media/image104.wmf"/><Relationship Id="rId227" Type="http://schemas.openxmlformats.org/officeDocument/2006/relationships/image" Target="media/image132.wmf"/><Relationship Id="rId269" Type="http://schemas.openxmlformats.org/officeDocument/2006/relationships/image" Target="media/image156.emf"/><Relationship Id="rId434" Type="http://schemas.openxmlformats.org/officeDocument/2006/relationships/oleObject" Target="embeddings/oleObject175.bin"/><Relationship Id="rId476" Type="http://schemas.openxmlformats.org/officeDocument/2006/relationships/image" Target="media/image271.wmf"/><Relationship Id="rId641" Type="http://schemas.openxmlformats.org/officeDocument/2006/relationships/image" Target="media/image358.wmf"/><Relationship Id="rId33" Type="http://schemas.openxmlformats.org/officeDocument/2006/relationships/image" Target="media/image25.png"/><Relationship Id="rId129" Type="http://schemas.openxmlformats.org/officeDocument/2006/relationships/image" Target="media/image83.wmf"/><Relationship Id="rId280" Type="http://schemas.openxmlformats.org/officeDocument/2006/relationships/image" Target="media/image167.emf"/><Relationship Id="rId336" Type="http://schemas.openxmlformats.org/officeDocument/2006/relationships/oleObject" Target="embeddings/oleObject126.bin"/><Relationship Id="rId501" Type="http://schemas.openxmlformats.org/officeDocument/2006/relationships/oleObject" Target="embeddings/oleObject209.bin"/><Relationship Id="rId543" Type="http://schemas.openxmlformats.org/officeDocument/2006/relationships/image" Target="media/image303.wmf"/><Relationship Id="rId75" Type="http://schemas.openxmlformats.org/officeDocument/2006/relationships/image" Target="media/image56.wmf"/><Relationship Id="rId140" Type="http://schemas.openxmlformats.org/officeDocument/2006/relationships/oleObject" Target="embeddings/oleObject43.bin"/><Relationship Id="rId182" Type="http://schemas.openxmlformats.org/officeDocument/2006/relationships/oleObject" Target="embeddings/oleObject64.bin"/><Relationship Id="rId378" Type="http://schemas.openxmlformats.org/officeDocument/2006/relationships/oleObject" Target="embeddings/oleObject147.bin"/><Relationship Id="rId403" Type="http://schemas.openxmlformats.org/officeDocument/2006/relationships/image" Target="media/image235.wmf"/><Relationship Id="rId585" Type="http://schemas.openxmlformats.org/officeDocument/2006/relationships/image" Target="media/image324.wmf"/><Relationship Id="rId6" Type="http://schemas.openxmlformats.org/officeDocument/2006/relationships/webSettings" Target="webSettings.xml"/><Relationship Id="rId238" Type="http://schemas.openxmlformats.org/officeDocument/2006/relationships/image" Target="media/image137.wmf"/><Relationship Id="rId445" Type="http://schemas.openxmlformats.org/officeDocument/2006/relationships/oleObject" Target="embeddings/oleObject181.bin"/><Relationship Id="rId487" Type="http://schemas.openxmlformats.org/officeDocument/2006/relationships/oleObject" Target="embeddings/oleObject202.bin"/><Relationship Id="rId610" Type="http://schemas.openxmlformats.org/officeDocument/2006/relationships/oleObject" Target="embeddings/oleObject255.bin"/><Relationship Id="rId652" Type="http://schemas.openxmlformats.org/officeDocument/2006/relationships/oleObject" Target="embeddings/oleObject285.bin"/><Relationship Id="rId291" Type="http://schemas.openxmlformats.org/officeDocument/2006/relationships/image" Target="media/image178.emf"/><Relationship Id="rId305" Type="http://schemas.openxmlformats.org/officeDocument/2006/relationships/image" Target="media/image186.wmf"/><Relationship Id="rId347" Type="http://schemas.openxmlformats.org/officeDocument/2006/relationships/image" Target="media/image207.wmf"/><Relationship Id="rId512" Type="http://schemas.openxmlformats.org/officeDocument/2006/relationships/image" Target="media/image289.wmf"/><Relationship Id="rId44" Type="http://schemas.openxmlformats.org/officeDocument/2006/relationships/image" Target="media/image36.png"/><Relationship Id="rId86" Type="http://schemas.openxmlformats.org/officeDocument/2006/relationships/oleObject" Target="embeddings/oleObject16.bin"/><Relationship Id="rId151" Type="http://schemas.openxmlformats.org/officeDocument/2006/relationships/image" Target="media/image94.wmf"/><Relationship Id="rId389" Type="http://schemas.openxmlformats.org/officeDocument/2006/relationships/image" Target="media/image228.wmf"/><Relationship Id="rId554" Type="http://schemas.openxmlformats.org/officeDocument/2006/relationships/oleObject" Target="embeddings/oleObject237.bin"/><Relationship Id="rId596" Type="http://schemas.openxmlformats.org/officeDocument/2006/relationships/image" Target="media/image333.wmf"/><Relationship Id="rId193" Type="http://schemas.openxmlformats.org/officeDocument/2006/relationships/image" Target="media/image115.wmf"/><Relationship Id="rId207" Type="http://schemas.openxmlformats.org/officeDocument/2006/relationships/image" Target="media/image122.wmf"/><Relationship Id="rId249" Type="http://schemas.openxmlformats.org/officeDocument/2006/relationships/oleObject" Target="embeddings/oleObject98.bin"/><Relationship Id="rId414" Type="http://schemas.openxmlformats.org/officeDocument/2006/relationships/oleObject" Target="embeddings/oleObject165.bin"/><Relationship Id="rId456" Type="http://schemas.openxmlformats.org/officeDocument/2006/relationships/image" Target="media/image261.wmf"/><Relationship Id="rId498" Type="http://schemas.openxmlformats.org/officeDocument/2006/relationships/image" Target="media/image282.wmf"/><Relationship Id="rId621" Type="http://schemas.openxmlformats.org/officeDocument/2006/relationships/image" Target="media/image350.wmf"/><Relationship Id="rId663" Type="http://schemas.openxmlformats.org/officeDocument/2006/relationships/image" Target="media/image360.wmf"/><Relationship Id="rId13" Type="http://schemas.openxmlformats.org/officeDocument/2006/relationships/image" Target="media/image5.png"/><Relationship Id="rId109" Type="http://schemas.openxmlformats.org/officeDocument/2006/relationships/image" Target="media/image73.wmf"/><Relationship Id="rId260" Type="http://schemas.openxmlformats.org/officeDocument/2006/relationships/image" Target="media/image148.wmf"/><Relationship Id="rId316" Type="http://schemas.openxmlformats.org/officeDocument/2006/relationships/oleObject" Target="embeddings/oleObject116.bin"/><Relationship Id="rId523" Type="http://schemas.openxmlformats.org/officeDocument/2006/relationships/oleObject" Target="embeddings/oleObject220.bin"/><Relationship Id="rId55" Type="http://schemas.openxmlformats.org/officeDocument/2006/relationships/image" Target="media/image46.wmf"/><Relationship Id="rId97" Type="http://schemas.openxmlformats.org/officeDocument/2006/relationships/image" Target="media/image67.wmf"/><Relationship Id="rId120" Type="http://schemas.openxmlformats.org/officeDocument/2006/relationships/oleObject" Target="embeddings/oleObject33.bin"/><Relationship Id="rId358" Type="http://schemas.openxmlformats.org/officeDocument/2006/relationships/oleObject" Target="embeddings/oleObject137.bin"/><Relationship Id="rId565" Type="http://schemas.openxmlformats.org/officeDocument/2006/relationships/image" Target="media/image314.wmf"/><Relationship Id="rId162" Type="http://schemas.openxmlformats.org/officeDocument/2006/relationships/oleObject" Target="embeddings/oleObject54.bin"/><Relationship Id="rId218" Type="http://schemas.openxmlformats.org/officeDocument/2006/relationships/oleObject" Target="embeddings/oleObject82.bin"/><Relationship Id="rId425" Type="http://schemas.openxmlformats.org/officeDocument/2006/relationships/image" Target="media/image246.wmf"/><Relationship Id="rId467" Type="http://schemas.openxmlformats.org/officeDocument/2006/relationships/oleObject" Target="embeddings/oleObject192.bin"/><Relationship Id="rId632" Type="http://schemas.openxmlformats.org/officeDocument/2006/relationships/oleObject" Target="embeddings/oleObject269.bin"/><Relationship Id="rId271" Type="http://schemas.openxmlformats.org/officeDocument/2006/relationships/image" Target="media/image158.emf"/><Relationship Id="rId24" Type="http://schemas.openxmlformats.org/officeDocument/2006/relationships/image" Target="media/image16.png"/><Relationship Id="rId66" Type="http://schemas.openxmlformats.org/officeDocument/2006/relationships/oleObject" Target="embeddings/oleObject6.bin"/><Relationship Id="rId131" Type="http://schemas.openxmlformats.org/officeDocument/2006/relationships/image" Target="media/image84.wmf"/><Relationship Id="rId327" Type="http://schemas.openxmlformats.org/officeDocument/2006/relationships/image" Target="media/image197.wmf"/><Relationship Id="rId369" Type="http://schemas.openxmlformats.org/officeDocument/2006/relationships/image" Target="media/image218.wmf"/><Relationship Id="rId534" Type="http://schemas.openxmlformats.org/officeDocument/2006/relationships/oleObject" Target="embeddings/oleObject227.bin"/><Relationship Id="rId576" Type="http://schemas.openxmlformats.org/officeDocument/2006/relationships/oleObject" Target="embeddings/oleObject248.bin"/><Relationship Id="rId173" Type="http://schemas.openxmlformats.org/officeDocument/2006/relationships/image" Target="media/image105.wmf"/><Relationship Id="rId229" Type="http://schemas.openxmlformats.org/officeDocument/2006/relationships/oleObject" Target="embeddings/oleObject88.bin"/><Relationship Id="rId380" Type="http://schemas.openxmlformats.org/officeDocument/2006/relationships/oleObject" Target="embeddings/oleObject148.bin"/><Relationship Id="rId436" Type="http://schemas.openxmlformats.org/officeDocument/2006/relationships/image" Target="media/image251.wmf"/><Relationship Id="rId601" Type="http://schemas.openxmlformats.org/officeDocument/2006/relationships/image" Target="media/image338.wmf"/><Relationship Id="rId643" Type="http://schemas.openxmlformats.org/officeDocument/2006/relationships/oleObject" Target="embeddings/oleObject276.bin"/><Relationship Id="rId240" Type="http://schemas.openxmlformats.org/officeDocument/2006/relationships/image" Target="media/image138.wmf"/><Relationship Id="rId478" Type="http://schemas.openxmlformats.org/officeDocument/2006/relationships/image" Target="media/image272.wmf"/><Relationship Id="rId35" Type="http://schemas.openxmlformats.org/officeDocument/2006/relationships/image" Target="media/image27.png"/><Relationship Id="rId77" Type="http://schemas.openxmlformats.org/officeDocument/2006/relationships/image" Target="media/image57.wmf"/><Relationship Id="rId100" Type="http://schemas.openxmlformats.org/officeDocument/2006/relationships/oleObject" Target="embeddings/oleObject23.bin"/><Relationship Id="rId282" Type="http://schemas.openxmlformats.org/officeDocument/2006/relationships/image" Target="media/image169.emf"/><Relationship Id="rId338" Type="http://schemas.openxmlformats.org/officeDocument/2006/relationships/oleObject" Target="embeddings/oleObject127.bin"/><Relationship Id="rId503" Type="http://schemas.openxmlformats.org/officeDocument/2006/relationships/oleObject" Target="embeddings/oleObject210.bin"/><Relationship Id="rId545" Type="http://schemas.openxmlformats.org/officeDocument/2006/relationships/image" Target="media/image304.wmf"/><Relationship Id="rId587" Type="http://schemas.openxmlformats.org/officeDocument/2006/relationships/oleObject" Target="embeddings/oleObject254.bin"/><Relationship Id="rId8" Type="http://schemas.openxmlformats.org/officeDocument/2006/relationships/endnotes" Target="endnotes.xml"/><Relationship Id="rId142" Type="http://schemas.openxmlformats.org/officeDocument/2006/relationships/oleObject" Target="embeddings/oleObject44.bin"/><Relationship Id="rId184" Type="http://schemas.openxmlformats.org/officeDocument/2006/relationships/oleObject" Target="embeddings/oleObject65.bin"/><Relationship Id="rId391" Type="http://schemas.openxmlformats.org/officeDocument/2006/relationships/image" Target="media/image229.wmf"/><Relationship Id="rId405" Type="http://schemas.openxmlformats.org/officeDocument/2006/relationships/image" Target="media/image236.wmf"/><Relationship Id="rId447" Type="http://schemas.openxmlformats.org/officeDocument/2006/relationships/oleObject" Target="embeddings/oleObject182.bin"/><Relationship Id="rId612" Type="http://schemas.openxmlformats.org/officeDocument/2006/relationships/oleObject" Target="embeddings/oleObject257.bin"/><Relationship Id="rId251" Type="http://schemas.openxmlformats.org/officeDocument/2006/relationships/oleObject" Target="embeddings/oleObject99.bin"/><Relationship Id="rId489" Type="http://schemas.openxmlformats.org/officeDocument/2006/relationships/oleObject" Target="embeddings/oleObject203.bin"/><Relationship Id="rId654" Type="http://schemas.openxmlformats.org/officeDocument/2006/relationships/oleObject" Target="embeddings/oleObject286.bin"/><Relationship Id="rId46" Type="http://schemas.openxmlformats.org/officeDocument/2006/relationships/image" Target="media/image38.png"/><Relationship Id="rId293" Type="http://schemas.openxmlformats.org/officeDocument/2006/relationships/image" Target="media/image180.wmf"/><Relationship Id="rId307" Type="http://schemas.openxmlformats.org/officeDocument/2006/relationships/image" Target="media/image187.wmf"/><Relationship Id="rId349" Type="http://schemas.openxmlformats.org/officeDocument/2006/relationships/image" Target="media/image208.wmf"/><Relationship Id="rId514" Type="http://schemas.openxmlformats.org/officeDocument/2006/relationships/image" Target="media/image290.wmf"/><Relationship Id="rId556" Type="http://schemas.openxmlformats.org/officeDocument/2006/relationships/oleObject" Target="embeddings/oleObject238.bin"/><Relationship Id="rId88" Type="http://schemas.openxmlformats.org/officeDocument/2006/relationships/oleObject" Target="embeddings/oleObject17.bin"/><Relationship Id="rId111" Type="http://schemas.openxmlformats.org/officeDocument/2006/relationships/image" Target="media/image74.wmf"/><Relationship Id="rId153" Type="http://schemas.openxmlformats.org/officeDocument/2006/relationships/image" Target="media/image95.wmf"/><Relationship Id="rId195" Type="http://schemas.openxmlformats.org/officeDocument/2006/relationships/image" Target="media/image116.wmf"/><Relationship Id="rId209" Type="http://schemas.openxmlformats.org/officeDocument/2006/relationships/image" Target="media/image123.wmf"/><Relationship Id="rId360" Type="http://schemas.openxmlformats.org/officeDocument/2006/relationships/oleObject" Target="embeddings/oleObject138.bin"/><Relationship Id="rId416" Type="http://schemas.openxmlformats.org/officeDocument/2006/relationships/oleObject" Target="embeddings/oleObject166.bin"/><Relationship Id="rId598" Type="http://schemas.openxmlformats.org/officeDocument/2006/relationships/image" Target="media/image335.wmf"/><Relationship Id="rId220" Type="http://schemas.openxmlformats.org/officeDocument/2006/relationships/oleObject" Target="embeddings/oleObject83.bin"/><Relationship Id="rId458" Type="http://schemas.openxmlformats.org/officeDocument/2006/relationships/image" Target="media/image262.wmf"/><Relationship Id="rId623" Type="http://schemas.openxmlformats.org/officeDocument/2006/relationships/image" Target="media/image351.wmf"/><Relationship Id="rId665" Type="http://schemas.openxmlformats.org/officeDocument/2006/relationships/image" Target="media/image361.wmf"/><Relationship Id="rId15" Type="http://schemas.openxmlformats.org/officeDocument/2006/relationships/image" Target="media/image7.png"/><Relationship Id="rId57" Type="http://schemas.openxmlformats.org/officeDocument/2006/relationships/image" Target="media/image47.wmf"/><Relationship Id="rId262" Type="http://schemas.openxmlformats.org/officeDocument/2006/relationships/image" Target="media/image149.emf"/><Relationship Id="rId318" Type="http://schemas.openxmlformats.org/officeDocument/2006/relationships/oleObject" Target="embeddings/oleObject117.bin"/><Relationship Id="rId525" Type="http://schemas.openxmlformats.org/officeDocument/2006/relationships/oleObject" Target="embeddings/oleObject221.bin"/><Relationship Id="rId567" Type="http://schemas.openxmlformats.org/officeDocument/2006/relationships/image" Target="media/image315.wmf"/><Relationship Id="rId99" Type="http://schemas.openxmlformats.org/officeDocument/2006/relationships/image" Target="media/image68.wmf"/><Relationship Id="rId122" Type="http://schemas.openxmlformats.org/officeDocument/2006/relationships/oleObject" Target="embeddings/oleObject34.bin"/><Relationship Id="rId164" Type="http://schemas.openxmlformats.org/officeDocument/2006/relationships/oleObject" Target="embeddings/oleObject55.bin"/><Relationship Id="rId371" Type="http://schemas.openxmlformats.org/officeDocument/2006/relationships/image" Target="media/image219.wmf"/><Relationship Id="rId427" Type="http://schemas.openxmlformats.org/officeDocument/2006/relationships/image" Target="media/image247.wmf"/><Relationship Id="rId469" Type="http://schemas.openxmlformats.org/officeDocument/2006/relationships/oleObject" Target="embeddings/oleObject193.bin"/><Relationship Id="rId634" Type="http://schemas.openxmlformats.org/officeDocument/2006/relationships/oleObject" Target="embeddings/oleObject271.bin"/><Relationship Id="rId26" Type="http://schemas.openxmlformats.org/officeDocument/2006/relationships/image" Target="media/image18.png"/><Relationship Id="rId231" Type="http://schemas.openxmlformats.org/officeDocument/2006/relationships/oleObject" Target="embeddings/oleObject89.bin"/><Relationship Id="rId273" Type="http://schemas.openxmlformats.org/officeDocument/2006/relationships/image" Target="media/image160.emf"/><Relationship Id="rId329" Type="http://schemas.openxmlformats.org/officeDocument/2006/relationships/image" Target="media/image198.wmf"/><Relationship Id="rId480" Type="http://schemas.openxmlformats.org/officeDocument/2006/relationships/image" Target="media/image273.wmf"/><Relationship Id="rId536" Type="http://schemas.openxmlformats.org/officeDocument/2006/relationships/oleObject" Target="embeddings/oleObject228.bin"/><Relationship Id="rId68" Type="http://schemas.openxmlformats.org/officeDocument/2006/relationships/oleObject" Target="embeddings/oleObject7.bin"/><Relationship Id="rId133" Type="http://schemas.openxmlformats.org/officeDocument/2006/relationships/image" Target="media/image85.wmf"/><Relationship Id="rId175" Type="http://schemas.openxmlformats.org/officeDocument/2006/relationships/image" Target="media/image106.wmf"/><Relationship Id="rId340" Type="http://schemas.openxmlformats.org/officeDocument/2006/relationships/oleObject" Target="embeddings/oleObject128.bin"/><Relationship Id="rId578" Type="http://schemas.openxmlformats.org/officeDocument/2006/relationships/oleObject" Target="embeddings/oleObject249.bin"/><Relationship Id="rId200" Type="http://schemas.openxmlformats.org/officeDocument/2006/relationships/oleObject" Target="embeddings/oleObject73.bin"/><Relationship Id="rId382" Type="http://schemas.openxmlformats.org/officeDocument/2006/relationships/oleObject" Target="embeddings/oleObject149.bin"/><Relationship Id="rId438" Type="http://schemas.openxmlformats.org/officeDocument/2006/relationships/image" Target="media/image252.wmf"/><Relationship Id="rId603" Type="http://schemas.openxmlformats.org/officeDocument/2006/relationships/image" Target="media/image340.wmf"/><Relationship Id="rId645" Type="http://schemas.openxmlformats.org/officeDocument/2006/relationships/oleObject" Target="embeddings/oleObject278.bin"/><Relationship Id="rId242" Type="http://schemas.openxmlformats.org/officeDocument/2006/relationships/image" Target="media/image139.wmf"/><Relationship Id="rId284" Type="http://schemas.openxmlformats.org/officeDocument/2006/relationships/image" Target="media/image171.emf"/><Relationship Id="rId491" Type="http://schemas.openxmlformats.org/officeDocument/2006/relationships/oleObject" Target="embeddings/oleObject204.bin"/><Relationship Id="rId505" Type="http://schemas.openxmlformats.org/officeDocument/2006/relationships/oleObject" Target="embeddings/oleObject211.bin"/><Relationship Id="rId37" Type="http://schemas.openxmlformats.org/officeDocument/2006/relationships/image" Target="media/image29.png"/><Relationship Id="rId79" Type="http://schemas.openxmlformats.org/officeDocument/2006/relationships/image" Target="media/image58.wmf"/><Relationship Id="rId102" Type="http://schemas.openxmlformats.org/officeDocument/2006/relationships/oleObject" Target="embeddings/oleObject24.bin"/><Relationship Id="rId144" Type="http://schemas.openxmlformats.org/officeDocument/2006/relationships/oleObject" Target="embeddings/oleObject45.bin"/><Relationship Id="rId547" Type="http://schemas.openxmlformats.org/officeDocument/2006/relationships/image" Target="media/image305.wmf"/><Relationship Id="rId589" Type="http://schemas.openxmlformats.org/officeDocument/2006/relationships/image" Target="media/image326.wmf"/><Relationship Id="rId90" Type="http://schemas.openxmlformats.org/officeDocument/2006/relationships/oleObject" Target="embeddings/oleObject18.bin"/><Relationship Id="rId186" Type="http://schemas.openxmlformats.org/officeDocument/2006/relationships/oleObject" Target="embeddings/oleObject66.bin"/><Relationship Id="rId351" Type="http://schemas.openxmlformats.org/officeDocument/2006/relationships/image" Target="media/image209.wmf"/><Relationship Id="rId393" Type="http://schemas.openxmlformats.org/officeDocument/2006/relationships/image" Target="media/image230.wmf"/><Relationship Id="rId407" Type="http://schemas.openxmlformats.org/officeDocument/2006/relationships/image" Target="media/image237.wmf"/><Relationship Id="rId449" Type="http://schemas.openxmlformats.org/officeDocument/2006/relationships/oleObject" Target="embeddings/oleObject183.bin"/><Relationship Id="rId614" Type="http://schemas.openxmlformats.org/officeDocument/2006/relationships/oleObject" Target="embeddings/oleObject259.bin"/><Relationship Id="rId656" Type="http://schemas.openxmlformats.org/officeDocument/2006/relationships/hyperlink" Target="http://karmanform.ucoz.ru" TargetMode="External"/><Relationship Id="rId211" Type="http://schemas.openxmlformats.org/officeDocument/2006/relationships/image" Target="media/image124.wmf"/><Relationship Id="rId253" Type="http://schemas.openxmlformats.org/officeDocument/2006/relationships/oleObject" Target="embeddings/oleObject100.bin"/><Relationship Id="rId295" Type="http://schemas.openxmlformats.org/officeDocument/2006/relationships/image" Target="media/image181.wmf"/><Relationship Id="rId309" Type="http://schemas.openxmlformats.org/officeDocument/2006/relationships/image" Target="media/image188.wmf"/><Relationship Id="rId460" Type="http://schemas.openxmlformats.org/officeDocument/2006/relationships/image" Target="media/image263.wmf"/><Relationship Id="rId516" Type="http://schemas.openxmlformats.org/officeDocument/2006/relationships/image" Target="media/image291.png"/><Relationship Id="rId48" Type="http://schemas.openxmlformats.org/officeDocument/2006/relationships/image" Target="media/image40.png"/><Relationship Id="rId113" Type="http://schemas.openxmlformats.org/officeDocument/2006/relationships/image" Target="media/image75.wmf"/><Relationship Id="rId320" Type="http://schemas.openxmlformats.org/officeDocument/2006/relationships/oleObject" Target="embeddings/oleObject118.bin"/><Relationship Id="rId558" Type="http://schemas.openxmlformats.org/officeDocument/2006/relationships/oleObject" Target="embeddings/oleObject239.bin"/><Relationship Id="rId155" Type="http://schemas.openxmlformats.org/officeDocument/2006/relationships/image" Target="media/image96.wmf"/><Relationship Id="rId197" Type="http://schemas.openxmlformats.org/officeDocument/2006/relationships/image" Target="media/image117.wmf"/><Relationship Id="rId362" Type="http://schemas.openxmlformats.org/officeDocument/2006/relationships/oleObject" Target="embeddings/oleObject139.bin"/><Relationship Id="rId418" Type="http://schemas.openxmlformats.org/officeDocument/2006/relationships/oleObject" Target="embeddings/oleObject167.bin"/><Relationship Id="rId625" Type="http://schemas.openxmlformats.org/officeDocument/2006/relationships/oleObject" Target="embeddings/oleObject265.bin"/><Relationship Id="rId222" Type="http://schemas.openxmlformats.org/officeDocument/2006/relationships/oleObject" Target="embeddings/oleObject84.bin"/><Relationship Id="rId264" Type="http://schemas.openxmlformats.org/officeDocument/2006/relationships/image" Target="media/image151.emf"/><Relationship Id="rId471" Type="http://schemas.openxmlformats.org/officeDocument/2006/relationships/oleObject" Target="embeddings/oleObject194.bin"/><Relationship Id="rId667" Type="http://schemas.openxmlformats.org/officeDocument/2006/relationships/image" Target="media/image362.wmf"/><Relationship Id="rId17" Type="http://schemas.openxmlformats.org/officeDocument/2006/relationships/image" Target="media/image9.png"/><Relationship Id="rId59" Type="http://schemas.openxmlformats.org/officeDocument/2006/relationships/image" Target="media/image48.wmf"/><Relationship Id="rId124" Type="http://schemas.openxmlformats.org/officeDocument/2006/relationships/oleObject" Target="embeddings/oleObject35.bin"/><Relationship Id="rId527" Type="http://schemas.openxmlformats.org/officeDocument/2006/relationships/oleObject" Target="embeddings/oleObject222.bin"/><Relationship Id="rId569" Type="http://schemas.openxmlformats.org/officeDocument/2006/relationships/image" Target="media/image316.wmf"/><Relationship Id="rId70" Type="http://schemas.openxmlformats.org/officeDocument/2006/relationships/oleObject" Target="embeddings/oleObject8.bin"/><Relationship Id="rId166" Type="http://schemas.openxmlformats.org/officeDocument/2006/relationships/oleObject" Target="embeddings/oleObject56.bin"/><Relationship Id="rId331" Type="http://schemas.openxmlformats.org/officeDocument/2006/relationships/image" Target="media/image199.wmf"/><Relationship Id="rId373" Type="http://schemas.openxmlformats.org/officeDocument/2006/relationships/image" Target="media/image220.wmf"/><Relationship Id="rId429" Type="http://schemas.openxmlformats.org/officeDocument/2006/relationships/image" Target="media/image248.wmf"/><Relationship Id="rId580" Type="http://schemas.openxmlformats.org/officeDocument/2006/relationships/oleObject" Target="embeddings/oleObject250.bin"/><Relationship Id="rId636" Type="http://schemas.openxmlformats.org/officeDocument/2006/relationships/oleObject" Target="embeddings/oleObject27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90.bin"/><Relationship Id="rId440" Type="http://schemas.openxmlformats.org/officeDocument/2006/relationships/image" Target="media/image253.wmf"/><Relationship Id="rId28" Type="http://schemas.openxmlformats.org/officeDocument/2006/relationships/image" Target="media/image20.png"/><Relationship Id="rId275" Type="http://schemas.openxmlformats.org/officeDocument/2006/relationships/image" Target="media/image162.emf"/><Relationship Id="rId300" Type="http://schemas.openxmlformats.org/officeDocument/2006/relationships/oleObject" Target="embeddings/oleObject108.bin"/><Relationship Id="rId482" Type="http://schemas.openxmlformats.org/officeDocument/2006/relationships/image" Target="media/image274.wmf"/><Relationship Id="rId538" Type="http://schemas.openxmlformats.org/officeDocument/2006/relationships/oleObject" Target="embeddings/oleObject229.bin"/><Relationship Id="rId81" Type="http://schemas.openxmlformats.org/officeDocument/2006/relationships/image" Target="media/image59.wmf"/><Relationship Id="rId135" Type="http://schemas.openxmlformats.org/officeDocument/2006/relationships/image" Target="media/image86.wmf"/><Relationship Id="rId177" Type="http://schemas.openxmlformats.org/officeDocument/2006/relationships/image" Target="media/image107.wmf"/><Relationship Id="rId342" Type="http://schemas.openxmlformats.org/officeDocument/2006/relationships/oleObject" Target="embeddings/oleObject129.bin"/><Relationship Id="rId384" Type="http://schemas.openxmlformats.org/officeDocument/2006/relationships/oleObject" Target="embeddings/oleObject150.bin"/><Relationship Id="rId591" Type="http://schemas.openxmlformats.org/officeDocument/2006/relationships/image" Target="media/image328.wmf"/><Relationship Id="rId605" Type="http://schemas.openxmlformats.org/officeDocument/2006/relationships/image" Target="media/image342.wmf"/><Relationship Id="rId202" Type="http://schemas.openxmlformats.org/officeDocument/2006/relationships/oleObject" Target="embeddings/oleObject74.bin"/><Relationship Id="rId244" Type="http://schemas.openxmlformats.org/officeDocument/2006/relationships/image" Target="media/image140.wmf"/><Relationship Id="rId647" Type="http://schemas.openxmlformats.org/officeDocument/2006/relationships/oleObject" Target="embeddings/oleObject28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05F0AB-C579-4E08-9FFA-FBA7D54FB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12348</Words>
  <Characters>70388</Characters>
  <Application>Microsoft Office Word</Application>
  <DocSecurity>0</DocSecurity>
  <Lines>586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82571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Liceum</dc:creator>
  <cp:lastModifiedBy>Liceum1</cp:lastModifiedBy>
  <cp:revision>3</cp:revision>
  <cp:lastPrinted>2018-10-23T19:12:00Z</cp:lastPrinted>
  <dcterms:created xsi:type="dcterms:W3CDTF">2019-01-19T10:45:00Z</dcterms:created>
  <dcterms:modified xsi:type="dcterms:W3CDTF">2019-01-19T10:45:00Z</dcterms:modified>
</cp:coreProperties>
</file>